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816D5D">
        <w:rPr>
          <w:rFonts w:ascii="Times New Roman" w:hAnsi="Times New Roman"/>
          <w:sz w:val="24"/>
          <w:szCs w:val="24"/>
        </w:rPr>
        <w:t>Генеральный директор</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А</w:t>
      </w:r>
      <w:r>
        <w:rPr>
          <w:rFonts w:ascii="Times New Roman" w:hAnsi="Times New Roman"/>
          <w:sz w:val="24"/>
          <w:szCs w:val="24"/>
        </w:rPr>
        <w:t>О</w:t>
      </w:r>
      <w:r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Pr>
          <w:rFonts w:ascii="Times New Roman" w:hAnsi="Times New Roman" w:cs="Times New Roman"/>
          <w:b/>
          <w:sz w:val="24"/>
          <w:szCs w:val="24"/>
        </w:rPr>
        <w:t xml:space="preserve">Симонов </w:t>
      </w:r>
      <w:r w:rsidR="00707D89">
        <w:rPr>
          <w:rFonts w:ascii="Times New Roman" w:hAnsi="Times New Roman" w:cs="Times New Roman"/>
          <w:b/>
          <w:sz w:val="24"/>
          <w:szCs w:val="24"/>
        </w:rPr>
        <w:t>А</w:t>
      </w:r>
      <w:r>
        <w:rPr>
          <w:rFonts w:ascii="Times New Roman" w:hAnsi="Times New Roman" w:cs="Times New Roman"/>
          <w:b/>
          <w:sz w:val="24"/>
          <w:szCs w:val="24"/>
        </w:rPr>
        <w:t>.</w:t>
      </w:r>
      <w:r w:rsidR="00707D89">
        <w:rPr>
          <w:rFonts w:ascii="Times New Roman" w:hAnsi="Times New Roman" w:cs="Times New Roman"/>
          <w:b/>
          <w:sz w:val="24"/>
          <w:szCs w:val="24"/>
        </w:rPr>
        <w:t>С</w:t>
      </w:r>
      <w:r>
        <w:rPr>
          <w:rFonts w:ascii="Times New Roman" w:hAnsi="Times New Roman" w:cs="Times New Roman"/>
          <w:b/>
          <w:sz w:val="24"/>
          <w:szCs w:val="24"/>
        </w:rPr>
        <w:t>.</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w:t>
      </w:r>
      <w:r w:rsidR="00481069">
        <w:rPr>
          <w:rFonts w:ascii="Times New Roman" w:eastAsia="Times New Roman" w:hAnsi="Times New Roman" w:cs="Times New Roman"/>
          <w:b/>
          <w:sz w:val="24"/>
          <w:szCs w:val="24"/>
          <w:lang w:eastAsia="ru-RU"/>
        </w:rPr>
        <w:t>01</w:t>
      </w:r>
      <w:r w:rsidR="00707D89">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481069">
        <w:rPr>
          <w:rFonts w:ascii="Times New Roman" w:eastAsia="Times New Roman" w:hAnsi="Times New Roman" w:cs="Times New Roman"/>
          <w:b/>
          <w:sz w:val="24"/>
          <w:szCs w:val="24"/>
          <w:lang w:eastAsia="ru-RU"/>
        </w:rPr>
        <w:t>декабря</w:t>
      </w:r>
      <w:r w:rsidR="00707D89">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 xml:space="preserve"> 20</w:t>
      </w:r>
      <w:r w:rsidR="00CB0272">
        <w:rPr>
          <w:rFonts w:ascii="Times New Roman" w:eastAsia="Times New Roman" w:hAnsi="Times New Roman" w:cs="Times New Roman"/>
          <w:b/>
          <w:sz w:val="24"/>
          <w:szCs w:val="24"/>
          <w:lang w:eastAsia="ru-RU"/>
        </w:rPr>
        <w:t>2</w:t>
      </w:r>
      <w:r w:rsidR="00481069">
        <w:rPr>
          <w:rFonts w:ascii="Times New Roman" w:eastAsia="Times New Roman" w:hAnsi="Times New Roman" w:cs="Times New Roman"/>
          <w:b/>
          <w:sz w:val="24"/>
          <w:szCs w:val="24"/>
          <w:lang w:eastAsia="ru-RU"/>
        </w:rPr>
        <w:t>1</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r w:rsidR="00CB0272">
        <w:rPr>
          <w:rFonts w:ascii="Times New Roman" w:eastAsia="Times New Roman" w:hAnsi="Times New Roman" w:cs="Times New Roman"/>
          <w:b/>
          <w:color w:val="000000"/>
          <w:sz w:val="28"/>
          <w:szCs w:val="28"/>
          <w:lang w:eastAsia="ru-RU"/>
        </w:rPr>
        <w:t>№</w:t>
      </w:r>
      <w:r w:rsidR="00481069">
        <w:rPr>
          <w:rFonts w:ascii="Times New Roman" w:eastAsia="Times New Roman" w:hAnsi="Times New Roman" w:cs="Times New Roman"/>
          <w:b/>
          <w:color w:val="000000"/>
          <w:sz w:val="28"/>
          <w:szCs w:val="28"/>
          <w:lang w:eastAsia="ru-RU"/>
        </w:rPr>
        <w:t>001/21</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242CD5" w:rsidP="00AE38A9">
      <w:pPr>
        <w:spacing w:after="0" w:line="276" w:lineRule="auto"/>
        <w:jc w:val="center"/>
        <w:rPr>
          <w:rFonts w:ascii="Times New Roman" w:eastAsia="Times New Roman" w:hAnsi="Times New Roman" w:cs="Times New Roman"/>
          <w:b/>
          <w:iCs/>
          <w:color w:val="000000"/>
          <w:sz w:val="28"/>
          <w:szCs w:val="28"/>
          <w:lang w:eastAsia="ru-RU"/>
        </w:rPr>
      </w:pP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481069">
        <w:rPr>
          <w:rFonts w:ascii="Times New Roman" w:eastAsia="Calibri" w:hAnsi="Times New Roman" w:cs="Times New Roman"/>
          <w:b/>
          <w:i/>
          <w:sz w:val="24"/>
          <w:szCs w:val="24"/>
          <w:u w:val="single"/>
        </w:rPr>
        <w:t>12(двенадцат</w:t>
      </w:r>
      <w:r w:rsidR="00866CD0">
        <w:rPr>
          <w:rFonts w:ascii="Times New Roman" w:eastAsia="Calibri" w:hAnsi="Times New Roman" w:cs="Times New Roman"/>
          <w:b/>
          <w:i/>
          <w:sz w:val="24"/>
          <w:szCs w:val="24"/>
          <w:u w:val="single"/>
        </w:rPr>
        <w:t>и</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w:t>
      </w:r>
      <w:r w:rsidR="00CB0272">
        <w:rPr>
          <w:rFonts w:ascii="Times New Roman" w:hAnsi="Times New Roman" w:cs="Times New Roman"/>
          <w:sz w:val="24"/>
          <w:szCs w:val="24"/>
        </w:rPr>
        <w:t>2</w:t>
      </w:r>
      <w:r w:rsidR="00481069">
        <w:rPr>
          <w:rFonts w:ascii="Times New Roman" w:hAnsi="Times New Roman" w:cs="Times New Roman"/>
          <w:sz w:val="24"/>
          <w:szCs w:val="24"/>
        </w:rPr>
        <w:t>1</w:t>
      </w:r>
      <w:r w:rsidRPr="00B063D6">
        <w:rPr>
          <w:rFonts w:ascii="Times New Roman" w:hAnsi="Times New Roman" w:cs="Times New Roman"/>
          <w:sz w:val="24"/>
          <w:szCs w:val="24"/>
        </w:rPr>
        <w:t xml:space="preserve"> год</w:t>
      </w:r>
      <w:r>
        <w:br w:type="page"/>
      </w:r>
    </w:p>
    <w:p w:rsidR="00AE38A9" w:rsidRDefault="00AE38A9"/>
    <w:tbl>
      <w:tblPr>
        <w:tblStyle w:val="a4"/>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rsidP="00780410">
            <w:pPr>
              <w:rPr>
                <w:rFonts w:ascii="Times New Roman" w:hAnsi="Times New Roman" w:cs="Times New Roman"/>
                <w:sz w:val="24"/>
                <w:szCs w:val="24"/>
              </w:rPr>
            </w:pPr>
            <w:r w:rsidRPr="00F91724">
              <w:rPr>
                <w:rFonts w:ascii="Times New Roman" w:hAnsi="Times New Roman" w:cs="Times New Roman"/>
                <w:sz w:val="24"/>
                <w:szCs w:val="24"/>
              </w:rPr>
              <w:t>1</w:t>
            </w:r>
            <w:r w:rsidR="00780410">
              <w:rPr>
                <w:rFonts w:ascii="Times New Roman" w:hAnsi="Times New Roman" w:cs="Times New Roman"/>
                <w:sz w:val="24"/>
                <w:szCs w:val="24"/>
              </w:rPr>
              <w:t>1</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rsidP="00780410">
            <w:pPr>
              <w:rPr>
                <w:rFonts w:ascii="Times New Roman" w:hAnsi="Times New Roman" w:cs="Times New Roman"/>
                <w:sz w:val="24"/>
                <w:szCs w:val="24"/>
              </w:rPr>
            </w:pPr>
            <w:r w:rsidRPr="00F91724">
              <w:rPr>
                <w:rFonts w:ascii="Times New Roman" w:hAnsi="Times New Roman" w:cs="Times New Roman"/>
                <w:sz w:val="24"/>
                <w:szCs w:val="24"/>
              </w:rPr>
              <w:t>1</w:t>
            </w:r>
            <w:r w:rsidR="00780410">
              <w:rPr>
                <w:rFonts w:ascii="Times New Roman" w:hAnsi="Times New Roman" w:cs="Times New Roman"/>
                <w:sz w:val="24"/>
                <w:szCs w:val="24"/>
              </w:rPr>
              <w:t>1</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rsidP="00780410">
            <w:pPr>
              <w:rPr>
                <w:rFonts w:ascii="Times New Roman" w:hAnsi="Times New Roman" w:cs="Times New Roman"/>
                <w:sz w:val="24"/>
                <w:szCs w:val="24"/>
              </w:rPr>
            </w:pPr>
            <w:r w:rsidRPr="00F91724">
              <w:rPr>
                <w:rFonts w:ascii="Times New Roman" w:hAnsi="Times New Roman" w:cs="Times New Roman"/>
                <w:sz w:val="24"/>
                <w:szCs w:val="24"/>
              </w:rPr>
              <w:t>1</w:t>
            </w:r>
            <w:r w:rsidR="00780410">
              <w:rPr>
                <w:rFonts w:ascii="Times New Roman" w:hAnsi="Times New Roman" w:cs="Times New Roman"/>
                <w:sz w:val="24"/>
                <w:szCs w:val="24"/>
              </w:rPr>
              <w:t>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780410">
            <w:pPr>
              <w:rPr>
                <w:rFonts w:ascii="Times New Roman" w:hAnsi="Times New Roman" w:cs="Times New Roman"/>
                <w:sz w:val="24"/>
                <w:szCs w:val="24"/>
              </w:rPr>
            </w:pPr>
            <w:r>
              <w:rPr>
                <w:rFonts w:ascii="Times New Roman" w:hAnsi="Times New Roman" w:cs="Times New Roman"/>
                <w:sz w:val="24"/>
                <w:szCs w:val="24"/>
              </w:rPr>
              <w:t>13</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780410">
            <w:pPr>
              <w:rPr>
                <w:rFonts w:ascii="Times New Roman" w:hAnsi="Times New Roman" w:cs="Times New Roman"/>
                <w:sz w:val="24"/>
                <w:szCs w:val="24"/>
              </w:rPr>
            </w:pPr>
            <w:r>
              <w:rPr>
                <w:rFonts w:ascii="Times New Roman" w:hAnsi="Times New Roman" w:cs="Times New Roman"/>
                <w:sz w:val="24"/>
                <w:szCs w:val="24"/>
              </w:rPr>
              <w:t>15</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780410">
            <w:pPr>
              <w:rPr>
                <w:rFonts w:ascii="Times New Roman" w:hAnsi="Times New Roman" w:cs="Times New Roman"/>
                <w:sz w:val="24"/>
                <w:szCs w:val="24"/>
              </w:rPr>
            </w:pPr>
            <w:r>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rsidP="00780410">
            <w:pPr>
              <w:rPr>
                <w:rFonts w:ascii="Times New Roman" w:hAnsi="Times New Roman" w:cs="Times New Roman"/>
                <w:sz w:val="24"/>
                <w:szCs w:val="24"/>
              </w:rPr>
            </w:pPr>
            <w:r w:rsidRPr="00F91724">
              <w:rPr>
                <w:rFonts w:ascii="Times New Roman" w:hAnsi="Times New Roman" w:cs="Times New Roman"/>
                <w:sz w:val="24"/>
                <w:szCs w:val="24"/>
              </w:rPr>
              <w:t>1</w:t>
            </w:r>
            <w:r w:rsidR="00780410">
              <w:rPr>
                <w:rFonts w:ascii="Times New Roman" w:hAnsi="Times New Roman" w:cs="Times New Roman"/>
                <w:sz w:val="24"/>
                <w:szCs w:val="24"/>
              </w:rPr>
              <w:t>7</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rsidP="00780410">
            <w:pPr>
              <w:rPr>
                <w:rFonts w:ascii="Times New Roman" w:hAnsi="Times New Roman" w:cs="Times New Roman"/>
                <w:sz w:val="24"/>
                <w:szCs w:val="24"/>
              </w:rPr>
            </w:pPr>
            <w:r w:rsidRPr="00F91724">
              <w:rPr>
                <w:rFonts w:ascii="Times New Roman" w:hAnsi="Times New Roman" w:cs="Times New Roman"/>
                <w:sz w:val="24"/>
                <w:szCs w:val="24"/>
              </w:rPr>
              <w:t>1</w:t>
            </w:r>
            <w:r w:rsidR="00780410">
              <w:rPr>
                <w:rFonts w:ascii="Times New Roman" w:hAnsi="Times New Roman" w:cs="Times New Roman"/>
                <w:sz w:val="24"/>
                <w:szCs w:val="24"/>
              </w:rPr>
              <w:t>7</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rsidP="00780410">
            <w:pPr>
              <w:rPr>
                <w:rFonts w:ascii="Times New Roman" w:hAnsi="Times New Roman" w:cs="Times New Roman"/>
                <w:sz w:val="24"/>
                <w:szCs w:val="24"/>
              </w:rPr>
            </w:pPr>
            <w:r w:rsidRPr="00F91724">
              <w:rPr>
                <w:rFonts w:ascii="Times New Roman" w:hAnsi="Times New Roman" w:cs="Times New Roman"/>
                <w:sz w:val="24"/>
                <w:szCs w:val="24"/>
              </w:rPr>
              <w:t>1</w:t>
            </w:r>
            <w:r w:rsidR="00780410">
              <w:rPr>
                <w:rFonts w:ascii="Times New Roman" w:hAnsi="Times New Roman" w:cs="Times New Roman"/>
                <w:sz w:val="24"/>
                <w:szCs w:val="24"/>
              </w:rPr>
              <w:t>8</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780410" w:rsidP="00780410">
            <w:pPr>
              <w:rPr>
                <w:rFonts w:ascii="Times New Roman" w:hAnsi="Times New Roman" w:cs="Times New Roman"/>
                <w:sz w:val="24"/>
                <w:szCs w:val="24"/>
              </w:rPr>
            </w:pPr>
            <w:r>
              <w:rPr>
                <w:rFonts w:ascii="Times New Roman" w:hAnsi="Times New Roman" w:cs="Times New Roman"/>
                <w:sz w:val="24"/>
                <w:szCs w:val="24"/>
              </w:rPr>
              <w:t>22</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780410">
            <w:pPr>
              <w:rPr>
                <w:rFonts w:ascii="Times New Roman" w:hAnsi="Times New Roman" w:cs="Times New Roman"/>
                <w:sz w:val="24"/>
                <w:szCs w:val="24"/>
              </w:rPr>
            </w:pPr>
            <w:r>
              <w:rPr>
                <w:rFonts w:ascii="Times New Roman" w:hAnsi="Times New Roman" w:cs="Times New Roman"/>
                <w:sz w:val="24"/>
                <w:szCs w:val="24"/>
              </w:rPr>
              <w:t>26</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780410">
            <w:pPr>
              <w:rPr>
                <w:rFonts w:ascii="Times New Roman" w:hAnsi="Times New Roman" w:cs="Times New Roman"/>
                <w:sz w:val="24"/>
                <w:szCs w:val="24"/>
              </w:rPr>
            </w:pPr>
            <w:r>
              <w:rPr>
                <w:rFonts w:ascii="Times New Roman" w:hAnsi="Times New Roman" w:cs="Times New Roman"/>
                <w:sz w:val="24"/>
                <w:szCs w:val="24"/>
              </w:rPr>
              <w:t>27</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780410">
            <w:pPr>
              <w:rPr>
                <w:rFonts w:ascii="Times New Roman" w:hAnsi="Times New Roman" w:cs="Times New Roman"/>
                <w:sz w:val="24"/>
                <w:szCs w:val="24"/>
              </w:rPr>
            </w:pPr>
            <w:r>
              <w:rPr>
                <w:rFonts w:ascii="Times New Roman" w:hAnsi="Times New Roman" w:cs="Times New Roman"/>
                <w:sz w:val="24"/>
                <w:szCs w:val="24"/>
              </w:rPr>
              <w:t>28</w:t>
            </w:r>
          </w:p>
        </w:tc>
      </w:tr>
      <w:tr w:rsidR="001F52E3" w:rsidRPr="008422D8" w:rsidTr="008422D8">
        <w:tc>
          <w:tcPr>
            <w:tcW w:w="1828" w:type="dxa"/>
            <w:tcBorders>
              <w:bottom w:val="single" w:sz="4" w:space="0" w:color="auto"/>
              <w:right w:val="single" w:sz="4" w:space="0" w:color="auto"/>
            </w:tcBorders>
          </w:tcPr>
          <w:p w:rsidR="001F52E3" w:rsidRPr="008422D8" w:rsidRDefault="00CC5353" w:rsidP="00780410">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780410">
              <w:rPr>
                <w:rFonts w:ascii="Times New Roman" w:hAnsi="Times New Roman" w:cs="Times New Roman"/>
                <w:sz w:val="24"/>
                <w:szCs w:val="24"/>
              </w:rPr>
              <w:t>5</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A54F21" w:rsidRDefault="001F52E3" w:rsidP="00A54F21">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A54F21" w:rsidRPr="00A54F21">
              <w:rPr>
                <w:rFonts w:ascii="Times New Roman" w:hAnsi="Times New Roman" w:cs="Times New Roman"/>
                <w:i/>
                <w:sz w:val="24"/>
                <w:szCs w:val="24"/>
              </w:rPr>
              <w:t>12</w:t>
            </w:r>
            <w:bookmarkStart w:id="0" w:name="_GoBack"/>
            <w:bookmarkEnd w:id="0"/>
          </w:p>
        </w:tc>
        <w:tc>
          <w:tcPr>
            <w:tcW w:w="988" w:type="dxa"/>
            <w:tcBorders>
              <w:left w:val="single" w:sz="4" w:space="0" w:color="auto"/>
              <w:bottom w:val="single" w:sz="4" w:space="0" w:color="auto"/>
            </w:tcBorders>
          </w:tcPr>
          <w:p w:rsidR="001F52E3" w:rsidRPr="00F91724" w:rsidRDefault="00780410">
            <w:pPr>
              <w:rPr>
                <w:rFonts w:ascii="Times New Roman" w:hAnsi="Times New Roman" w:cs="Times New Roman"/>
                <w:sz w:val="24"/>
                <w:szCs w:val="24"/>
              </w:rPr>
            </w:pPr>
            <w:r>
              <w:rPr>
                <w:rFonts w:ascii="Times New Roman" w:hAnsi="Times New Roman" w:cs="Times New Roman"/>
                <w:sz w:val="24"/>
                <w:szCs w:val="24"/>
              </w:rPr>
              <w:t>29</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 xml:space="preserve">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f"/>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В размер арендной платы не включается стоимость коммунальных и эксплуатационных услуг.</w:t>
      </w:r>
      <w:r w:rsidRPr="00B7076E">
        <w:rPr>
          <w:rFonts w:ascii="Times New Roman" w:hAnsi="Times New Roman" w:cs="Times New Roman"/>
          <w:sz w:val="24"/>
          <w:szCs w:val="24"/>
        </w:rPr>
        <w:t xml:space="preserve">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www.etprf.ru, а 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на сайте специализированной организации ООО «ЮСТ» www.</w:t>
      </w:r>
      <w:r w:rsidR="00B5147F" w:rsidRPr="00035DB5">
        <w:rPr>
          <w:rFonts w:ascii="Times New Roman" w:hAnsi="Times New Roman" w:cs="Times New Roman"/>
          <w:sz w:val="24"/>
          <w:szCs w:val="24"/>
          <w:lang w:val="en-US"/>
        </w:rPr>
        <w:t>ust</w:t>
      </w:r>
      <w:r w:rsidR="00B5147F" w:rsidRPr="00035DB5">
        <w:rPr>
          <w:rFonts w:ascii="Times New Roman" w:hAnsi="Times New Roman" w:cs="Times New Roman"/>
          <w:sz w:val="24"/>
          <w:szCs w:val="24"/>
        </w:rPr>
        <w:t>.</w:t>
      </w:r>
      <w:r w:rsidR="00B5147F" w:rsidRPr="00035DB5">
        <w:rPr>
          <w:rFonts w:ascii="Times New Roman" w:hAnsi="Times New Roman" w:cs="Times New Roman"/>
          <w:sz w:val="24"/>
          <w:szCs w:val="24"/>
          <w:lang w:val="en-US"/>
        </w:rPr>
        <w:t>msk</w:t>
      </w:r>
      <w:r w:rsidR="00B5147F" w:rsidRPr="00035DB5">
        <w:rPr>
          <w:rFonts w:ascii="Times New Roman" w:hAnsi="Times New Roman" w:cs="Times New Roman"/>
          <w:sz w:val="24"/>
          <w:szCs w:val="24"/>
        </w:rPr>
        <w:t>.ru</w:t>
      </w:r>
      <w:r w:rsidR="00B5147F" w:rsidRPr="00035DB5">
        <w:rPr>
          <w:rStyle w:val="af"/>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EA313C">
        <w:rPr>
          <w:rFonts w:ascii="Times New Roman" w:hAnsi="Times New Roman" w:cs="Times New Roman"/>
          <w:sz w:val="24"/>
          <w:szCs w:val="24"/>
        </w:rPr>
        <w:t>с  «</w:t>
      </w:r>
      <w:r w:rsidR="00481069">
        <w:rPr>
          <w:rFonts w:ascii="Times New Roman" w:hAnsi="Times New Roman" w:cs="Times New Roman"/>
          <w:sz w:val="24"/>
          <w:szCs w:val="24"/>
        </w:rPr>
        <w:t>01»</w:t>
      </w:r>
      <w:r w:rsidR="00EA313C" w:rsidRPr="00EA313C">
        <w:rPr>
          <w:rFonts w:ascii="Times New Roman" w:hAnsi="Times New Roman" w:cs="Times New Roman"/>
          <w:sz w:val="24"/>
          <w:szCs w:val="24"/>
        </w:rPr>
        <w:t xml:space="preserve"> </w:t>
      </w:r>
      <w:r w:rsidR="00481069">
        <w:rPr>
          <w:rFonts w:ascii="Times New Roman" w:hAnsi="Times New Roman" w:cs="Times New Roman"/>
          <w:sz w:val="24"/>
          <w:szCs w:val="24"/>
        </w:rPr>
        <w:t>декабря</w:t>
      </w:r>
      <w:r w:rsidR="00402CB0" w:rsidRPr="00EA313C">
        <w:rPr>
          <w:rFonts w:ascii="Times New Roman" w:hAnsi="Times New Roman" w:cs="Times New Roman"/>
          <w:sz w:val="24"/>
          <w:szCs w:val="24"/>
        </w:rPr>
        <w:t xml:space="preserve"> </w:t>
      </w:r>
      <w:r w:rsidR="00B5147F" w:rsidRPr="00EA313C">
        <w:rPr>
          <w:rFonts w:ascii="Times New Roman" w:hAnsi="Times New Roman" w:cs="Times New Roman"/>
          <w:sz w:val="24"/>
          <w:szCs w:val="24"/>
        </w:rPr>
        <w:t>20</w:t>
      </w:r>
      <w:r w:rsidR="00CB0272" w:rsidRPr="00EA313C">
        <w:rPr>
          <w:rFonts w:ascii="Times New Roman" w:hAnsi="Times New Roman" w:cs="Times New Roman"/>
          <w:sz w:val="24"/>
          <w:szCs w:val="24"/>
        </w:rPr>
        <w:t>2</w:t>
      </w:r>
      <w:r w:rsidR="00481069">
        <w:rPr>
          <w:rFonts w:ascii="Times New Roman" w:hAnsi="Times New Roman" w:cs="Times New Roman"/>
          <w:sz w:val="24"/>
          <w:szCs w:val="24"/>
        </w:rPr>
        <w:t>1</w:t>
      </w:r>
      <w:r w:rsidR="00B5147F" w:rsidRPr="00EA313C">
        <w:rPr>
          <w:rFonts w:ascii="Times New Roman" w:hAnsi="Times New Roman" w:cs="Times New Roman"/>
          <w:sz w:val="24"/>
          <w:szCs w:val="24"/>
        </w:rPr>
        <w:t>г.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481069">
        <w:rPr>
          <w:rFonts w:ascii="Times New Roman" w:hAnsi="Times New Roman" w:cs="Times New Roman"/>
          <w:sz w:val="24"/>
          <w:szCs w:val="24"/>
        </w:rPr>
        <w:t>27» декабря</w:t>
      </w:r>
      <w:r w:rsidRPr="008919BB">
        <w:rPr>
          <w:rFonts w:ascii="Times New Roman" w:hAnsi="Times New Roman" w:cs="Times New Roman"/>
          <w:sz w:val="24"/>
          <w:szCs w:val="24"/>
        </w:rPr>
        <w:t xml:space="preserve"> 20</w:t>
      </w:r>
      <w:r w:rsidR="00CB0272">
        <w:rPr>
          <w:rFonts w:ascii="Times New Roman" w:hAnsi="Times New Roman" w:cs="Times New Roman"/>
          <w:sz w:val="24"/>
          <w:szCs w:val="24"/>
        </w:rPr>
        <w:t>2</w:t>
      </w:r>
      <w:r w:rsidR="00481069">
        <w:rPr>
          <w:rFonts w:ascii="Times New Roman" w:hAnsi="Times New Roman" w:cs="Times New Roman"/>
          <w:sz w:val="24"/>
          <w:szCs w:val="24"/>
        </w:rPr>
        <w:t>1</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f"/>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f"/>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481069">
        <w:rPr>
          <w:rFonts w:ascii="Times New Roman" w:hAnsi="Times New Roman" w:cs="Times New Roman"/>
          <w:sz w:val="24"/>
          <w:szCs w:val="24"/>
        </w:rPr>
        <w:t>01»</w:t>
      </w:r>
      <w:r w:rsidRPr="00035DB5">
        <w:rPr>
          <w:rFonts w:ascii="Times New Roman" w:hAnsi="Times New Roman" w:cs="Times New Roman"/>
          <w:sz w:val="24"/>
          <w:szCs w:val="24"/>
        </w:rPr>
        <w:t xml:space="preserve"> </w:t>
      </w:r>
      <w:r w:rsidR="00481069">
        <w:rPr>
          <w:rFonts w:ascii="Times New Roman" w:hAnsi="Times New Roman" w:cs="Times New Roman"/>
          <w:sz w:val="24"/>
          <w:szCs w:val="24"/>
        </w:rPr>
        <w:t>декабря</w:t>
      </w:r>
      <w:r w:rsidRPr="00035DB5">
        <w:rPr>
          <w:rFonts w:ascii="Times New Roman" w:hAnsi="Times New Roman" w:cs="Times New Roman"/>
          <w:sz w:val="24"/>
          <w:szCs w:val="24"/>
        </w:rPr>
        <w:t xml:space="preserve"> 20</w:t>
      </w:r>
      <w:r w:rsidR="00CB0272">
        <w:rPr>
          <w:rFonts w:ascii="Times New Roman" w:hAnsi="Times New Roman" w:cs="Times New Roman"/>
          <w:sz w:val="24"/>
          <w:szCs w:val="24"/>
        </w:rPr>
        <w:t>2</w:t>
      </w:r>
      <w:r w:rsidR="00481069">
        <w:rPr>
          <w:rFonts w:ascii="Times New Roman" w:hAnsi="Times New Roman" w:cs="Times New Roman"/>
          <w:sz w:val="24"/>
          <w:szCs w:val="24"/>
        </w:rPr>
        <w:t>1</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63140A">
        <w:rPr>
          <w:rFonts w:ascii="Times New Roman" w:hAnsi="Times New Roman" w:cs="Times New Roman"/>
          <w:sz w:val="24"/>
          <w:szCs w:val="24"/>
        </w:rPr>
        <w:t>23</w:t>
      </w:r>
      <w:r w:rsidRPr="008919BB">
        <w:rPr>
          <w:rFonts w:ascii="Times New Roman" w:hAnsi="Times New Roman" w:cs="Times New Roman"/>
          <w:sz w:val="24"/>
          <w:szCs w:val="24"/>
        </w:rPr>
        <w:t>»</w:t>
      </w:r>
      <w:r w:rsidR="006F2F5D">
        <w:rPr>
          <w:rFonts w:ascii="Times New Roman" w:hAnsi="Times New Roman" w:cs="Times New Roman"/>
          <w:sz w:val="24"/>
          <w:szCs w:val="24"/>
        </w:rPr>
        <w:t xml:space="preserve"> </w:t>
      </w:r>
      <w:r w:rsidR="0063140A">
        <w:rPr>
          <w:rFonts w:ascii="Times New Roman" w:hAnsi="Times New Roman" w:cs="Times New Roman"/>
          <w:sz w:val="24"/>
          <w:szCs w:val="24"/>
        </w:rPr>
        <w:t>декабря</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w:t>
      </w:r>
      <w:r w:rsidR="0063140A">
        <w:rPr>
          <w:rFonts w:ascii="Times New Roman" w:hAnsi="Times New Roman" w:cs="Times New Roman"/>
          <w:sz w:val="24"/>
          <w:szCs w:val="24"/>
        </w:rPr>
        <w:t>1</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63140A">
        <w:rPr>
          <w:rFonts w:ascii="Times New Roman" w:hAnsi="Times New Roman" w:cs="Times New Roman"/>
          <w:sz w:val="24"/>
          <w:szCs w:val="24"/>
        </w:rPr>
        <w:t>2</w:t>
      </w:r>
      <w:r w:rsidR="000A2311">
        <w:rPr>
          <w:rFonts w:ascii="Times New Roman" w:hAnsi="Times New Roman" w:cs="Times New Roman"/>
          <w:sz w:val="24"/>
          <w:szCs w:val="24"/>
        </w:rPr>
        <w:t>1</w:t>
      </w:r>
      <w:r w:rsidR="006F2F5D">
        <w:rPr>
          <w:rFonts w:ascii="Times New Roman" w:hAnsi="Times New Roman" w:cs="Times New Roman"/>
          <w:sz w:val="24"/>
          <w:szCs w:val="24"/>
        </w:rPr>
        <w:t xml:space="preserve">» </w:t>
      </w:r>
      <w:r w:rsidR="0063140A">
        <w:rPr>
          <w:rFonts w:ascii="Times New Roman" w:hAnsi="Times New Roman" w:cs="Times New Roman"/>
          <w:sz w:val="24"/>
          <w:szCs w:val="24"/>
        </w:rPr>
        <w:t>декабря</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w:t>
      </w:r>
      <w:r w:rsidR="0063140A">
        <w:rPr>
          <w:rFonts w:ascii="Times New Roman" w:hAnsi="Times New Roman" w:cs="Times New Roman"/>
          <w:sz w:val="24"/>
          <w:szCs w:val="24"/>
        </w:rPr>
        <w:t>1</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sidR="00402CB0">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sidR="00402CB0">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lastRenderedPageBreak/>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7B78AD">
        <w:rPr>
          <w:rFonts w:ascii="Times New Roman" w:hAnsi="Times New Roman" w:cs="Times New Roman"/>
          <w:b/>
          <w:sz w:val="24"/>
          <w:szCs w:val="24"/>
        </w:rPr>
        <w:t>27</w:t>
      </w:r>
      <w:r w:rsidR="003D1079">
        <w:rPr>
          <w:rFonts w:ascii="Times New Roman" w:hAnsi="Times New Roman" w:cs="Times New Roman"/>
          <w:b/>
          <w:sz w:val="24"/>
          <w:szCs w:val="24"/>
        </w:rPr>
        <w:t xml:space="preserve">» </w:t>
      </w:r>
      <w:r w:rsidR="007B78AD">
        <w:rPr>
          <w:rFonts w:ascii="Times New Roman" w:hAnsi="Times New Roman" w:cs="Times New Roman"/>
          <w:b/>
          <w:sz w:val="24"/>
          <w:szCs w:val="24"/>
        </w:rPr>
        <w:t xml:space="preserve">декабря </w:t>
      </w:r>
      <w:r w:rsidRPr="00035DB5">
        <w:rPr>
          <w:rFonts w:ascii="Times New Roman" w:hAnsi="Times New Roman" w:cs="Times New Roman"/>
          <w:b/>
          <w:sz w:val="24"/>
          <w:szCs w:val="24"/>
        </w:rPr>
        <w:t xml:space="preserve"> 20</w:t>
      </w:r>
      <w:r w:rsidR="006F2F5D">
        <w:rPr>
          <w:rFonts w:ascii="Times New Roman" w:hAnsi="Times New Roman" w:cs="Times New Roman"/>
          <w:b/>
          <w:sz w:val="24"/>
          <w:szCs w:val="24"/>
        </w:rPr>
        <w:t>2</w:t>
      </w:r>
      <w:r w:rsidR="007B78AD">
        <w:rPr>
          <w:rFonts w:ascii="Times New Roman" w:hAnsi="Times New Roman" w:cs="Times New Roman"/>
          <w:b/>
          <w:sz w:val="24"/>
          <w:szCs w:val="24"/>
        </w:rPr>
        <w:t>1</w:t>
      </w:r>
      <w:r w:rsidRPr="00035DB5">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764159">
        <w:rPr>
          <w:rFonts w:ascii="Times New Roman" w:hAnsi="Times New Roman" w:cs="Times New Roman"/>
          <w:sz w:val="24"/>
          <w:szCs w:val="24"/>
        </w:rPr>
        <w:t>0</w:t>
      </w:r>
      <w:r w:rsidRPr="00B7076E">
        <w:rPr>
          <w:rFonts w:ascii="Times New Roman" w:hAnsi="Times New Roman" w:cs="Times New Roman"/>
          <w:sz w:val="24"/>
          <w:szCs w:val="24"/>
        </w:rPr>
        <w:t>0 мин. «</w:t>
      </w:r>
      <w:r w:rsidR="006F2F5D">
        <w:rPr>
          <w:rFonts w:ascii="Times New Roman" w:hAnsi="Times New Roman" w:cs="Times New Roman"/>
          <w:sz w:val="24"/>
          <w:szCs w:val="24"/>
        </w:rPr>
        <w:t>10</w:t>
      </w:r>
      <w:r w:rsidRPr="00B7076E">
        <w:rPr>
          <w:rFonts w:ascii="Times New Roman" w:hAnsi="Times New Roman" w:cs="Times New Roman"/>
          <w:sz w:val="24"/>
          <w:szCs w:val="24"/>
        </w:rPr>
        <w:t>»</w:t>
      </w:r>
      <w:r w:rsidR="00EA62C4">
        <w:rPr>
          <w:rFonts w:ascii="Times New Roman" w:hAnsi="Times New Roman" w:cs="Times New Roman"/>
          <w:sz w:val="24"/>
          <w:szCs w:val="24"/>
        </w:rPr>
        <w:t>ноября</w:t>
      </w:r>
      <w:r w:rsidR="008919BB">
        <w:rPr>
          <w:rFonts w:ascii="Times New Roman" w:hAnsi="Times New Roman" w:cs="Times New Roman"/>
          <w:sz w:val="24"/>
          <w:szCs w:val="24"/>
        </w:rPr>
        <w:t xml:space="preserve"> </w:t>
      </w:r>
      <w:r w:rsidRPr="00B7076E">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3.</w:t>
      </w:r>
      <w:r w:rsidR="00127185">
        <w:rPr>
          <w:rFonts w:ascii="Times New Roman" w:hAnsi="Times New Roman" w:cs="Times New Roman"/>
          <w:sz w:val="24"/>
          <w:szCs w:val="24"/>
        </w:rPr>
        <w:t>7</w:t>
      </w:r>
      <w:r w:rsidR="00945269">
        <w:rPr>
          <w:rFonts w:ascii="Times New Roman" w:hAnsi="Times New Roman" w:cs="Times New Roman"/>
          <w:sz w:val="24"/>
          <w:szCs w:val="24"/>
        </w:rPr>
        <w:t xml:space="preserve">.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«Ростех» www.etprf.ru в </w:t>
      </w:r>
      <w:r w:rsidRPr="005105B5">
        <w:rPr>
          <w:rFonts w:ascii="Times New Roman" w:hAnsi="Times New Roman" w:cs="Times New Roman"/>
          <w:sz w:val="24"/>
          <w:szCs w:val="24"/>
        </w:rPr>
        <w:lastRenderedPageBreak/>
        <w:t xml:space="preserve">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Место подачи заявок на участие в аукционе по адресу: </w:t>
      </w:r>
      <w:r w:rsidR="00342494" w:rsidRPr="00686FD0">
        <w:rPr>
          <w:rFonts w:ascii="Times New Roman" w:hAnsi="Times New Roman" w:cs="Times New Roman"/>
          <w:sz w:val="24"/>
          <w:szCs w:val="24"/>
        </w:rPr>
        <w:t>115114, г. Москва, ул. Летниковская, д.10 стр.4, Бизнес-Центр  «Святогор», корпус А</w:t>
      </w:r>
      <w:r w:rsidR="000E430B" w:rsidRPr="00686FD0">
        <w:rPr>
          <w:rFonts w:ascii="Times New Roman" w:hAnsi="Times New Roman" w:cs="Times New Roman"/>
          <w:sz w:val="24"/>
          <w:szCs w:val="24"/>
        </w:rPr>
        <w:t>.</w:t>
      </w:r>
      <w:r w:rsidRPr="00686FD0">
        <w:rPr>
          <w:rFonts w:ascii="Times New Roman" w:hAnsi="Times New Roman" w:cs="Times New Roman"/>
          <w:sz w:val="24"/>
          <w:szCs w:val="24"/>
        </w:rPr>
        <w:t xml:space="preserve"> </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начала подачи заявок на участие в аукционе: «</w:t>
      </w:r>
      <w:r w:rsidR="007B78AD" w:rsidRPr="00686FD0">
        <w:rPr>
          <w:rFonts w:ascii="Times New Roman" w:hAnsi="Times New Roman" w:cs="Times New Roman"/>
          <w:sz w:val="24"/>
          <w:szCs w:val="24"/>
        </w:rPr>
        <w:t>02</w:t>
      </w:r>
      <w:r w:rsidRPr="00686FD0">
        <w:rPr>
          <w:rFonts w:ascii="Times New Roman" w:hAnsi="Times New Roman" w:cs="Times New Roman"/>
          <w:sz w:val="24"/>
          <w:szCs w:val="24"/>
        </w:rPr>
        <w:t>»</w:t>
      </w:r>
      <w:r w:rsidR="007B78AD" w:rsidRPr="00686FD0">
        <w:rPr>
          <w:rFonts w:ascii="Times New Roman" w:hAnsi="Times New Roman" w:cs="Times New Roman"/>
          <w:sz w:val="24"/>
          <w:szCs w:val="24"/>
        </w:rPr>
        <w:t xml:space="preserve">декабря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7B78AD" w:rsidRPr="00686FD0">
        <w:rPr>
          <w:rFonts w:ascii="Times New Roman" w:hAnsi="Times New Roman" w:cs="Times New Roman"/>
          <w:sz w:val="24"/>
          <w:szCs w:val="24"/>
        </w:rPr>
        <w:t>1</w:t>
      </w:r>
      <w:r w:rsidR="000E430B" w:rsidRPr="00686FD0">
        <w:rPr>
          <w:rFonts w:ascii="Times New Roman" w:hAnsi="Times New Roman" w:cs="Times New Roman"/>
          <w:sz w:val="24"/>
          <w:szCs w:val="24"/>
        </w:rPr>
        <w:t>г.</w:t>
      </w:r>
    </w:p>
    <w:p w:rsidR="007D34F1"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и время окончания подачи заявок на участие в аукционе: «</w:t>
      </w:r>
      <w:r w:rsidR="00B3749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402CB0" w:rsidRPr="00686FD0">
        <w:rPr>
          <w:rFonts w:ascii="Times New Roman" w:hAnsi="Times New Roman" w:cs="Times New Roman"/>
          <w:sz w:val="24"/>
          <w:szCs w:val="24"/>
        </w:rPr>
        <w:t>00</w:t>
      </w:r>
      <w:r w:rsidRPr="00686FD0">
        <w:rPr>
          <w:rFonts w:ascii="Times New Roman" w:hAnsi="Times New Roman" w:cs="Times New Roman"/>
          <w:sz w:val="24"/>
          <w:szCs w:val="24"/>
        </w:rPr>
        <w:t>» мин.(время московское) «</w:t>
      </w:r>
      <w:r w:rsidR="007B78AD" w:rsidRPr="00686FD0">
        <w:rPr>
          <w:rFonts w:ascii="Times New Roman" w:hAnsi="Times New Roman" w:cs="Times New Roman"/>
          <w:sz w:val="24"/>
          <w:szCs w:val="24"/>
        </w:rPr>
        <w:t>27</w:t>
      </w:r>
      <w:r w:rsidR="00342494" w:rsidRPr="00686FD0">
        <w:rPr>
          <w:rFonts w:ascii="Times New Roman" w:hAnsi="Times New Roman" w:cs="Times New Roman"/>
          <w:sz w:val="24"/>
          <w:szCs w:val="24"/>
        </w:rPr>
        <w:t>»</w:t>
      </w:r>
      <w:r w:rsidR="008919BB" w:rsidRPr="00686FD0">
        <w:rPr>
          <w:rFonts w:ascii="Times New Roman" w:hAnsi="Times New Roman" w:cs="Times New Roman"/>
          <w:sz w:val="24"/>
          <w:szCs w:val="24"/>
        </w:rPr>
        <w:t xml:space="preserve"> </w:t>
      </w:r>
      <w:r w:rsidR="0099010B">
        <w:rPr>
          <w:rFonts w:ascii="Times New Roman" w:hAnsi="Times New Roman" w:cs="Times New Roman"/>
          <w:sz w:val="24"/>
          <w:szCs w:val="24"/>
        </w:rPr>
        <w:t>декабря</w:t>
      </w:r>
      <w:r w:rsidR="00B37490" w:rsidRPr="00686FD0">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99010B">
        <w:rPr>
          <w:rFonts w:ascii="Times New Roman" w:hAnsi="Times New Roman" w:cs="Times New Roman"/>
          <w:sz w:val="24"/>
          <w:szCs w:val="24"/>
        </w:rPr>
        <w:t>1</w:t>
      </w:r>
      <w:r w:rsidRPr="00686FD0">
        <w:rPr>
          <w:rFonts w:ascii="Times New Roman" w:hAnsi="Times New Roman" w:cs="Times New Roman"/>
          <w:sz w:val="24"/>
          <w:szCs w:val="24"/>
        </w:rPr>
        <w:t>г.</w:t>
      </w:r>
    </w:p>
    <w:p w:rsidR="00C52B40" w:rsidRPr="00686FD0"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Прием заявок осуществляется в рабочие дни с «</w:t>
      </w:r>
      <w:r w:rsidR="00C52B4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C52B40" w:rsidRPr="00686FD0">
        <w:rPr>
          <w:rFonts w:ascii="Times New Roman" w:hAnsi="Times New Roman" w:cs="Times New Roman"/>
          <w:sz w:val="24"/>
          <w:szCs w:val="24"/>
        </w:rPr>
        <w:t>0</w:t>
      </w:r>
      <w:r w:rsidRPr="00686FD0">
        <w:rPr>
          <w:rFonts w:ascii="Times New Roman" w:hAnsi="Times New Roman" w:cs="Times New Roman"/>
          <w:sz w:val="24"/>
          <w:szCs w:val="24"/>
        </w:rPr>
        <w:t>0» минут (время моск.)до «1</w:t>
      </w:r>
      <w:r w:rsidR="00C52B40" w:rsidRPr="00686FD0">
        <w:rPr>
          <w:rFonts w:ascii="Times New Roman" w:hAnsi="Times New Roman" w:cs="Times New Roman"/>
          <w:sz w:val="24"/>
          <w:szCs w:val="24"/>
        </w:rPr>
        <w:t>8</w:t>
      </w:r>
      <w:r w:rsidRPr="00686FD0">
        <w:rPr>
          <w:rFonts w:ascii="Times New Roman" w:hAnsi="Times New Roman" w:cs="Times New Roman"/>
          <w:sz w:val="24"/>
          <w:szCs w:val="24"/>
        </w:rPr>
        <w:t>» час. «00» минут (время моск.)</w:t>
      </w:r>
      <w:r w:rsidR="00C52B40" w:rsidRPr="00686FD0">
        <w:rPr>
          <w:rFonts w:ascii="Times New Roman" w:hAnsi="Times New Roman" w:cs="Times New Roman"/>
          <w:sz w:val="24"/>
          <w:szCs w:val="24"/>
        </w:rPr>
        <w:t>.</w:t>
      </w:r>
    </w:p>
    <w:p w:rsidR="00C52B40" w:rsidRPr="00686FD0"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Заявки не принимаются в выходные и нерабочие праздничные дни.</w:t>
      </w:r>
      <w:r w:rsidRPr="00686FD0">
        <w:rPr>
          <w:rFonts w:ascii="Times New Roman" w:hAnsi="Times New Roman" w:cs="Times New Roman"/>
          <w:color w:val="000000"/>
          <w:sz w:val="24"/>
          <w:szCs w:val="24"/>
        </w:rPr>
        <w:t xml:space="preserve"> </w:t>
      </w:r>
      <w:r w:rsidRPr="00686FD0">
        <w:rPr>
          <w:rFonts w:ascii="Times New Roman" w:hAnsi="Times New Roman" w:cs="Times New Roman"/>
          <w:color w:val="000000"/>
          <w:sz w:val="24"/>
          <w:szCs w:val="24"/>
        </w:rPr>
        <w:br/>
        <w:t xml:space="preserve">В здании бизнес-центра действует пропускной режим. </w:t>
      </w:r>
      <w:r w:rsidRPr="00686FD0">
        <w:rPr>
          <w:rFonts w:ascii="Times New Roman" w:hAnsi="Times New Roman" w:cs="Times New Roman"/>
          <w:sz w:val="24"/>
          <w:szCs w:val="24"/>
        </w:rPr>
        <w:t>Для оформления пропуска Заявителю необходимо представить документ</w:t>
      </w:r>
      <w:r w:rsidR="008919BB" w:rsidRPr="00686FD0">
        <w:rPr>
          <w:rFonts w:ascii="Times New Roman" w:hAnsi="Times New Roman" w:cs="Times New Roman"/>
          <w:sz w:val="24"/>
          <w:szCs w:val="24"/>
        </w:rPr>
        <w:t>,</w:t>
      </w:r>
      <w:r w:rsidRPr="00686FD0">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 Заявки на участие в аукционе, поданные позднее установленного срока, </w:t>
      </w:r>
      <w:r w:rsidRPr="00686FD0">
        <w:rPr>
          <w:rFonts w:ascii="Times New Roman" w:hAnsi="Times New Roman" w:cs="Times New Roman"/>
          <w:sz w:val="24"/>
          <w:szCs w:val="24"/>
        </w:rPr>
        <w:br/>
        <w:t>не</w:t>
      </w:r>
      <w:r w:rsidR="00221D41" w:rsidRPr="00686FD0">
        <w:rPr>
          <w:rFonts w:ascii="Times New Roman" w:hAnsi="Times New Roman" w:cs="Times New Roman"/>
          <w:sz w:val="24"/>
          <w:szCs w:val="24"/>
        </w:rPr>
        <w:t xml:space="preserve"> </w:t>
      </w:r>
      <w:r w:rsidRPr="00686FD0">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99010B">
        <w:rPr>
          <w:rFonts w:ascii="Times New Roman" w:hAnsi="Times New Roman" w:cs="Times New Roman"/>
          <w:b/>
          <w:sz w:val="24"/>
          <w:szCs w:val="24"/>
        </w:rPr>
        <w:t>28</w:t>
      </w:r>
      <w:r w:rsidRPr="008919BB">
        <w:rPr>
          <w:rFonts w:ascii="Times New Roman" w:hAnsi="Times New Roman" w:cs="Times New Roman"/>
          <w:b/>
          <w:sz w:val="24"/>
          <w:szCs w:val="24"/>
        </w:rPr>
        <w:t xml:space="preserve">» </w:t>
      </w:r>
      <w:r w:rsidR="0099010B">
        <w:rPr>
          <w:rFonts w:ascii="Times New Roman" w:hAnsi="Times New Roman" w:cs="Times New Roman"/>
          <w:b/>
          <w:sz w:val="24"/>
          <w:szCs w:val="24"/>
        </w:rPr>
        <w:t>декабря</w:t>
      </w:r>
      <w:r w:rsidRPr="008919BB">
        <w:rPr>
          <w:rFonts w:ascii="Times New Roman" w:hAnsi="Times New Roman" w:cs="Times New Roman"/>
          <w:b/>
          <w:sz w:val="24"/>
          <w:szCs w:val="24"/>
        </w:rPr>
        <w:t>20</w:t>
      </w:r>
      <w:r w:rsidR="00A235D3">
        <w:rPr>
          <w:rFonts w:ascii="Times New Roman" w:hAnsi="Times New Roman" w:cs="Times New Roman"/>
          <w:b/>
          <w:sz w:val="24"/>
          <w:szCs w:val="24"/>
        </w:rPr>
        <w:t>2</w:t>
      </w:r>
      <w:r w:rsidR="0099010B">
        <w:rPr>
          <w:rFonts w:ascii="Times New Roman" w:hAnsi="Times New Roman" w:cs="Times New Roman"/>
          <w:b/>
          <w:sz w:val="24"/>
          <w:szCs w:val="24"/>
        </w:rPr>
        <w:t>1</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C507DB">
        <w:rPr>
          <w:rFonts w:ascii="Times New Roman" w:hAnsi="Times New Roman" w:cs="Times New Roman"/>
          <w:b/>
          <w:sz w:val="24"/>
          <w:szCs w:val="24"/>
        </w:rPr>
        <w:t>3</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w:t>
      </w:r>
      <w:r w:rsidR="00C507DB">
        <w:rPr>
          <w:rFonts w:ascii="Times New Roman" w:hAnsi="Times New Roman" w:cs="Times New Roman"/>
          <w:sz w:val="24"/>
          <w:szCs w:val="24"/>
        </w:rPr>
        <w:t>12</w:t>
      </w:r>
      <w:r w:rsidRPr="00035DB5">
        <w:rPr>
          <w:rFonts w:ascii="Times New Roman" w:hAnsi="Times New Roman" w:cs="Times New Roman"/>
          <w:sz w:val="24"/>
          <w:szCs w:val="24"/>
        </w:rPr>
        <w:t xml:space="preserve">» час. «30» </w:t>
      </w:r>
      <w:r w:rsidRPr="008919BB">
        <w:rPr>
          <w:rFonts w:ascii="Times New Roman" w:hAnsi="Times New Roman" w:cs="Times New Roman"/>
          <w:sz w:val="24"/>
          <w:szCs w:val="24"/>
        </w:rPr>
        <w:t>мин. «</w:t>
      </w:r>
      <w:r w:rsidR="0099010B">
        <w:rPr>
          <w:rFonts w:ascii="Times New Roman" w:hAnsi="Times New Roman" w:cs="Times New Roman"/>
          <w:sz w:val="24"/>
          <w:szCs w:val="24"/>
        </w:rPr>
        <w:t>27</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w:t>
      </w:r>
      <w:r w:rsidR="0099010B">
        <w:rPr>
          <w:rFonts w:ascii="Times New Roman" w:hAnsi="Times New Roman" w:cs="Times New Roman"/>
          <w:sz w:val="24"/>
          <w:szCs w:val="24"/>
        </w:rPr>
        <w:t xml:space="preserve">декабря </w:t>
      </w:r>
      <w:r w:rsidRPr="008919BB">
        <w:rPr>
          <w:rFonts w:ascii="Times New Roman" w:hAnsi="Times New Roman" w:cs="Times New Roman"/>
          <w:sz w:val="24"/>
          <w:szCs w:val="24"/>
        </w:rPr>
        <w:t>20</w:t>
      </w:r>
      <w:r w:rsidR="00A235D3">
        <w:rPr>
          <w:rFonts w:ascii="Times New Roman" w:hAnsi="Times New Roman" w:cs="Times New Roman"/>
          <w:sz w:val="24"/>
          <w:szCs w:val="24"/>
        </w:rPr>
        <w:t>2</w:t>
      </w:r>
      <w:r w:rsidR="0099010B">
        <w:rPr>
          <w:rFonts w:ascii="Times New Roman" w:hAnsi="Times New Roman" w:cs="Times New Roman"/>
          <w:sz w:val="24"/>
          <w:szCs w:val="24"/>
        </w:rPr>
        <w:t>1</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686FD0">
        <w:rPr>
          <w:rFonts w:ascii="Times New Roman" w:hAnsi="Times New Roman" w:cs="Times New Roman"/>
          <w:sz w:val="24"/>
          <w:szCs w:val="24"/>
        </w:rPr>
        <w:t>12(двенадцать</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1843"/>
        <w:gridCol w:w="2409"/>
        <w:gridCol w:w="1701"/>
        <w:gridCol w:w="2127"/>
        <w:gridCol w:w="1559"/>
      </w:tblGrid>
      <w:tr w:rsidR="0002274A" w:rsidRPr="00DA2A2F" w:rsidTr="00686FD0">
        <w:trPr>
          <w:trHeight w:val="180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лота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xml:space="preserve">Наименование лота </w:t>
            </w:r>
          </w:p>
        </w:tc>
        <w:tc>
          <w:tcPr>
            <w:tcW w:w="2409" w:type="dxa"/>
            <w:tcBorders>
              <w:top w:val="single" w:sz="4" w:space="0" w:color="auto"/>
              <w:bottom w:val="single" w:sz="4" w:space="0" w:color="auto"/>
            </w:tcBorders>
            <w:shd w:val="clear" w:color="auto" w:fill="auto"/>
            <w:vAlign w:val="center"/>
          </w:tcPr>
          <w:p w:rsidR="0002274A" w:rsidRPr="00EA62C4" w:rsidRDefault="0002274A" w:rsidP="0002274A">
            <w:pPr>
              <w:spacing w:after="0" w:line="240" w:lineRule="auto"/>
              <w:jc w:val="center"/>
              <w:rPr>
                <w:rFonts w:ascii="Times New Roman" w:eastAsia="Times New Roman" w:hAnsi="Times New Roman" w:cs="Times New Roman"/>
                <w:b/>
                <w:sz w:val="20"/>
                <w:szCs w:val="20"/>
                <w:lang w:eastAsia="ru-RU"/>
              </w:rPr>
            </w:pPr>
            <w:r w:rsidRPr="00EA62C4">
              <w:rPr>
                <w:rFonts w:ascii="Times New Roman" w:eastAsia="Times New Roman" w:hAnsi="Times New Roman" w:cs="Times New Roman"/>
                <w:b/>
                <w:sz w:val="20"/>
                <w:szCs w:val="20"/>
                <w:lang w:eastAsia="ru-RU"/>
              </w:rPr>
              <w:t>Адрес (местонахождение) объекта недвижимости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Начальная (минимальная)</w:t>
            </w:r>
          </w:p>
          <w:p w:rsidR="0002274A"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w:t>
            </w:r>
            <w:r w:rsidR="0002274A" w:rsidRPr="00EA62C4">
              <w:rPr>
                <w:rFonts w:ascii="Times New Roman" w:hAnsi="Times New Roman" w:cs="Times New Roman"/>
                <w:b/>
                <w:bCs/>
                <w:color w:val="000000"/>
                <w:sz w:val="20"/>
                <w:szCs w:val="20"/>
                <w:lang w:eastAsia="ru-RU"/>
              </w:rPr>
              <w:t>тоимость арендной платы в месяц (руб.)</w:t>
            </w:r>
            <w:r w:rsidRPr="00EA62C4">
              <w:rPr>
                <w:rFonts w:ascii="Times New Roman" w:hAnsi="Times New Roman" w:cs="Times New Roman"/>
                <w:b/>
                <w:bCs/>
                <w:color w:val="000000"/>
                <w:sz w:val="20"/>
                <w:szCs w:val="20"/>
                <w:lang w:eastAsia="ru-RU"/>
              </w:rPr>
              <w:t>*</w:t>
            </w:r>
          </w:p>
        </w:tc>
        <w:tc>
          <w:tcPr>
            <w:tcW w:w="2127" w:type="dxa"/>
            <w:tcBorders>
              <w:top w:val="single" w:sz="4" w:space="0" w:color="auto"/>
              <w:left w:val="nil"/>
              <w:bottom w:val="single" w:sz="4" w:space="0" w:color="auto"/>
              <w:right w:val="single" w:sz="4" w:space="0" w:color="auto"/>
            </w:tcBorders>
          </w:tcPr>
          <w:p w:rsidR="0002274A" w:rsidRPr="00EA62C4" w:rsidRDefault="00B95B97"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sz w:val="20"/>
                <w:szCs w:val="20"/>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Срок действия договора аренды</w:t>
            </w:r>
          </w:p>
        </w:tc>
      </w:tr>
      <w:tr w:rsidR="00686FD0" w:rsidRPr="00DA2A2F" w:rsidTr="00686FD0">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686FD0" w:rsidRPr="00DE6048" w:rsidRDefault="00686FD0" w:rsidP="00686FD0">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1843" w:type="dxa"/>
            <w:tcBorders>
              <w:top w:val="single" w:sz="4" w:space="0" w:color="auto"/>
              <w:bottom w:val="single" w:sz="4" w:space="0" w:color="auto"/>
            </w:tcBorders>
            <w:shd w:val="clear" w:color="auto" w:fill="auto"/>
            <w:vAlign w:val="center"/>
          </w:tcPr>
          <w:p w:rsidR="00686FD0" w:rsidRPr="004464E8" w:rsidRDefault="00686FD0" w:rsidP="00686FD0">
            <w:pPr>
              <w:jc w:val="both"/>
              <w:rPr>
                <w:rFonts w:ascii="Times New Roman" w:hAnsi="Times New Roman" w:cs="Times New Roman"/>
                <w:color w:val="000000"/>
                <w:lang w:eastAsia="ru-RU"/>
              </w:rPr>
            </w:pPr>
            <w:r w:rsidRPr="001D48B4">
              <w:rPr>
                <w:rFonts w:ascii="Times New Roman" w:hAnsi="Times New Roman" w:cs="Times New Roman"/>
                <w:color w:val="000000"/>
                <w:lang w:eastAsia="ru-RU"/>
              </w:rPr>
              <w:t xml:space="preserve">Нежилое помещение площадью </w:t>
            </w:r>
            <w:r w:rsidRPr="00686FD0">
              <w:rPr>
                <w:rFonts w:ascii="Times New Roman" w:hAnsi="Times New Roman" w:cs="Times New Roman"/>
                <w:b/>
                <w:color w:val="000000"/>
                <w:lang w:eastAsia="ru-RU"/>
              </w:rPr>
              <w:t>205,4 кв.м</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A235D3" w:rsidRDefault="00686FD0" w:rsidP="00686FD0">
            <w:pPr>
              <w:spacing w:after="0"/>
              <w:jc w:val="both"/>
              <w:rPr>
                <w:rFonts w:ascii="Times New Roman" w:hAnsi="Times New Roman" w:cs="Times New Roman"/>
                <w:color w:val="000000"/>
                <w:lang w:eastAsia="ru-RU"/>
              </w:rPr>
            </w:pPr>
            <w:r w:rsidRPr="004464E8">
              <w:rPr>
                <w:rFonts w:ascii="Times New Roman" w:hAnsi="Times New Roman" w:cs="Times New Roman"/>
                <w:color w:val="000000"/>
                <w:lang w:eastAsia="ru-RU"/>
              </w:rPr>
              <w:t xml:space="preserve">г. Москва, </w:t>
            </w:r>
            <w:r>
              <w:rPr>
                <w:rFonts w:ascii="Times New Roman" w:hAnsi="Times New Roman" w:cs="Times New Roman"/>
                <w:color w:val="000000"/>
                <w:lang w:eastAsia="ru-RU"/>
              </w:rPr>
              <w:t>В</w:t>
            </w:r>
            <w:r w:rsidRPr="004464E8">
              <w:rPr>
                <w:rFonts w:ascii="Times New Roman" w:hAnsi="Times New Roman" w:cs="Times New Roman"/>
                <w:color w:val="000000"/>
                <w:lang w:eastAsia="ru-RU"/>
              </w:rPr>
              <w:t xml:space="preserve">аршавское шоссе, </w:t>
            </w:r>
            <w:r w:rsidRPr="00EB0001">
              <w:rPr>
                <w:rFonts w:ascii="Times New Roman" w:hAnsi="Times New Roman" w:cs="Times New Roman"/>
                <w:color w:val="000000"/>
                <w:lang w:eastAsia="ru-RU"/>
              </w:rPr>
              <w:t>д. 125, строение  20, эт. 1а, пом. XIX, ком. 1,2,3,4,5,6,7, стр. 20, эт. 1, пом. IV, ком. 2-5, пом. XI, эт.1, ком. 1,2,3,4,5,6,7,8,9,10, пом. XIV, ком. 1</w:t>
            </w:r>
          </w:p>
        </w:tc>
        <w:tc>
          <w:tcPr>
            <w:tcW w:w="1701" w:type="dxa"/>
            <w:tcBorders>
              <w:top w:val="single" w:sz="4" w:space="0" w:color="auto"/>
              <w:left w:val="single" w:sz="4" w:space="0" w:color="auto"/>
              <w:bottom w:val="single" w:sz="4" w:space="0" w:color="auto"/>
              <w:right w:val="single" w:sz="4" w:space="0" w:color="auto"/>
            </w:tcBorders>
          </w:tcPr>
          <w:p w:rsidR="00686FD0" w:rsidRPr="006C314A"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125671,61</w:t>
            </w:r>
          </w:p>
        </w:tc>
        <w:tc>
          <w:tcPr>
            <w:tcW w:w="2127" w:type="dxa"/>
            <w:tcBorders>
              <w:top w:val="single" w:sz="4" w:space="0" w:color="auto"/>
              <w:bottom w:val="single" w:sz="4" w:space="0" w:color="auto"/>
            </w:tcBorders>
            <w:shd w:val="clear" w:color="auto" w:fill="auto"/>
          </w:tcPr>
          <w:p w:rsidR="00686FD0" w:rsidRPr="006C314A"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w:t>
            </w:r>
          </w:p>
        </w:tc>
        <w:tc>
          <w:tcPr>
            <w:tcW w:w="1559" w:type="dxa"/>
            <w:tcBorders>
              <w:top w:val="nil"/>
              <w:left w:val="single" w:sz="4" w:space="0" w:color="auto"/>
              <w:bottom w:val="single" w:sz="4" w:space="0" w:color="auto"/>
              <w:right w:val="single" w:sz="4" w:space="0" w:color="auto"/>
            </w:tcBorders>
            <w:shd w:val="clear" w:color="auto" w:fill="auto"/>
            <w:vAlign w:val="center"/>
          </w:tcPr>
          <w:p w:rsidR="00686FD0" w:rsidRPr="004267E7" w:rsidRDefault="00686FD0" w:rsidP="00686FD0">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686FD0" w:rsidRPr="00DE6048" w:rsidRDefault="00686FD0" w:rsidP="00686FD0">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1843" w:type="dxa"/>
            <w:tcBorders>
              <w:top w:val="single" w:sz="4" w:space="0" w:color="auto"/>
              <w:bottom w:val="single" w:sz="4" w:space="0" w:color="auto"/>
              <w:right w:val="single" w:sz="4" w:space="0" w:color="auto"/>
            </w:tcBorders>
            <w:shd w:val="clear" w:color="auto" w:fill="auto"/>
            <w:vAlign w:val="center"/>
          </w:tcPr>
          <w:p w:rsidR="00686FD0" w:rsidRPr="004464E8" w:rsidRDefault="00686FD0" w:rsidP="00686FD0">
            <w:pPr>
              <w:jc w:val="both"/>
              <w:rPr>
                <w:rFonts w:ascii="Times New Roman" w:hAnsi="Times New Roman" w:cs="Times New Roman"/>
                <w:color w:val="000000"/>
                <w:lang w:eastAsia="ru-RU"/>
              </w:rPr>
            </w:pPr>
            <w:r w:rsidRPr="00201E75">
              <w:rPr>
                <w:rFonts w:ascii="Times New Roman" w:hAnsi="Times New Roman" w:cs="Times New Roman"/>
                <w:color w:val="000000"/>
                <w:lang w:eastAsia="ru-RU"/>
              </w:rPr>
              <w:t xml:space="preserve">Нежилое помещение площадью </w:t>
            </w:r>
            <w:r w:rsidRPr="00686FD0">
              <w:rPr>
                <w:rFonts w:ascii="Times New Roman" w:hAnsi="Times New Roman" w:cs="Times New Roman"/>
                <w:b/>
                <w:color w:val="000000"/>
                <w:lang w:eastAsia="ru-RU"/>
              </w:rPr>
              <w:t>1410,7  кв.м</w:t>
            </w:r>
            <w:r w:rsidRPr="00201E75">
              <w:rPr>
                <w:rFonts w:ascii="Times New Roman" w:hAnsi="Times New Roman" w:cs="Times New Roman"/>
                <w:color w:val="000000"/>
                <w:lang w:eastAsia="ru-RU"/>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4464E8" w:rsidRDefault="00686FD0" w:rsidP="00686FD0">
            <w:pPr>
              <w:spacing w:after="0"/>
              <w:jc w:val="both"/>
              <w:rPr>
                <w:rFonts w:ascii="Times New Roman" w:hAnsi="Times New Roman" w:cs="Times New Roman"/>
                <w:color w:val="000000"/>
                <w:lang w:eastAsia="ru-RU"/>
              </w:rPr>
            </w:pPr>
            <w:r w:rsidRPr="004464E8">
              <w:rPr>
                <w:rFonts w:ascii="Times New Roman" w:hAnsi="Times New Roman" w:cs="Times New Roman"/>
                <w:color w:val="000000"/>
                <w:lang w:eastAsia="ru-RU"/>
              </w:rPr>
              <w:t xml:space="preserve">г. Москва, Варшавское шоссе, д. 125, </w:t>
            </w:r>
            <w:r w:rsidRPr="003B73AF">
              <w:rPr>
                <w:rFonts w:ascii="Times New Roman" w:hAnsi="Times New Roman" w:cs="Times New Roman"/>
                <w:color w:val="000000"/>
                <w:lang w:eastAsia="ru-RU"/>
              </w:rPr>
              <w:t>строение 16А  этаж подв., ком.:1, 2, 3, 4, 5, 6, 7, 8, 9; строение 16А, этаж 1, ком.:1, 2, 3, 4, 5, 6, 7, 8, 9, 10, 11, 12, 13, 14, 15, 16, 17, 18, 19, 20, 21; строение 16А, этаж 2, ком.:1, 2, 3, 4, 5, 6, 7, 8, 9, 10, 11, 12, 13, 14, 15, 16, 17, 18, 19, 20, 21, 22, 23, 24; строение 16А, этаж 3, ком.:1, 2, 3, 4, 5, 6, 7, 8, 9, 10, 11, 12, 13, 14, 15, 16, 17, 18, 19; строение 16А, этаж 4, ком.:1, 2, 3, 4, 5, 6, 7, 8, 9, 10, 11, 12, 13, 14, 15, 16, 17, 18, 19,</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p>
          <w:p w:rsidR="00686FD0" w:rsidRPr="00373969"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1149641,78</w:t>
            </w:r>
          </w:p>
        </w:tc>
        <w:tc>
          <w:tcPr>
            <w:tcW w:w="2127" w:type="dxa"/>
            <w:tcBorders>
              <w:top w:val="single" w:sz="4" w:space="0" w:color="auto"/>
              <w:bottom w:val="single" w:sz="4" w:space="0" w:color="auto"/>
            </w:tcBorders>
            <w:shd w:val="clear" w:color="auto" w:fill="auto"/>
          </w:tcPr>
          <w:p w:rsidR="00686FD0" w:rsidRPr="00373969" w:rsidRDefault="00686FD0" w:rsidP="00686F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w:t>
            </w:r>
            <w:r w:rsidRPr="001F3EBD">
              <w:rPr>
                <w:rFonts w:ascii="Times New Roman" w:eastAsia="Times New Roman" w:hAnsi="Times New Roman" w:cs="Times New Roman"/>
                <w:sz w:val="24"/>
                <w:szCs w:val="24"/>
                <w:lang w:eastAsia="ru-RU"/>
              </w:rPr>
              <w:t>чрежденческие</w:t>
            </w:r>
            <w:r>
              <w:rPr>
                <w:rFonts w:ascii="Times New Roman" w:eastAsia="Times New Roman" w:hAnsi="Times New Roman" w:cs="Times New Roman"/>
                <w:sz w:val="24"/>
                <w:szCs w:val="24"/>
                <w:lang w:eastAsia="ru-RU"/>
              </w:rPr>
              <w:t xml:space="preserve">,производственные,склад   </w:t>
            </w:r>
          </w:p>
        </w:tc>
        <w:tc>
          <w:tcPr>
            <w:tcW w:w="1559" w:type="dxa"/>
            <w:tcBorders>
              <w:top w:val="nil"/>
              <w:left w:val="single" w:sz="4" w:space="0" w:color="auto"/>
              <w:bottom w:val="single" w:sz="4" w:space="0" w:color="auto"/>
              <w:right w:val="single" w:sz="4" w:space="0" w:color="auto"/>
            </w:tcBorders>
            <w:shd w:val="clear" w:color="auto" w:fill="auto"/>
            <w:vAlign w:val="center"/>
          </w:tcPr>
          <w:p w:rsidR="00686FD0" w:rsidRPr="004267E7" w:rsidRDefault="00686FD0" w:rsidP="00686FD0">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1318"/>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686FD0" w:rsidRPr="00DE6048" w:rsidRDefault="00686FD0" w:rsidP="00686FD0">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1843" w:type="dxa"/>
            <w:tcBorders>
              <w:top w:val="single" w:sz="4" w:space="0" w:color="auto"/>
              <w:bottom w:val="single" w:sz="4" w:space="0" w:color="auto"/>
              <w:right w:val="single" w:sz="4" w:space="0" w:color="auto"/>
            </w:tcBorders>
            <w:shd w:val="clear" w:color="auto" w:fill="auto"/>
            <w:vAlign w:val="center"/>
          </w:tcPr>
          <w:p w:rsidR="00686FD0" w:rsidRPr="004464E8" w:rsidRDefault="00686FD0" w:rsidP="00686FD0">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Pr>
                <w:rFonts w:ascii="Times New Roman" w:hAnsi="Times New Roman" w:cs="Times New Roman"/>
                <w:b/>
              </w:rPr>
              <w:t>2024,8</w:t>
            </w:r>
            <w:r w:rsidRPr="004464E8">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4464E8">
              <w:rPr>
                <w:rFonts w:ascii="Times New Roman" w:hAnsi="Times New Roman" w:cs="Times New Roman"/>
              </w:rPr>
              <w:t xml:space="preserve">г. Москва, Варшавское шоссе, д. 125, </w:t>
            </w:r>
            <w:r w:rsidRPr="003B73AF">
              <w:rPr>
                <w:rFonts w:ascii="Times New Roman" w:hAnsi="Times New Roman" w:cs="Times New Roman"/>
              </w:rPr>
              <w:t xml:space="preserve">строение 13А, этаж а, ком.:1, 2, 3, 4, 5, 6, 7; этаж 1, ком.:1, 2, 3, 4, 5, 6, 7, 8, 9, 10, 11; этаж 2, ком.:1, 2, 3, 4, 5, 6, 7, 8, 9, 10, 11, 12, 13, 14, 15, 16, 17, 18, 19, 20, 21, 22 ; строение 17, этаж 1, пом. I, ком.61, 65; этаж 2, пом. I, ком. 16, 17, 18, 19, 20, 21, 22, 23, 24, 25, 25а, 26, 27; этаж 2, </w:t>
            </w:r>
            <w:r w:rsidRPr="003B73AF">
              <w:rPr>
                <w:rFonts w:ascii="Times New Roman" w:hAnsi="Times New Roman" w:cs="Times New Roman"/>
              </w:rPr>
              <w:lastRenderedPageBreak/>
              <w:t>пом. б/н, ком. А, Б, В; этаж 3, пом. I, ком. 1, 20а, 21, 21а, 21б, 22, 23, 24, 25; этаж 3, пом.б/н, ком. А, Б, В</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1326140,53</w:t>
            </w:r>
          </w:p>
        </w:tc>
        <w:tc>
          <w:tcPr>
            <w:tcW w:w="2127" w:type="dxa"/>
            <w:tcBorders>
              <w:top w:val="single" w:sz="4" w:space="0" w:color="auto"/>
              <w:bottom w:val="single" w:sz="4" w:space="0" w:color="auto"/>
            </w:tcBorders>
            <w:shd w:val="clear" w:color="auto" w:fill="auto"/>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учрежденческие,технические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4267E7" w:rsidRDefault="00686FD0" w:rsidP="00686FD0">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6FD0" w:rsidRPr="00DE6048" w:rsidRDefault="00686FD0" w:rsidP="00686FD0">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lastRenderedPageBreak/>
              <w:t>4</w:t>
            </w:r>
          </w:p>
        </w:tc>
        <w:tc>
          <w:tcPr>
            <w:tcW w:w="1843" w:type="dxa"/>
            <w:tcBorders>
              <w:top w:val="single" w:sz="4" w:space="0" w:color="auto"/>
              <w:bottom w:val="single" w:sz="4" w:space="0" w:color="auto"/>
            </w:tcBorders>
            <w:shd w:val="clear" w:color="auto" w:fill="auto"/>
            <w:vAlign w:val="center"/>
          </w:tcPr>
          <w:p w:rsidR="00686FD0" w:rsidRPr="004464E8" w:rsidRDefault="00686FD0" w:rsidP="00686FD0">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Pr>
                <w:rFonts w:ascii="Times New Roman" w:hAnsi="Times New Roman" w:cs="Times New Roman"/>
                <w:b/>
              </w:rPr>
              <w:t>791,1</w:t>
            </w:r>
            <w:r w:rsidRPr="004464E8">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A235D3" w:rsidRDefault="00686FD0" w:rsidP="00686FD0">
            <w:pPr>
              <w:spacing w:after="0"/>
              <w:rPr>
                <w:rFonts w:ascii="Times New Roman" w:hAnsi="Times New Roman" w:cs="Times New Roman"/>
              </w:rPr>
            </w:pPr>
            <w:r w:rsidRPr="004464E8">
              <w:rPr>
                <w:rFonts w:ascii="Times New Roman" w:hAnsi="Times New Roman" w:cs="Times New Roman"/>
              </w:rPr>
              <w:t xml:space="preserve">г. Москва, Варшавское шоссе, д. 125, </w:t>
            </w:r>
            <w:r w:rsidRPr="003B73AF">
              <w:rPr>
                <w:rFonts w:ascii="Times New Roman" w:hAnsi="Times New Roman" w:cs="Times New Roman"/>
              </w:rPr>
              <w:t>строение 1,сек.1,эт.4</w:t>
            </w:r>
            <w:r>
              <w:rPr>
                <w:rFonts w:ascii="Times New Roman" w:hAnsi="Times New Roman" w:cs="Times New Roman"/>
              </w:rPr>
              <w:t xml:space="preserve"> </w:t>
            </w:r>
            <w:r w:rsidRPr="003B73AF">
              <w:rPr>
                <w:rFonts w:ascii="Times New Roman" w:hAnsi="Times New Roman" w:cs="Times New Roman"/>
              </w:rPr>
              <w:t>пом.VIII,</w:t>
            </w:r>
            <w:r>
              <w:rPr>
                <w:rFonts w:ascii="Times New Roman" w:hAnsi="Times New Roman" w:cs="Times New Roman"/>
              </w:rPr>
              <w:t xml:space="preserve"> </w:t>
            </w:r>
            <w:r w:rsidRPr="003B73AF">
              <w:rPr>
                <w:rFonts w:ascii="Times New Roman" w:hAnsi="Times New Roman" w:cs="Times New Roman"/>
              </w:rPr>
              <w:t>ком.:4,5,6,7,8,9,10,</w:t>
            </w:r>
            <w:r>
              <w:rPr>
                <w:rFonts w:ascii="Times New Roman" w:hAnsi="Times New Roman" w:cs="Times New Roman"/>
              </w:rPr>
              <w:t xml:space="preserve"> </w:t>
            </w:r>
            <w:r w:rsidRPr="003B73AF">
              <w:rPr>
                <w:rFonts w:ascii="Times New Roman" w:hAnsi="Times New Roman" w:cs="Times New Roman"/>
              </w:rPr>
              <w:t>20,21,22,23,24,31,32,33;</w:t>
            </w:r>
            <w:r>
              <w:rPr>
                <w:rFonts w:ascii="Times New Roman" w:hAnsi="Times New Roman" w:cs="Times New Roman"/>
              </w:rPr>
              <w:t xml:space="preserve"> </w:t>
            </w:r>
            <w:r w:rsidRPr="003B73AF">
              <w:rPr>
                <w:rFonts w:ascii="Times New Roman" w:hAnsi="Times New Roman" w:cs="Times New Roman"/>
              </w:rPr>
              <w:t>строение</w:t>
            </w:r>
            <w:r>
              <w:rPr>
                <w:rFonts w:ascii="Times New Roman" w:hAnsi="Times New Roman" w:cs="Times New Roman"/>
              </w:rPr>
              <w:t xml:space="preserve"> </w:t>
            </w:r>
            <w:r w:rsidRPr="003B73AF">
              <w:rPr>
                <w:rFonts w:ascii="Times New Roman" w:hAnsi="Times New Roman" w:cs="Times New Roman"/>
              </w:rPr>
              <w:t>13,</w:t>
            </w:r>
            <w:r>
              <w:rPr>
                <w:rFonts w:ascii="Times New Roman" w:hAnsi="Times New Roman" w:cs="Times New Roman"/>
              </w:rPr>
              <w:t xml:space="preserve"> </w:t>
            </w:r>
            <w:r w:rsidRPr="003B73AF">
              <w:rPr>
                <w:rFonts w:ascii="Times New Roman" w:hAnsi="Times New Roman" w:cs="Times New Roman"/>
              </w:rPr>
              <w:t>эт.цок.,</w:t>
            </w:r>
            <w:r>
              <w:rPr>
                <w:rFonts w:ascii="Times New Roman" w:hAnsi="Times New Roman" w:cs="Times New Roman"/>
              </w:rPr>
              <w:t xml:space="preserve"> </w:t>
            </w:r>
            <w:r w:rsidRPr="003B73AF">
              <w:rPr>
                <w:rFonts w:ascii="Times New Roman" w:hAnsi="Times New Roman" w:cs="Times New Roman"/>
              </w:rPr>
              <w:t>пом.25(часть),46;</w:t>
            </w:r>
            <w:r>
              <w:rPr>
                <w:rFonts w:ascii="Times New Roman" w:hAnsi="Times New Roman" w:cs="Times New Roman"/>
              </w:rPr>
              <w:t xml:space="preserve"> </w:t>
            </w:r>
            <w:r w:rsidRPr="003B73AF">
              <w:rPr>
                <w:rFonts w:ascii="Times New Roman" w:hAnsi="Times New Roman" w:cs="Times New Roman"/>
              </w:rPr>
              <w:t>строение 13,эт.1,пом.IX,ком.: 116(часть),122(часть),</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567416,33</w:t>
            </w:r>
          </w:p>
        </w:tc>
        <w:tc>
          <w:tcPr>
            <w:tcW w:w="2127" w:type="dxa"/>
            <w:tcBorders>
              <w:top w:val="single" w:sz="4" w:space="0" w:color="auto"/>
              <w:bottom w:val="single" w:sz="4" w:space="0" w:color="auto"/>
            </w:tcBorders>
            <w:shd w:val="clear" w:color="auto" w:fill="auto"/>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учрежденческие,</w:t>
            </w:r>
          </w:p>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4267E7" w:rsidRDefault="00686FD0" w:rsidP="00686FD0">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DE6048"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843" w:type="dxa"/>
            <w:tcBorders>
              <w:top w:val="single" w:sz="4" w:space="0" w:color="auto"/>
              <w:bottom w:val="single" w:sz="4" w:space="0" w:color="auto"/>
            </w:tcBorders>
            <w:shd w:val="clear" w:color="auto" w:fill="auto"/>
          </w:tcPr>
          <w:p w:rsidR="00686FD0" w:rsidRPr="004464E8" w:rsidRDefault="00686FD0" w:rsidP="00686FD0">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Pr>
                <w:rFonts w:ascii="Times New Roman" w:hAnsi="Times New Roman" w:cs="Times New Roman"/>
                <w:b/>
              </w:rPr>
              <w:t>412,6</w:t>
            </w:r>
            <w:r w:rsidRPr="004464E8">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D8670E" w:rsidRDefault="00686FD0" w:rsidP="00686FD0">
            <w:pPr>
              <w:spacing w:after="0"/>
              <w:rPr>
                <w:rFonts w:ascii="Times New Roman" w:hAnsi="Times New Roman" w:cs="Times New Roman"/>
              </w:rPr>
            </w:pPr>
            <w:r w:rsidRPr="004464E8">
              <w:rPr>
                <w:rFonts w:ascii="Times New Roman" w:hAnsi="Times New Roman" w:cs="Times New Roman"/>
              </w:rPr>
              <w:t xml:space="preserve">г. Москва, Варшавское шоссе, д. 125, </w:t>
            </w:r>
            <w:r w:rsidRPr="003B73AF">
              <w:rPr>
                <w:rFonts w:ascii="Times New Roman" w:hAnsi="Times New Roman" w:cs="Times New Roman"/>
              </w:rPr>
              <w:t>строение 20, этаж 1а, пом. XVIII, ком.:1,2; строение 20, этаж 1а, пом. XX, ком.:1; строение 20, этаж 1, пом. V, ком.:1; строение 20, этаж 1, пом. VI, ком.:1; строение 20, этаж 1, пом. VII, ком.:1,2,3,4; строение 20, этаж 1, пом. VIII, ком.:1,2,3,4,5</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290114,49</w:t>
            </w:r>
          </w:p>
        </w:tc>
        <w:tc>
          <w:tcPr>
            <w:tcW w:w="2127" w:type="dxa"/>
            <w:tcBorders>
              <w:top w:val="single" w:sz="4" w:space="0" w:color="auto"/>
              <w:bottom w:val="single" w:sz="4" w:space="0" w:color="auto"/>
            </w:tcBorders>
            <w:shd w:val="clear" w:color="auto" w:fill="auto"/>
          </w:tcPr>
          <w:p w:rsidR="00686FD0" w:rsidRPr="00A67363" w:rsidRDefault="00686FD0" w:rsidP="00686FD0">
            <w:pPr>
              <w:spacing w:after="0" w:line="240" w:lineRule="auto"/>
              <w:jc w:val="center"/>
              <w:rPr>
                <w:rFonts w:ascii="Times New Roman" w:eastAsia="Times New Roman" w:hAnsi="Times New Roman" w:cs="Times New Roman"/>
                <w:sz w:val="24"/>
                <w:szCs w:val="24"/>
                <w:lang w:eastAsia="ru-RU"/>
              </w:rPr>
            </w:pPr>
            <w:r w:rsidRPr="00A67363">
              <w:rPr>
                <w:rFonts w:ascii="Times New Roman" w:eastAsia="Times New Roman" w:hAnsi="Times New Roman" w:cs="Times New Roman"/>
                <w:sz w:val="24"/>
                <w:szCs w:val="24"/>
                <w:lang w:eastAsia="ru-RU"/>
              </w:rPr>
              <w:t>учрежденческие,</w:t>
            </w:r>
          </w:p>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sidRPr="00A67363">
              <w:rPr>
                <w:rFonts w:ascii="Times New Roman" w:eastAsia="Times New Roman" w:hAnsi="Times New Roman" w:cs="Times New Roman"/>
                <w:sz w:val="24"/>
                <w:szCs w:val="24"/>
                <w:lang w:eastAsia="ru-RU"/>
              </w:rPr>
              <w:t>производственные,складские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4267E7" w:rsidRDefault="00686FD0" w:rsidP="00686FD0">
            <w:pPr>
              <w:spacing w:after="0"/>
              <w:rPr>
                <w:rFonts w:ascii="Times New Roman" w:hAnsi="Times New Roman" w:cs="Times New Roman"/>
                <w:color w:val="000000"/>
                <w:sz w:val="20"/>
                <w:szCs w:val="20"/>
                <w:lang w:eastAsia="ru-RU"/>
              </w:rPr>
            </w:pPr>
            <w:r w:rsidRPr="00EA62C4">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1843" w:type="dxa"/>
            <w:tcBorders>
              <w:top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Pr>
                <w:rFonts w:ascii="Times New Roman" w:hAnsi="Times New Roman" w:cs="Times New Roman"/>
                <w:b/>
              </w:rPr>
              <w:t>367,9</w:t>
            </w:r>
            <w:r w:rsidRPr="004464E8">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4464E8">
              <w:rPr>
                <w:rFonts w:ascii="Times New Roman" w:hAnsi="Times New Roman" w:cs="Times New Roman"/>
              </w:rPr>
              <w:t xml:space="preserve">г. Москва, Варшавское шоссе, д. 125, </w:t>
            </w:r>
            <w:r w:rsidRPr="003B73AF">
              <w:rPr>
                <w:rFonts w:ascii="Times New Roman" w:hAnsi="Times New Roman" w:cs="Times New Roman"/>
              </w:rPr>
              <w:t>строени</w:t>
            </w:r>
            <w:r>
              <w:rPr>
                <w:rFonts w:ascii="Times New Roman" w:hAnsi="Times New Roman" w:cs="Times New Roman"/>
              </w:rPr>
              <w:t>е 13, этаж 1, пом. IX, ком. 157</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260595,83</w:t>
            </w:r>
          </w:p>
        </w:tc>
        <w:tc>
          <w:tcPr>
            <w:tcW w:w="2127" w:type="dxa"/>
            <w:tcBorders>
              <w:top w:val="single" w:sz="4" w:space="0" w:color="auto"/>
              <w:bottom w:val="single" w:sz="4" w:space="0" w:color="auto"/>
            </w:tcBorders>
            <w:shd w:val="clear" w:color="auto" w:fill="auto"/>
          </w:tcPr>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sidRPr="00A67363">
              <w:rPr>
                <w:rFonts w:ascii="Times New Roman" w:eastAsia="Times New Roman" w:hAnsi="Times New Roman" w:cs="Times New Roman"/>
                <w:sz w:val="24"/>
                <w:szCs w:val="24"/>
                <w:lang w:eastAsia="ru-RU"/>
              </w:rPr>
              <w:t>производственные,складские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EA62C4" w:rsidRDefault="00686FD0" w:rsidP="00686FD0">
            <w:pPr>
              <w:spacing w:after="0"/>
              <w:rPr>
                <w:rFonts w:ascii="Times New Roman" w:hAnsi="Times New Roman" w:cs="Times New Roman"/>
                <w:color w:val="000000"/>
                <w:sz w:val="20"/>
                <w:szCs w:val="20"/>
                <w:lang w:eastAsia="ru-RU"/>
              </w:rPr>
            </w:pPr>
            <w:r w:rsidRPr="00686FD0">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p>
        </w:tc>
        <w:tc>
          <w:tcPr>
            <w:tcW w:w="1843" w:type="dxa"/>
            <w:tcBorders>
              <w:top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3B73AF">
              <w:rPr>
                <w:rFonts w:ascii="Times New Roman" w:hAnsi="Times New Roman" w:cs="Times New Roman"/>
              </w:rPr>
              <w:t xml:space="preserve">Нежилое помещение площадью </w:t>
            </w:r>
            <w:r w:rsidRPr="003B73AF">
              <w:rPr>
                <w:rFonts w:ascii="Times New Roman" w:hAnsi="Times New Roman" w:cs="Times New Roman"/>
                <w:b/>
              </w:rPr>
              <w:t>260,1</w:t>
            </w:r>
            <w:r w:rsidRPr="003B73AF">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3B73AF">
              <w:rPr>
                <w:rFonts w:ascii="Times New Roman" w:hAnsi="Times New Roman" w:cs="Times New Roman"/>
              </w:rPr>
              <w:t>г. Москва, Варшавское шоссе, д. 125, строение 13, этаж подв., пом. I, ком.:16,16а,17</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177512,18</w:t>
            </w:r>
          </w:p>
        </w:tc>
        <w:tc>
          <w:tcPr>
            <w:tcW w:w="2127" w:type="dxa"/>
            <w:tcBorders>
              <w:top w:val="single" w:sz="4" w:space="0" w:color="auto"/>
              <w:bottom w:val="single" w:sz="4" w:space="0" w:color="auto"/>
            </w:tcBorders>
            <w:shd w:val="clear" w:color="auto" w:fill="auto"/>
          </w:tcPr>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sidRPr="00A67363">
              <w:rPr>
                <w:rFonts w:ascii="Times New Roman" w:eastAsia="Times New Roman" w:hAnsi="Times New Roman" w:cs="Times New Roman"/>
                <w:sz w:val="24"/>
                <w:szCs w:val="24"/>
                <w:lang w:eastAsia="ru-RU"/>
              </w:rPr>
              <w:t>производственные,складские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EA62C4" w:rsidRDefault="00686FD0" w:rsidP="00686FD0">
            <w:pPr>
              <w:spacing w:after="0"/>
              <w:rPr>
                <w:rFonts w:ascii="Times New Roman" w:hAnsi="Times New Roman" w:cs="Times New Roman"/>
                <w:color w:val="000000"/>
                <w:sz w:val="20"/>
                <w:szCs w:val="20"/>
                <w:lang w:eastAsia="ru-RU"/>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p>
        </w:tc>
        <w:tc>
          <w:tcPr>
            <w:tcW w:w="1843" w:type="dxa"/>
            <w:tcBorders>
              <w:top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3B73AF">
              <w:rPr>
                <w:rFonts w:ascii="Times New Roman" w:hAnsi="Times New Roman" w:cs="Times New Roman"/>
              </w:rPr>
              <w:t xml:space="preserve">Нежилое помещение площадью </w:t>
            </w:r>
            <w:r>
              <w:rPr>
                <w:rFonts w:ascii="Times New Roman" w:hAnsi="Times New Roman" w:cs="Times New Roman"/>
                <w:b/>
              </w:rPr>
              <w:t>154,4</w:t>
            </w:r>
            <w:r w:rsidRPr="003B73AF">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3B73AF">
              <w:rPr>
                <w:rFonts w:ascii="Times New Roman" w:hAnsi="Times New Roman" w:cs="Times New Roman"/>
              </w:rPr>
              <w:t xml:space="preserve">г. Москва, Варшавское шоссе, д. 125, </w:t>
            </w:r>
            <w:r>
              <w:rPr>
                <w:rFonts w:ascii="Times New Roman" w:hAnsi="Times New Roman" w:cs="Times New Roman"/>
              </w:rPr>
              <w:t xml:space="preserve">строение 1,сек.4,эт.1,   </w:t>
            </w:r>
            <w:r w:rsidRPr="0070745D">
              <w:rPr>
                <w:rFonts w:ascii="Times New Roman" w:hAnsi="Times New Roman" w:cs="Times New Roman"/>
              </w:rPr>
              <w:t>пом.II,</w:t>
            </w:r>
            <w:r>
              <w:rPr>
                <w:rFonts w:ascii="Times New Roman" w:hAnsi="Times New Roman" w:cs="Times New Roman"/>
              </w:rPr>
              <w:t xml:space="preserve"> </w:t>
            </w:r>
            <w:r w:rsidRPr="0070745D">
              <w:rPr>
                <w:rFonts w:ascii="Times New Roman" w:hAnsi="Times New Roman" w:cs="Times New Roman"/>
              </w:rPr>
              <w:t>ком.22;</w:t>
            </w:r>
            <w:r>
              <w:rPr>
                <w:rFonts w:ascii="Times New Roman" w:hAnsi="Times New Roman" w:cs="Times New Roman"/>
              </w:rPr>
              <w:t xml:space="preserve"> </w:t>
            </w:r>
            <w:r w:rsidRPr="0070745D">
              <w:rPr>
                <w:rFonts w:ascii="Times New Roman" w:hAnsi="Times New Roman" w:cs="Times New Roman"/>
              </w:rPr>
              <w:t>cек.5,</w:t>
            </w:r>
            <w:r>
              <w:rPr>
                <w:rFonts w:ascii="Times New Roman" w:hAnsi="Times New Roman" w:cs="Times New Roman"/>
              </w:rPr>
              <w:t xml:space="preserve"> </w:t>
            </w:r>
            <w:r w:rsidRPr="0070745D">
              <w:rPr>
                <w:rFonts w:ascii="Times New Roman" w:hAnsi="Times New Roman" w:cs="Times New Roman"/>
              </w:rPr>
              <w:t>эт.1,</w:t>
            </w:r>
            <w:r>
              <w:rPr>
                <w:rFonts w:ascii="Times New Roman" w:hAnsi="Times New Roman" w:cs="Times New Roman"/>
              </w:rPr>
              <w:t xml:space="preserve"> </w:t>
            </w:r>
            <w:r w:rsidRPr="0070745D">
              <w:rPr>
                <w:rFonts w:ascii="Times New Roman" w:hAnsi="Times New Roman" w:cs="Times New Roman"/>
              </w:rPr>
              <w:t>ком.:5,</w:t>
            </w:r>
            <w:r>
              <w:rPr>
                <w:rFonts w:ascii="Times New Roman" w:hAnsi="Times New Roman" w:cs="Times New Roman"/>
              </w:rPr>
              <w:t xml:space="preserve"> </w:t>
            </w:r>
            <w:r w:rsidRPr="0070745D">
              <w:rPr>
                <w:rFonts w:ascii="Times New Roman" w:hAnsi="Times New Roman" w:cs="Times New Roman"/>
              </w:rPr>
              <w:t>6,</w:t>
            </w:r>
            <w:r>
              <w:rPr>
                <w:rFonts w:ascii="Times New Roman" w:hAnsi="Times New Roman" w:cs="Times New Roman"/>
              </w:rPr>
              <w:t xml:space="preserve"> </w:t>
            </w:r>
            <w:r w:rsidRPr="0070745D">
              <w:rPr>
                <w:rFonts w:ascii="Times New Roman" w:hAnsi="Times New Roman" w:cs="Times New Roman"/>
              </w:rPr>
              <w:t>6а,</w:t>
            </w:r>
            <w:r>
              <w:rPr>
                <w:rFonts w:ascii="Times New Roman" w:hAnsi="Times New Roman" w:cs="Times New Roman"/>
              </w:rPr>
              <w:t xml:space="preserve"> </w:t>
            </w:r>
            <w:r w:rsidRPr="0070745D">
              <w:rPr>
                <w:rFonts w:ascii="Times New Roman" w:hAnsi="Times New Roman" w:cs="Times New Roman"/>
              </w:rPr>
              <w:t>6б,</w:t>
            </w:r>
            <w:r>
              <w:rPr>
                <w:rFonts w:ascii="Times New Roman" w:hAnsi="Times New Roman" w:cs="Times New Roman"/>
              </w:rPr>
              <w:t xml:space="preserve"> </w:t>
            </w:r>
            <w:r w:rsidRPr="0070745D">
              <w:rPr>
                <w:rFonts w:ascii="Times New Roman" w:hAnsi="Times New Roman" w:cs="Times New Roman"/>
              </w:rPr>
              <w:t>6в,6г, 6д,6е</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140224,04</w:t>
            </w:r>
          </w:p>
        </w:tc>
        <w:tc>
          <w:tcPr>
            <w:tcW w:w="2127" w:type="dxa"/>
            <w:tcBorders>
              <w:top w:val="single" w:sz="4" w:space="0" w:color="auto"/>
              <w:bottom w:val="single" w:sz="4" w:space="0" w:color="auto"/>
            </w:tcBorders>
            <w:shd w:val="clear" w:color="auto" w:fill="auto"/>
          </w:tcPr>
          <w:p w:rsidR="00686FD0" w:rsidRPr="003A0380" w:rsidRDefault="00686FD0" w:rsidP="00686FD0">
            <w:pPr>
              <w:spacing w:after="0" w:line="240" w:lineRule="auto"/>
              <w:jc w:val="center"/>
              <w:rPr>
                <w:rFonts w:ascii="Times New Roman" w:eastAsia="Times New Roman" w:hAnsi="Times New Roman" w:cs="Times New Roman"/>
                <w:sz w:val="24"/>
                <w:szCs w:val="24"/>
                <w:lang w:eastAsia="ru-RU"/>
              </w:rPr>
            </w:pPr>
            <w:r w:rsidRPr="003A0380">
              <w:rPr>
                <w:rFonts w:ascii="Times New Roman" w:eastAsia="Times New Roman" w:hAnsi="Times New Roman" w:cs="Times New Roman"/>
                <w:sz w:val="24"/>
                <w:szCs w:val="24"/>
                <w:lang w:eastAsia="ru-RU"/>
              </w:rPr>
              <w:t>учрежденческие,</w:t>
            </w:r>
          </w:p>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sidRPr="003A0380">
              <w:rPr>
                <w:rFonts w:ascii="Times New Roman" w:eastAsia="Times New Roman" w:hAnsi="Times New Roman" w:cs="Times New Roman"/>
                <w:sz w:val="24"/>
                <w:szCs w:val="24"/>
                <w:lang w:eastAsia="ru-RU"/>
              </w:rPr>
              <w:t>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EA62C4" w:rsidRDefault="00686FD0" w:rsidP="00686FD0">
            <w:pPr>
              <w:spacing w:after="0"/>
              <w:rPr>
                <w:rFonts w:ascii="Times New Roman" w:hAnsi="Times New Roman" w:cs="Times New Roman"/>
                <w:color w:val="000000"/>
                <w:sz w:val="20"/>
                <w:szCs w:val="20"/>
                <w:lang w:eastAsia="ru-RU"/>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p>
        </w:tc>
        <w:tc>
          <w:tcPr>
            <w:tcW w:w="1843" w:type="dxa"/>
            <w:tcBorders>
              <w:top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 xml:space="preserve">Нежилое помещение площадью </w:t>
            </w:r>
            <w:r w:rsidRPr="0070745D">
              <w:rPr>
                <w:rFonts w:ascii="Times New Roman" w:hAnsi="Times New Roman" w:cs="Times New Roman"/>
                <w:b/>
              </w:rPr>
              <w:t>171,9</w:t>
            </w:r>
            <w:r w:rsidRPr="0070745D">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 xml:space="preserve">г. Москва, Варшавское шоссе, д. 125, строение 1, секция 2, этаж 1, пом. IV, ком.: 9а, 9б; секция 3, этаж 1, пом. </w:t>
            </w:r>
            <w:r w:rsidRPr="0070745D">
              <w:rPr>
                <w:rFonts w:ascii="Times New Roman" w:hAnsi="Times New Roman" w:cs="Times New Roman"/>
              </w:rPr>
              <w:lastRenderedPageBreak/>
              <w:t>V, ком.:6, 35, 36, 37, 38, 39, 40, 41, 42, 43, 44, 45</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157575</w:t>
            </w:r>
            <w:r w:rsidR="008858AD">
              <w:rPr>
                <w:rFonts w:ascii="Times New Roman" w:eastAsia="Times New Roman" w:hAnsi="Times New Roman" w:cs="Times New Roman"/>
                <w:sz w:val="24"/>
                <w:szCs w:val="24"/>
                <w:lang w:eastAsia="ru-RU"/>
              </w:rPr>
              <w:t>,00</w:t>
            </w:r>
          </w:p>
        </w:tc>
        <w:tc>
          <w:tcPr>
            <w:tcW w:w="2127" w:type="dxa"/>
            <w:tcBorders>
              <w:top w:val="single" w:sz="4" w:space="0" w:color="auto"/>
              <w:bottom w:val="single" w:sz="4" w:space="0" w:color="auto"/>
            </w:tcBorders>
            <w:shd w:val="clear" w:color="auto" w:fill="auto"/>
          </w:tcPr>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EA62C4" w:rsidRDefault="00686FD0" w:rsidP="00686FD0">
            <w:pPr>
              <w:spacing w:after="0"/>
              <w:rPr>
                <w:rFonts w:ascii="Times New Roman" w:hAnsi="Times New Roman" w:cs="Times New Roman"/>
                <w:color w:val="000000"/>
                <w:sz w:val="20"/>
                <w:szCs w:val="20"/>
                <w:lang w:eastAsia="ru-RU"/>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10</w:t>
            </w:r>
          </w:p>
        </w:tc>
        <w:tc>
          <w:tcPr>
            <w:tcW w:w="1843" w:type="dxa"/>
            <w:tcBorders>
              <w:top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 xml:space="preserve">Нежилое помещение площадью </w:t>
            </w:r>
            <w:r w:rsidRPr="0070745D">
              <w:rPr>
                <w:rFonts w:ascii="Times New Roman" w:hAnsi="Times New Roman" w:cs="Times New Roman"/>
                <w:b/>
              </w:rPr>
              <w:t>198,3</w:t>
            </w:r>
            <w:r w:rsidRPr="0070745D">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г. Москва, Варшавское шоссе, д. 125, строение 13, этаж подв., пом. I, ком.24; этаж Цок., пом. VII, ком.:22,22а,22б,50,56,58</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119801,82</w:t>
            </w:r>
          </w:p>
        </w:tc>
        <w:tc>
          <w:tcPr>
            <w:tcW w:w="2127" w:type="dxa"/>
            <w:tcBorders>
              <w:top w:val="single" w:sz="4" w:space="0" w:color="auto"/>
              <w:bottom w:val="single" w:sz="4" w:space="0" w:color="auto"/>
            </w:tcBorders>
            <w:shd w:val="clear" w:color="auto" w:fill="auto"/>
          </w:tcPr>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EA62C4" w:rsidRDefault="00686FD0" w:rsidP="00686FD0">
            <w:pPr>
              <w:spacing w:after="0"/>
              <w:rPr>
                <w:rFonts w:ascii="Times New Roman" w:hAnsi="Times New Roman" w:cs="Times New Roman"/>
                <w:color w:val="000000"/>
                <w:sz w:val="20"/>
                <w:szCs w:val="20"/>
                <w:lang w:eastAsia="ru-RU"/>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w:t>
            </w:r>
          </w:p>
        </w:tc>
        <w:tc>
          <w:tcPr>
            <w:tcW w:w="1843" w:type="dxa"/>
            <w:tcBorders>
              <w:top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 xml:space="preserve">Нежилое помещение площадью </w:t>
            </w:r>
            <w:r w:rsidRPr="0070745D">
              <w:rPr>
                <w:rFonts w:ascii="Times New Roman" w:hAnsi="Times New Roman" w:cs="Times New Roman"/>
                <w:b/>
              </w:rPr>
              <w:t>344,9</w:t>
            </w:r>
            <w:r w:rsidRPr="0070745D">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г. Москва, Варшавское шоссе, д. 125, этаж 1, пом. IX, ком. 117,122 (часть 282 кв.м.)</w:t>
            </w:r>
          </w:p>
        </w:tc>
        <w:tc>
          <w:tcPr>
            <w:tcW w:w="1701" w:type="dxa"/>
            <w:tcBorders>
              <w:top w:val="single" w:sz="4" w:space="0" w:color="auto"/>
              <w:left w:val="single" w:sz="4" w:space="0" w:color="auto"/>
              <w:bottom w:val="single" w:sz="4" w:space="0" w:color="auto"/>
              <w:right w:val="single" w:sz="4" w:space="0" w:color="auto"/>
            </w:tcBorders>
          </w:tcPr>
          <w:p w:rsidR="00686FD0"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234733,19</w:t>
            </w:r>
          </w:p>
        </w:tc>
        <w:tc>
          <w:tcPr>
            <w:tcW w:w="2127" w:type="dxa"/>
            <w:tcBorders>
              <w:top w:val="single" w:sz="4" w:space="0" w:color="auto"/>
              <w:bottom w:val="single" w:sz="4" w:space="0" w:color="auto"/>
            </w:tcBorders>
            <w:shd w:val="clear" w:color="auto" w:fill="auto"/>
          </w:tcPr>
          <w:p w:rsidR="00686FD0" w:rsidRPr="002A6A7E"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EA62C4" w:rsidRDefault="00686FD0" w:rsidP="00686FD0">
            <w:pPr>
              <w:spacing w:after="0"/>
              <w:rPr>
                <w:rFonts w:ascii="Times New Roman" w:hAnsi="Times New Roman" w:cs="Times New Roman"/>
                <w:color w:val="000000"/>
                <w:sz w:val="20"/>
                <w:szCs w:val="20"/>
                <w:lang w:eastAsia="ru-RU"/>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686FD0" w:rsidRPr="00DA2A2F" w:rsidTr="00686FD0">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Default="00686FD0" w:rsidP="00686FD0">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12</w:t>
            </w:r>
          </w:p>
        </w:tc>
        <w:tc>
          <w:tcPr>
            <w:tcW w:w="1843" w:type="dxa"/>
            <w:tcBorders>
              <w:top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 xml:space="preserve">Нежилое помещение площадью </w:t>
            </w:r>
            <w:r w:rsidRPr="0070745D">
              <w:rPr>
                <w:rFonts w:ascii="Times New Roman" w:hAnsi="Times New Roman" w:cs="Times New Roman"/>
                <w:b/>
              </w:rPr>
              <w:t>180,6</w:t>
            </w:r>
            <w:r w:rsidRPr="0070745D">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86FD0" w:rsidRPr="004464E8" w:rsidRDefault="00686FD0" w:rsidP="00686FD0">
            <w:pPr>
              <w:jc w:val="both"/>
              <w:rPr>
                <w:rFonts w:ascii="Times New Roman" w:hAnsi="Times New Roman" w:cs="Times New Roman"/>
              </w:rPr>
            </w:pPr>
            <w:r w:rsidRPr="0070745D">
              <w:rPr>
                <w:rFonts w:ascii="Times New Roman" w:hAnsi="Times New Roman" w:cs="Times New Roman"/>
              </w:rPr>
              <w:t>г. Москва, Варшавское шоссе, д. 125, строение  1,</w:t>
            </w:r>
            <w:r>
              <w:rPr>
                <w:rFonts w:ascii="Times New Roman" w:hAnsi="Times New Roman" w:cs="Times New Roman"/>
              </w:rPr>
              <w:t xml:space="preserve"> </w:t>
            </w:r>
            <w:r w:rsidRPr="0070745D">
              <w:rPr>
                <w:rFonts w:ascii="Times New Roman" w:hAnsi="Times New Roman" w:cs="Times New Roman"/>
              </w:rPr>
              <w:t>сек.2, эт.цок., пом.II,</w:t>
            </w:r>
            <w:r>
              <w:rPr>
                <w:rFonts w:ascii="Times New Roman" w:hAnsi="Times New Roman" w:cs="Times New Roman"/>
              </w:rPr>
              <w:t xml:space="preserve"> </w:t>
            </w:r>
            <w:r w:rsidRPr="0070745D">
              <w:rPr>
                <w:rFonts w:ascii="Times New Roman" w:hAnsi="Times New Roman" w:cs="Times New Roman"/>
              </w:rPr>
              <w:t>ком.: 1,</w:t>
            </w:r>
            <w:r>
              <w:rPr>
                <w:rFonts w:ascii="Times New Roman" w:hAnsi="Times New Roman" w:cs="Times New Roman"/>
              </w:rPr>
              <w:t xml:space="preserve"> </w:t>
            </w:r>
            <w:r w:rsidRPr="0070745D">
              <w:rPr>
                <w:rFonts w:ascii="Times New Roman" w:hAnsi="Times New Roman" w:cs="Times New Roman"/>
              </w:rPr>
              <w:t>30,</w:t>
            </w:r>
            <w:r>
              <w:rPr>
                <w:rFonts w:ascii="Times New Roman" w:hAnsi="Times New Roman" w:cs="Times New Roman"/>
              </w:rPr>
              <w:t xml:space="preserve"> </w:t>
            </w:r>
            <w:r w:rsidRPr="0070745D">
              <w:rPr>
                <w:rFonts w:ascii="Times New Roman" w:hAnsi="Times New Roman" w:cs="Times New Roman"/>
              </w:rPr>
              <w:t>33,</w:t>
            </w:r>
            <w:r>
              <w:rPr>
                <w:rFonts w:ascii="Times New Roman" w:hAnsi="Times New Roman" w:cs="Times New Roman"/>
              </w:rPr>
              <w:t xml:space="preserve"> </w:t>
            </w:r>
            <w:r w:rsidRPr="0070745D">
              <w:rPr>
                <w:rFonts w:ascii="Times New Roman" w:hAnsi="Times New Roman" w:cs="Times New Roman"/>
              </w:rPr>
              <w:t>34,</w:t>
            </w:r>
            <w:r>
              <w:rPr>
                <w:rFonts w:ascii="Times New Roman" w:hAnsi="Times New Roman" w:cs="Times New Roman"/>
              </w:rPr>
              <w:t xml:space="preserve"> </w:t>
            </w:r>
            <w:r w:rsidRPr="0070745D">
              <w:rPr>
                <w:rFonts w:ascii="Times New Roman" w:hAnsi="Times New Roman" w:cs="Times New Roman"/>
              </w:rPr>
              <w:t>35,</w:t>
            </w:r>
            <w:r>
              <w:rPr>
                <w:rFonts w:ascii="Times New Roman" w:hAnsi="Times New Roman" w:cs="Times New Roman"/>
              </w:rPr>
              <w:t xml:space="preserve"> </w:t>
            </w:r>
            <w:r w:rsidRPr="0070745D">
              <w:rPr>
                <w:rFonts w:ascii="Times New Roman" w:hAnsi="Times New Roman" w:cs="Times New Roman"/>
              </w:rPr>
              <w:t>35б,</w:t>
            </w:r>
            <w:r>
              <w:rPr>
                <w:rFonts w:ascii="Times New Roman" w:hAnsi="Times New Roman" w:cs="Times New Roman"/>
              </w:rPr>
              <w:t xml:space="preserve"> </w:t>
            </w:r>
            <w:r w:rsidRPr="0070745D">
              <w:rPr>
                <w:rFonts w:ascii="Times New Roman" w:hAnsi="Times New Roman" w:cs="Times New Roman"/>
              </w:rPr>
              <w:t>35в,</w:t>
            </w:r>
            <w:r>
              <w:rPr>
                <w:rFonts w:ascii="Times New Roman" w:hAnsi="Times New Roman" w:cs="Times New Roman"/>
              </w:rPr>
              <w:t xml:space="preserve"> </w:t>
            </w:r>
            <w:r w:rsidRPr="0070745D">
              <w:rPr>
                <w:rFonts w:ascii="Times New Roman" w:hAnsi="Times New Roman" w:cs="Times New Roman"/>
              </w:rPr>
              <w:t>35г, 36,37,38,39,40</w:t>
            </w:r>
          </w:p>
        </w:tc>
        <w:tc>
          <w:tcPr>
            <w:tcW w:w="1701" w:type="dxa"/>
            <w:tcBorders>
              <w:top w:val="single" w:sz="4" w:space="0" w:color="auto"/>
              <w:left w:val="single" w:sz="4" w:space="0" w:color="auto"/>
              <w:bottom w:val="single" w:sz="4" w:space="0" w:color="auto"/>
              <w:right w:val="single" w:sz="4" w:space="0" w:color="auto"/>
            </w:tcBorders>
          </w:tcPr>
          <w:p w:rsidR="00686FD0" w:rsidRPr="006C314A"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190265,27</w:t>
            </w:r>
          </w:p>
        </w:tc>
        <w:tc>
          <w:tcPr>
            <w:tcW w:w="2127" w:type="dxa"/>
            <w:tcBorders>
              <w:top w:val="single" w:sz="4" w:space="0" w:color="auto"/>
              <w:bottom w:val="single" w:sz="4" w:space="0" w:color="auto"/>
            </w:tcBorders>
            <w:shd w:val="clear" w:color="auto" w:fill="auto"/>
          </w:tcPr>
          <w:p w:rsidR="00686FD0" w:rsidRPr="006C314A" w:rsidRDefault="00686FD0" w:rsidP="00686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2A6A7E">
              <w:rPr>
                <w:rFonts w:ascii="Times New Roman" w:eastAsia="Times New Roman" w:hAnsi="Times New Roman" w:cs="Times New Roman"/>
                <w:sz w:val="24"/>
                <w:szCs w:val="24"/>
                <w:lang w:eastAsia="ru-RU"/>
              </w:rPr>
              <w:t>чрежденческие</w:t>
            </w:r>
            <w:r>
              <w:rPr>
                <w:rFonts w:ascii="Times New Roman" w:eastAsia="Times New Roman" w:hAnsi="Times New Roman" w:cs="Times New Roman"/>
                <w:sz w:val="24"/>
                <w:szCs w:val="24"/>
                <w:lang w:eastAsia="ru-RU"/>
              </w:rPr>
              <w:t>,складские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6FD0" w:rsidRPr="00EA62C4" w:rsidRDefault="00686FD0" w:rsidP="00686FD0">
            <w:pPr>
              <w:spacing w:after="0"/>
              <w:rPr>
                <w:rFonts w:ascii="Times New Roman" w:hAnsi="Times New Roman" w:cs="Times New Roman"/>
                <w:color w:val="000000"/>
                <w:sz w:val="20"/>
                <w:szCs w:val="20"/>
                <w:lang w:eastAsia="ru-RU"/>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bl>
    <w:p w:rsidR="00811EB6" w:rsidRPr="005C398F" w:rsidRDefault="00B95B97" w:rsidP="00811EB6">
      <w:pPr>
        <w:pStyle w:val="a7"/>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7"/>
        <w:ind w:left="928"/>
        <w:jc w:val="both"/>
        <w:rPr>
          <w:rFonts w:ascii="Times New Roman" w:eastAsia="Arial Narrow" w:hAnsi="Times New Roman" w:cs="Times New Roman"/>
          <w:sz w:val="24"/>
          <w:szCs w:val="24"/>
        </w:rPr>
      </w:pPr>
    </w:p>
    <w:p w:rsidR="00B95B97" w:rsidRPr="00B95B97" w:rsidRDefault="00811EB6" w:rsidP="00811EB6">
      <w:pPr>
        <w:pStyle w:val="a7"/>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Pr>
          <w:rFonts w:ascii="Times New Roman" w:hAnsi="Times New Roman" w:cs="Times New Roman"/>
          <w:sz w:val="24"/>
          <w:szCs w:val="24"/>
        </w:rPr>
        <w:t>:</w:t>
      </w:r>
    </w:p>
    <w:p w:rsidR="005B2B4D" w:rsidRPr="005B2B4D" w:rsidRDefault="00B643D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B44903">
        <w:rPr>
          <w:rFonts w:ascii="Times New Roman" w:hAnsi="Times New Roman" w:cs="Times New Roman"/>
          <w:sz w:val="24"/>
          <w:szCs w:val="24"/>
        </w:rPr>
        <w:t xml:space="preserve"> </w:t>
      </w:r>
      <w:r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7"/>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7"/>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303B7D">
        <w:rPr>
          <w:rFonts w:ascii="Times New Roman" w:hAnsi="Times New Roman" w:cs="Times New Roman"/>
          <w:sz w:val="24"/>
          <w:szCs w:val="24"/>
        </w:rPr>
        <w:t>4)</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303B7D"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B643D2">
        <w:rPr>
          <w:rFonts w:ascii="Times New Roman" w:eastAsia="Calibri" w:hAnsi="Times New Roman" w:cs="Times New Roman"/>
          <w:sz w:val="24"/>
          <w:szCs w:val="24"/>
        </w:rPr>
        <w:t>заверенная печатью</w:t>
      </w:r>
      <w:r>
        <w:rPr>
          <w:rFonts w:ascii="Times New Roman" w:eastAsia="Calibri" w:hAnsi="Times New Roman" w:cs="Times New Roman"/>
          <w:sz w:val="24"/>
          <w:szCs w:val="24"/>
        </w:rPr>
        <w:t>(при наличии)</w:t>
      </w:r>
      <w:r w:rsidRPr="00B643D2">
        <w:rPr>
          <w:rFonts w:ascii="Times New Roman" w:eastAsia="Calibri" w:hAnsi="Times New Roman" w:cs="Times New Roman"/>
          <w:sz w:val="24"/>
          <w:szCs w:val="24"/>
        </w:rPr>
        <w:t xml:space="preserve"> и подписью </w:t>
      </w:r>
      <w:r>
        <w:rPr>
          <w:rFonts w:ascii="Times New Roman" w:eastAsia="Calibri" w:hAnsi="Times New Roman" w:cs="Times New Roman"/>
          <w:sz w:val="24"/>
          <w:szCs w:val="24"/>
        </w:rPr>
        <w:t>индивидуального предпринимателя</w:t>
      </w:r>
      <w:r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B643D2"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4.4.)</w:t>
      </w:r>
      <w:r w:rsidRPr="00B643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643D2">
        <w:rPr>
          <w:rFonts w:ascii="Times New Roman" w:eastAsia="Calibri" w:hAnsi="Times New Roman" w:cs="Times New Roman"/>
          <w:sz w:val="24"/>
          <w:szCs w:val="24"/>
        </w:rPr>
        <w:t>оригинал или заверенная печатью</w:t>
      </w:r>
      <w:r>
        <w:rPr>
          <w:rFonts w:ascii="Times New Roman" w:eastAsia="Calibri" w:hAnsi="Times New Roman" w:cs="Times New Roman"/>
          <w:sz w:val="24"/>
          <w:szCs w:val="24"/>
        </w:rPr>
        <w:t xml:space="preserve"> (при наличии)</w:t>
      </w:r>
      <w:r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Pr="00F052F3">
        <w:rPr>
          <w:rFonts w:ascii="Times New Roman" w:eastAsia="Calibri" w:hAnsi="Times New Roman" w:cs="Times New Roman"/>
          <w:b/>
          <w:sz w:val="24"/>
          <w:szCs w:val="24"/>
          <w:u w:val="single"/>
        </w:rPr>
        <w:t>выданная</w:t>
      </w:r>
      <w:r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303B7D">
        <w:rPr>
          <w:rFonts w:ascii="Times New Roman" w:hAnsi="Times New Roman" w:cs="Times New Roman"/>
          <w:sz w:val="24"/>
          <w:szCs w:val="24"/>
        </w:rPr>
        <w:t>5)</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B643D2" w:rsidP="00ED2440">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5.1.)</w:t>
      </w:r>
      <w:r w:rsidR="00ED2440">
        <w:rPr>
          <w:rFonts w:ascii="Times New Roman" w:eastAsia="Times New Roman" w:hAnsi="Times New Roman" w:cs="Times New Roman"/>
          <w:color w:val="0D0D0D"/>
          <w:spacing w:val="-6"/>
          <w:sz w:val="24"/>
          <w:szCs w:val="24"/>
          <w:lang w:eastAsia="ru-RU"/>
        </w:rPr>
        <w:t xml:space="preserve"> </w:t>
      </w:r>
      <w:r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w:t>
      </w:r>
    </w:p>
    <w:p w:rsidR="008002BB" w:rsidRDefault="00ED2440" w:rsidP="008002BB">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5.2.)</w:t>
      </w:r>
      <w:r w:rsidR="008002BB">
        <w:rPr>
          <w:rFonts w:ascii="Times New Roman" w:eastAsia="Times New Roman" w:hAnsi="Times New Roman" w:cs="Times New Roman"/>
          <w:color w:val="0D0D0D"/>
          <w:spacing w:val="-6"/>
          <w:sz w:val="24"/>
          <w:szCs w:val="24"/>
          <w:lang w:eastAsia="ru-RU"/>
        </w:rPr>
        <w:t xml:space="preserve"> </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8002BB" w:rsidP="008002BB">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 xml:space="preserve">5.3.) </w:t>
      </w:r>
      <w:r w:rsidR="00B643D2" w:rsidRPr="008002BB">
        <w:rPr>
          <w:rFonts w:ascii="Times New Roman" w:eastAsia="Times New Roman" w:hAnsi="Times New Roman" w:cs="Times New Roman"/>
          <w:color w:val="0D0D0D"/>
          <w:spacing w:val="-10"/>
          <w:sz w:val="24"/>
          <w:szCs w:val="24"/>
          <w:lang w:eastAsia="ru-RU"/>
        </w:rPr>
        <w:t>заверенная печатью</w:t>
      </w:r>
      <w:r>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AE1849">
        <w:rPr>
          <w:rFonts w:ascii="Times New Roman" w:eastAsia="Times New Roman" w:hAnsi="Times New Roman" w:cs="Times New Roman"/>
          <w:color w:val="0D0D0D"/>
          <w:spacing w:val="-10"/>
          <w:sz w:val="24"/>
          <w:szCs w:val="24"/>
          <w:lang w:eastAsia="ru-RU"/>
        </w:rPr>
        <w:t xml:space="preserve"> </w:t>
      </w:r>
      <w:r w:rsidR="00B643D2" w:rsidRPr="008002BB">
        <w:rPr>
          <w:rFonts w:ascii="Times New Roman" w:eastAsia="Times New Roman" w:hAnsi="Times New Roman" w:cs="Times New Roman"/>
          <w:color w:val="0D0D0D"/>
          <w:spacing w:val="-10"/>
          <w:sz w:val="24"/>
          <w:szCs w:val="24"/>
          <w:lang w:eastAsia="ru-RU"/>
        </w:rPr>
        <w:t>;</w:t>
      </w:r>
    </w:p>
    <w:p w:rsidR="003150A8" w:rsidRDefault="008002BB"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 xml:space="preserve">5.4.)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3150A8"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 xml:space="preserve">5.5.)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B2B4D" w:rsidP="00CB7460">
      <w:pPr>
        <w:pStyle w:val="13"/>
        <w:numPr>
          <w:ilvl w:val="0"/>
          <w:numId w:val="15"/>
        </w:numPr>
        <w:shd w:val="clear" w:color="auto" w:fill="auto"/>
        <w:spacing w:before="0" w:after="0" w:line="240" w:lineRule="auto"/>
        <w:jc w:val="both"/>
        <w:rPr>
          <w:rFonts w:ascii="Times New Roman" w:hAnsi="Times New Roman" w:cs="Times New Roman"/>
          <w:sz w:val="24"/>
          <w:szCs w:val="24"/>
        </w:rPr>
      </w:pPr>
      <w:r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w:t>
      </w:r>
      <w:r w:rsidR="00616AD2" w:rsidRPr="00616AD2">
        <w:rPr>
          <w:rFonts w:ascii="Times New Roman" w:hAnsi="Times New Roman" w:cs="Times New Roman"/>
          <w:i/>
        </w:rPr>
        <w:lastRenderedPageBreak/>
        <w:t xml:space="preserve">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1" w:history="1">
        <w:r w:rsidR="00561105" w:rsidRPr="008236B0">
          <w:rPr>
            <w:rStyle w:val="af"/>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1" w:name="_Ref167179318"/>
      <w:bookmarkEnd w:id="1"/>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договора.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Организатор торгов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г.Москва,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947F95">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w:t>
            </w:r>
            <w:r w:rsidR="00E8742B" w:rsidRPr="00E8742B">
              <w:rPr>
                <w:rFonts w:ascii="Times New Roman" w:hAnsi="Times New Roman" w:cs="Times New Roman"/>
                <w:sz w:val="24"/>
                <w:szCs w:val="24"/>
              </w:rPr>
              <w:t>115114, г. Москва, ул. Летниковская, д.10 стр.4, Бизнес-Центр  «Святогор», корпус А</w:t>
            </w:r>
            <w:r w:rsidRPr="008422D8">
              <w:rPr>
                <w:rFonts w:ascii="Times New Roman" w:hAnsi="Times New Roman" w:cs="Times New Roman"/>
                <w:sz w:val="24"/>
                <w:szCs w:val="24"/>
              </w:rPr>
              <w:t>.</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Убушаева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f"/>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AC7C7E" w:rsidRPr="005C398F" w:rsidRDefault="007358B8" w:rsidP="007260AF">
            <w:pPr>
              <w:jc w:val="both"/>
              <w:rPr>
                <w:rFonts w:ascii="Times New Roman" w:hAnsi="Times New Roman" w:cs="Times New Roman"/>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r w:rsidR="00F22F2B">
              <w:rPr>
                <w:rFonts w:ascii="Times New Roman" w:hAnsi="Times New Roman" w:cs="Times New Roman"/>
                <w:bCs/>
                <w:sz w:val="24"/>
                <w:szCs w:val="24"/>
              </w:rPr>
              <w:t xml:space="preserve">,  </w:t>
            </w:r>
            <w:r w:rsidR="00AC7C7E">
              <w:rPr>
                <w:rFonts w:ascii="Times New Roman" w:hAnsi="Times New Roman" w:cs="Times New Roman"/>
                <w:bCs/>
                <w:sz w:val="24"/>
                <w:szCs w:val="24"/>
              </w:rPr>
              <w:t xml:space="preserve">количество лотов – </w:t>
            </w:r>
            <w:r w:rsidR="007260AF">
              <w:rPr>
                <w:rFonts w:ascii="Times New Roman" w:hAnsi="Times New Roman" w:cs="Times New Roman"/>
                <w:bCs/>
                <w:sz w:val="24"/>
                <w:szCs w:val="24"/>
              </w:rPr>
              <w:t>5</w:t>
            </w:r>
            <w:r w:rsidR="00AC7C7E">
              <w:rPr>
                <w:rFonts w:ascii="Times New Roman" w:hAnsi="Times New Roman" w:cs="Times New Roman"/>
                <w:bCs/>
                <w:sz w:val="24"/>
                <w:szCs w:val="24"/>
              </w:rPr>
              <w:t>(</w:t>
            </w:r>
            <w:r w:rsidR="007260AF">
              <w:rPr>
                <w:rFonts w:ascii="Times New Roman" w:hAnsi="Times New Roman" w:cs="Times New Roman"/>
                <w:bCs/>
                <w:sz w:val="24"/>
                <w:szCs w:val="24"/>
              </w:rPr>
              <w:t>пять</w:t>
            </w:r>
            <w:r w:rsidR="00AC7C7E">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6034B6">
        <w:trPr>
          <w:trHeight w:val="18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99010B">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99010B" w:rsidRPr="006C314A" w:rsidTr="0099010B">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99010B" w:rsidRPr="007358B8" w:rsidRDefault="0099010B" w:rsidP="0099010B">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125671,61</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99010B" w:rsidRPr="007358B8" w:rsidRDefault="0099010B" w:rsidP="0099010B">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p>
                <w:p w:rsidR="0099010B" w:rsidRPr="00373969"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1149641,78</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99010B" w:rsidRPr="007358B8" w:rsidRDefault="0099010B" w:rsidP="0099010B">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1326140,53</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Pr="007358B8"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567416,33</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290114,49</w:t>
                  </w:r>
                </w:p>
              </w:tc>
              <w:tc>
                <w:tcPr>
                  <w:tcW w:w="2268" w:type="dxa"/>
                  <w:tcBorders>
                    <w:top w:val="single" w:sz="4" w:space="0" w:color="auto"/>
                    <w:left w:val="single" w:sz="4" w:space="0" w:color="auto"/>
                    <w:bottom w:val="single" w:sz="4" w:space="0" w:color="auto"/>
                    <w:right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260595,83</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177512,18</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140224,04</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157575,00</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10</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119801,82</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w:t>
                  </w:r>
                </w:p>
              </w:tc>
              <w:tc>
                <w:tcPr>
                  <w:tcW w:w="2410" w:type="dxa"/>
                  <w:tcBorders>
                    <w:top w:val="single" w:sz="4" w:space="0" w:color="auto"/>
                    <w:bottom w:val="single" w:sz="4" w:space="0" w:color="auto"/>
                  </w:tcBorders>
                </w:tcPr>
                <w:p w:rsidR="0099010B"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234733,19</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9010B" w:rsidRPr="006C314A" w:rsidTr="0099010B">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9010B" w:rsidRDefault="0099010B" w:rsidP="0099010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12</w:t>
                  </w:r>
                </w:p>
              </w:tc>
              <w:tc>
                <w:tcPr>
                  <w:tcW w:w="2410" w:type="dxa"/>
                  <w:tcBorders>
                    <w:top w:val="single" w:sz="4" w:space="0" w:color="auto"/>
                    <w:bottom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190265,27</w:t>
                  </w:r>
                </w:p>
              </w:tc>
              <w:tc>
                <w:tcPr>
                  <w:tcW w:w="2268" w:type="dxa"/>
                  <w:tcBorders>
                    <w:top w:val="single" w:sz="4" w:space="0" w:color="auto"/>
                    <w:left w:val="single" w:sz="4" w:space="0" w:color="auto"/>
                    <w:bottom w:val="single" w:sz="4" w:space="0" w:color="auto"/>
                    <w:right w:val="single" w:sz="4" w:space="0" w:color="auto"/>
                  </w:tcBorders>
                </w:tcPr>
                <w:p w:rsidR="0099010B" w:rsidRPr="006C314A" w:rsidRDefault="0099010B" w:rsidP="00990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lastRenderedPageBreak/>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115114, г. Москва, ул. Летниковская, д.10 стр.4, Бизнес-Центр  «Святогор», корпус А</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6034B6">
              <w:rPr>
                <w:rFonts w:ascii="Times New Roman" w:hAnsi="Times New Roman" w:cs="Times New Roman"/>
                <w:sz w:val="24"/>
                <w:szCs w:val="24"/>
              </w:rPr>
              <w:t xml:space="preserve">02» декабря </w:t>
            </w:r>
            <w:r w:rsidRPr="009F5ADE">
              <w:rPr>
                <w:rFonts w:ascii="Times New Roman" w:hAnsi="Times New Roman" w:cs="Times New Roman"/>
                <w:sz w:val="24"/>
                <w:szCs w:val="24"/>
              </w:rPr>
              <w:t>20</w:t>
            </w:r>
            <w:r w:rsidR="00C53ED8">
              <w:rPr>
                <w:rFonts w:ascii="Times New Roman" w:hAnsi="Times New Roman" w:cs="Times New Roman"/>
                <w:sz w:val="24"/>
                <w:szCs w:val="24"/>
              </w:rPr>
              <w:t>2</w:t>
            </w:r>
            <w:r w:rsidR="006034B6">
              <w:rPr>
                <w:rFonts w:ascii="Times New Roman" w:hAnsi="Times New Roman" w:cs="Times New Roman"/>
                <w:sz w:val="24"/>
                <w:szCs w:val="24"/>
              </w:rPr>
              <w:t>1</w:t>
            </w:r>
            <w:r w:rsidRPr="009F5ADE">
              <w:rPr>
                <w:rFonts w:ascii="Times New Roman" w:hAnsi="Times New Roman" w:cs="Times New Roman"/>
                <w:sz w:val="24"/>
                <w:szCs w:val="24"/>
              </w:rPr>
              <w:t>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6034B6">
              <w:rPr>
                <w:rFonts w:ascii="Times New Roman" w:hAnsi="Times New Roman" w:cs="Times New Roman"/>
                <w:sz w:val="24"/>
                <w:szCs w:val="24"/>
              </w:rPr>
              <w:t>27</w:t>
            </w:r>
            <w:r w:rsidRPr="009F5ADE">
              <w:rPr>
                <w:rFonts w:ascii="Times New Roman" w:hAnsi="Times New Roman" w:cs="Times New Roman"/>
                <w:sz w:val="24"/>
                <w:szCs w:val="24"/>
              </w:rPr>
              <w:t>»</w:t>
            </w:r>
            <w:r w:rsidR="006034B6">
              <w:rPr>
                <w:rFonts w:ascii="Times New Roman" w:hAnsi="Times New Roman" w:cs="Times New Roman"/>
                <w:sz w:val="24"/>
                <w:szCs w:val="24"/>
              </w:rPr>
              <w:t xml:space="preserve"> декабря </w:t>
            </w:r>
            <w:r w:rsidRPr="009F5ADE">
              <w:rPr>
                <w:rFonts w:ascii="Times New Roman" w:hAnsi="Times New Roman" w:cs="Times New Roman"/>
                <w:sz w:val="24"/>
                <w:szCs w:val="24"/>
              </w:rPr>
              <w:t>20</w:t>
            </w:r>
            <w:r w:rsidR="00C53ED8">
              <w:rPr>
                <w:rFonts w:ascii="Times New Roman" w:hAnsi="Times New Roman" w:cs="Times New Roman"/>
                <w:sz w:val="24"/>
                <w:szCs w:val="24"/>
              </w:rPr>
              <w:t>2</w:t>
            </w:r>
            <w:r w:rsidR="006034B6">
              <w:rPr>
                <w:rFonts w:ascii="Times New Roman" w:hAnsi="Times New Roman" w:cs="Times New Roman"/>
                <w:sz w:val="24"/>
                <w:szCs w:val="24"/>
              </w:rPr>
              <w:t>1</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F90341">
              <w:rPr>
                <w:rFonts w:ascii="Times New Roman" w:hAnsi="Times New Roman" w:cs="Times New Roman"/>
                <w:b/>
                <w:sz w:val="24"/>
                <w:szCs w:val="24"/>
              </w:rPr>
              <w:t>«</w:t>
            </w:r>
            <w:r w:rsidR="006034B6" w:rsidRPr="00F90341">
              <w:rPr>
                <w:rFonts w:ascii="Times New Roman" w:hAnsi="Times New Roman" w:cs="Times New Roman"/>
                <w:b/>
                <w:sz w:val="24"/>
                <w:szCs w:val="24"/>
              </w:rPr>
              <w:t>27</w:t>
            </w:r>
            <w:r w:rsidRPr="00F90341">
              <w:rPr>
                <w:rFonts w:ascii="Times New Roman" w:hAnsi="Times New Roman" w:cs="Times New Roman"/>
                <w:b/>
                <w:sz w:val="24"/>
                <w:szCs w:val="24"/>
              </w:rPr>
              <w:t xml:space="preserve">» </w:t>
            </w:r>
            <w:r w:rsidR="006034B6" w:rsidRPr="00F90341">
              <w:rPr>
                <w:rFonts w:ascii="Times New Roman" w:hAnsi="Times New Roman" w:cs="Times New Roman"/>
                <w:b/>
                <w:sz w:val="24"/>
                <w:szCs w:val="24"/>
              </w:rPr>
              <w:t xml:space="preserve">декабря </w:t>
            </w:r>
            <w:r w:rsidRPr="00F90341">
              <w:rPr>
                <w:rFonts w:ascii="Times New Roman" w:hAnsi="Times New Roman" w:cs="Times New Roman"/>
                <w:b/>
                <w:sz w:val="24"/>
                <w:szCs w:val="24"/>
              </w:rPr>
              <w:t>20</w:t>
            </w:r>
            <w:r w:rsidR="00C53ED8" w:rsidRPr="00F90341">
              <w:rPr>
                <w:rFonts w:ascii="Times New Roman" w:hAnsi="Times New Roman" w:cs="Times New Roman"/>
                <w:b/>
                <w:sz w:val="24"/>
                <w:szCs w:val="24"/>
              </w:rPr>
              <w:t>2</w:t>
            </w:r>
            <w:r w:rsidR="006034B6" w:rsidRPr="00F90341">
              <w:rPr>
                <w:rFonts w:ascii="Times New Roman" w:hAnsi="Times New Roman" w:cs="Times New Roman"/>
                <w:b/>
                <w:sz w:val="24"/>
                <w:szCs w:val="24"/>
              </w:rPr>
              <w:t>1</w:t>
            </w:r>
            <w:r w:rsidRPr="00F90341">
              <w:rPr>
                <w:rFonts w:ascii="Times New Roman" w:hAnsi="Times New Roman" w:cs="Times New Roman"/>
                <w:b/>
                <w:sz w:val="24"/>
                <w:szCs w:val="24"/>
              </w:rPr>
              <w:t>г</w:t>
            </w:r>
            <w:r w:rsidRPr="009F5ADE">
              <w:rPr>
                <w:rFonts w:ascii="Times New Roman" w:hAnsi="Times New Roman" w:cs="Times New Roman"/>
                <w:sz w:val="24"/>
                <w:szCs w:val="24"/>
              </w:rPr>
              <w:t>.</w:t>
            </w:r>
            <w:r w:rsidRPr="007358B8">
              <w:rPr>
                <w:rFonts w:ascii="Times New Roman" w:hAnsi="Times New Roman" w:cs="Times New Roman"/>
                <w:sz w:val="24"/>
                <w:szCs w:val="24"/>
              </w:rPr>
              <w:t>(в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00A97DEF">
              <w:rPr>
                <w:rFonts w:ascii="Times New Roman" w:hAnsi="Times New Roman" w:cs="Times New Roman"/>
                <w:sz w:val="24"/>
                <w:szCs w:val="24"/>
              </w:rPr>
              <w:t>:00</w:t>
            </w:r>
            <w:r w:rsidRPr="007358B8">
              <w:rPr>
                <w:rFonts w:ascii="Times New Roman" w:hAnsi="Times New Roman" w:cs="Times New Roman"/>
                <w:sz w:val="24"/>
                <w:szCs w:val="24"/>
              </w:rPr>
              <w:t xml:space="preserve"> часов моск</w:t>
            </w:r>
            <w:r w:rsidR="009C52F1">
              <w:rPr>
                <w:rFonts w:ascii="Times New Roman" w:hAnsi="Times New Roman" w:cs="Times New Roman"/>
                <w:sz w:val="24"/>
                <w:szCs w:val="24"/>
              </w:rPr>
              <w:t>.</w:t>
            </w:r>
            <w:r w:rsidRPr="007358B8">
              <w:rPr>
                <w:rFonts w:ascii="Times New Roman" w:hAnsi="Times New Roman" w:cs="Times New Roman"/>
                <w:sz w:val="24"/>
                <w:szCs w:val="24"/>
              </w:rPr>
              <w:t>вр</w:t>
            </w:r>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 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009C52F1">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t xml:space="preserve">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6034B6">
              <w:rPr>
                <w:rFonts w:ascii="Times New Roman" w:hAnsi="Times New Roman" w:cs="Times New Roman"/>
                <w:b/>
                <w:sz w:val="24"/>
                <w:szCs w:val="24"/>
              </w:rPr>
              <w:t>27</w:t>
            </w:r>
            <w:r w:rsidRPr="007358B8">
              <w:rPr>
                <w:rFonts w:ascii="Times New Roman" w:hAnsi="Times New Roman" w:cs="Times New Roman"/>
                <w:b/>
                <w:sz w:val="24"/>
                <w:szCs w:val="24"/>
              </w:rPr>
              <w:t xml:space="preserve">» </w:t>
            </w:r>
            <w:r w:rsidR="006034B6">
              <w:rPr>
                <w:rFonts w:ascii="Times New Roman" w:hAnsi="Times New Roman" w:cs="Times New Roman"/>
                <w:b/>
                <w:sz w:val="24"/>
                <w:szCs w:val="24"/>
              </w:rPr>
              <w:t xml:space="preserve">декабря </w:t>
            </w:r>
            <w:r w:rsidRPr="007358B8">
              <w:rPr>
                <w:rFonts w:ascii="Times New Roman" w:hAnsi="Times New Roman" w:cs="Times New Roman"/>
                <w:b/>
                <w:sz w:val="24"/>
                <w:szCs w:val="24"/>
              </w:rPr>
              <w:t>20</w:t>
            </w:r>
            <w:r w:rsidR="00C53ED8">
              <w:rPr>
                <w:rFonts w:ascii="Times New Roman" w:hAnsi="Times New Roman" w:cs="Times New Roman"/>
                <w:b/>
                <w:sz w:val="24"/>
                <w:szCs w:val="24"/>
              </w:rPr>
              <w:t>2</w:t>
            </w:r>
            <w:r w:rsidR="006034B6">
              <w:rPr>
                <w:rFonts w:ascii="Times New Roman" w:hAnsi="Times New Roman" w:cs="Times New Roman"/>
                <w:b/>
                <w:sz w:val="24"/>
                <w:szCs w:val="24"/>
              </w:rPr>
              <w:t>1</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w:t>
            </w:r>
            <w:r w:rsidR="00A97DEF">
              <w:rPr>
                <w:rFonts w:ascii="Times New Roman" w:hAnsi="Times New Roman" w:cs="Times New Roman"/>
                <w:b/>
                <w:sz w:val="24"/>
                <w:szCs w:val="24"/>
              </w:rPr>
              <w:t>00</w:t>
            </w:r>
            <w:r w:rsidRPr="007358B8">
              <w:rPr>
                <w:rFonts w:ascii="Times New Roman" w:hAnsi="Times New Roman" w:cs="Times New Roman"/>
                <w:b/>
                <w:sz w:val="24"/>
                <w:szCs w:val="24"/>
              </w:rPr>
              <w:t xml:space="preserve">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6034B6">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6034B6">
              <w:rPr>
                <w:rFonts w:ascii="Times New Roman" w:hAnsi="Times New Roman" w:cs="Times New Roman"/>
                <w:b/>
                <w:sz w:val="24"/>
                <w:szCs w:val="24"/>
              </w:rPr>
              <w:t>27</w:t>
            </w:r>
            <w:r w:rsidRPr="007358B8">
              <w:rPr>
                <w:rFonts w:ascii="Times New Roman" w:hAnsi="Times New Roman" w:cs="Times New Roman"/>
                <w:b/>
                <w:sz w:val="24"/>
                <w:szCs w:val="24"/>
              </w:rPr>
              <w:t xml:space="preserve">» </w:t>
            </w:r>
            <w:r w:rsidR="006034B6">
              <w:rPr>
                <w:rFonts w:ascii="Times New Roman" w:hAnsi="Times New Roman" w:cs="Times New Roman"/>
                <w:b/>
                <w:sz w:val="24"/>
                <w:szCs w:val="24"/>
              </w:rPr>
              <w:t xml:space="preserve">декабря </w:t>
            </w:r>
            <w:r w:rsidRPr="007358B8">
              <w:rPr>
                <w:rFonts w:ascii="Times New Roman" w:hAnsi="Times New Roman" w:cs="Times New Roman"/>
                <w:b/>
                <w:sz w:val="24"/>
                <w:szCs w:val="24"/>
              </w:rPr>
              <w:t>20</w:t>
            </w:r>
            <w:r w:rsidR="00C53ED8">
              <w:rPr>
                <w:rFonts w:ascii="Times New Roman" w:hAnsi="Times New Roman" w:cs="Times New Roman"/>
                <w:b/>
                <w:sz w:val="24"/>
                <w:szCs w:val="24"/>
              </w:rPr>
              <w:t>2</w:t>
            </w:r>
            <w:r w:rsidR="006034B6">
              <w:rPr>
                <w:rFonts w:ascii="Times New Roman" w:hAnsi="Times New Roman" w:cs="Times New Roman"/>
                <w:b/>
                <w:sz w:val="24"/>
                <w:szCs w:val="24"/>
              </w:rPr>
              <w:t>1</w:t>
            </w:r>
            <w:r w:rsidRPr="007358B8">
              <w:rPr>
                <w:rFonts w:ascii="Times New Roman" w:hAnsi="Times New Roman" w:cs="Times New Roman"/>
                <w:b/>
                <w:sz w:val="24"/>
                <w:szCs w:val="24"/>
              </w:rPr>
              <w:t>г. в 1</w:t>
            </w:r>
            <w:r w:rsidR="00C53ED8">
              <w:rPr>
                <w:rFonts w:ascii="Times New Roman" w:hAnsi="Times New Roman" w:cs="Times New Roman"/>
                <w:b/>
                <w:sz w:val="24"/>
                <w:szCs w:val="24"/>
              </w:rPr>
              <w:t>3</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6034B6">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6034B6">
              <w:rPr>
                <w:rFonts w:ascii="Times New Roman" w:hAnsi="Times New Roman" w:cs="Times New Roman"/>
                <w:b/>
                <w:sz w:val="24"/>
                <w:szCs w:val="24"/>
              </w:rPr>
              <w:t>28</w:t>
            </w:r>
            <w:r w:rsidRPr="007358B8">
              <w:rPr>
                <w:rFonts w:ascii="Times New Roman" w:hAnsi="Times New Roman" w:cs="Times New Roman"/>
                <w:b/>
                <w:sz w:val="24"/>
                <w:szCs w:val="24"/>
              </w:rPr>
              <w:t xml:space="preserve">» </w:t>
            </w:r>
            <w:r w:rsidR="006034B6">
              <w:rPr>
                <w:rFonts w:ascii="Times New Roman" w:hAnsi="Times New Roman" w:cs="Times New Roman"/>
                <w:b/>
                <w:sz w:val="24"/>
                <w:szCs w:val="24"/>
              </w:rPr>
              <w:t xml:space="preserve">декабря </w:t>
            </w:r>
            <w:r w:rsidRPr="007358B8">
              <w:rPr>
                <w:rFonts w:ascii="Times New Roman" w:hAnsi="Times New Roman" w:cs="Times New Roman"/>
                <w:b/>
                <w:sz w:val="24"/>
                <w:szCs w:val="24"/>
              </w:rPr>
              <w:t>20</w:t>
            </w:r>
            <w:r w:rsidR="00C53ED8">
              <w:rPr>
                <w:rFonts w:ascii="Times New Roman" w:hAnsi="Times New Roman" w:cs="Times New Roman"/>
                <w:b/>
                <w:sz w:val="24"/>
                <w:szCs w:val="24"/>
              </w:rPr>
              <w:t>2</w:t>
            </w:r>
            <w:r w:rsidR="006034B6">
              <w:rPr>
                <w:rFonts w:ascii="Times New Roman" w:hAnsi="Times New Roman" w:cs="Times New Roman"/>
                <w:b/>
                <w:sz w:val="24"/>
                <w:szCs w:val="24"/>
              </w:rPr>
              <w:t>1</w:t>
            </w:r>
            <w:r w:rsidRPr="007358B8">
              <w:rPr>
                <w:rFonts w:ascii="Times New Roman" w:hAnsi="Times New Roman" w:cs="Times New Roman"/>
                <w:b/>
                <w:sz w:val="24"/>
                <w:szCs w:val="24"/>
              </w:rPr>
              <w:t>г</w:t>
            </w:r>
            <w:r w:rsidRPr="007358B8">
              <w:rPr>
                <w:rFonts w:ascii="Times New Roman" w:hAnsi="Times New Roman" w:cs="Times New Roman"/>
                <w:sz w:val="24"/>
                <w:szCs w:val="24"/>
              </w:rPr>
              <w:t xml:space="preserve">. в </w:t>
            </w:r>
            <w:r w:rsidRPr="00F22F2B">
              <w:rPr>
                <w:rFonts w:ascii="Times New Roman" w:hAnsi="Times New Roman" w:cs="Times New Roman"/>
                <w:b/>
                <w:sz w:val="24"/>
                <w:szCs w:val="24"/>
              </w:rPr>
              <w:t>1</w:t>
            </w:r>
            <w:r w:rsidR="00A97DEF">
              <w:rPr>
                <w:rFonts w:ascii="Times New Roman" w:hAnsi="Times New Roman" w:cs="Times New Roman"/>
                <w:b/>
                <w:sz w:val="24"/>
                <w:szCs w:val="24"/>
              </w:rPr>
              <w:t>3</w:t>
            </w:r>
            <w:r w:rsidRPr="00F22F2B">
              <w:rPr>
                <w:rFonts w:ascii="Times New Roman" w:hAnsi="Times New Roman" w:cs="Times New Roman"/>
                <w:b/>
                <w:sz w:val="24"/>
                <w:szCs w:val="24"/>
              </w:rPr>
              <w:t>:00</w:t>
            </w:r>
            <w:r w:rsidRPr="007358B8">
              <w:rPr>
                <w:rFonts w:ascii="Times New Roman" w:hAnsi="Times New Roman" w:cs="Times New Roman"/>
                <w:sz w:val="24"/>
                <w:szCs w:val="24"/>
              </w:rPr>
              <w:t xml:space="preserve">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6034B6">
              <w:rPr>
                <w:rFonts w:ascii="Times New Roman" w:hAnsi="Times New Roman" w:cs="Times New Roman"/>
                <w:sz w:val="24"/>
                <w:szCs w:val="24"/>
              </w:rPr>
              <w:t>01</w:t>
            </w:r>
            <w:r w:rsidRPr="009F5ADE">
              <w:rPr>
                <w:rFonts w:ascii="Times New Roman" w:hAnsi="Times New Roman" w:cs="Times New Roman"/>
                <w:sz w:val="24"/>
                <w:szCs w:val="24"/>
              </w:rPr>
              <w:t xml:space="preserve">» </w:t>
            </w:r>
            <w:r w:rsidR="006034B6">
              <w:rPr>
                <w:rFonts w:ascii="Times New Roman" w:hAnsi="Times New Roman" w:cs="Times New Roman"/>
                <w:sz w:val="24"/>
                <w:szCs w:val="24"/>
              </w:rPr>
              <w:t xml:space="preserve">декабря </w:t>
            </w:r>
            <w:r w:rsidRPr="009F5ADE">
              <w:rPr>
                <w:rFonts w:ascii="Times New Roman" w:hAnsi="Times New Roman" w:cs="Times New Roman"/>
                <w:sz w:val="24"/>
                <w:szCs w:val="24"/>
              </w:rPr>
              <w:t>20</w:t>
            </w:r>
            <w:r w:rsidR="00C53ED8">
              <w:rPr>
                <w:rFonts w:ascii="Times New Roman" w:hAnsi="Times New Roman" w:cs="Times New Roman"/>
                <w:sz w:val="24"/>
                <w:szCs w:val="24"/>
              </w:rPr>
              <w:t>2</w:t>
            </w:r>
            <w:r w:rsidR="006034B6">
              <w:rPr>
                <w:rFonts w:ascii="Times New Roman" w:hAnsi="Times New Roman" w:cs="Times New Roman"/>
                <w:sz w:val="24"/>
                <w:szCs w:val="24"/>
              </w:rPr>
              <w:t>1</w:t>
            </w:r>
            <w:r w:rsidRPr="009F5ADE">
              <w:rPr>
                <w:rFonts w:ascii="Times New Roman" w:hAnsi="Times New Roman" w:cs="Times New Roman"/>
                <w:sz w:val="24"/>
                <w:szCs w:val="24"/>
              </w:rPr>
              <w:t>г.</w:t>
            </w:r>
          </w:p>
          <w:p w:rsidR="007358B8" w:rsidRPr="007358B8" w:rsidRDefault="009F5ADE" w:rsidP="00F90341">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6034B6">
              <w:rPr>
                <w:rFonts w:ascii="Times New Roman" w:hAnsi="Times New Roman" w:cs="Times New Roman"/>
                <w:sz w:val="24"/>
                <w:szCs w:val="24"/>
              </w:rPr>
              <w:t>2</w:t>
            </w:r>
            <w:r w:rsidR="00F90341">
              <w:rPr>
                <w:rFonts w:ascii="Times New Roman" w:hAnsi="Times New Roman" w:cs="Times New Roman"/>
                <w:sz w:val="24"/>
                <w:szCs w:val="24"/>
              </w:rPr>
              <w:t>3</w:t>
            </w:r>
            <w:r w:rsidRPr="009F5ADE">
              <w:rPr>
                <w:rFonts w:ascii="Times New Roman" w:hAnsi="Times New Roman" w:cs="Times New Roman"/>
                <w:sz w:val="24"/>
                <w:szCs w:val="24"/>
              </w:rPr>
              <w:t xml:space="preserve">» </w:t>
            </w:r>
            <w:r w:rsidR="00F90341">
              <w:rPr>
                <w:rFonts w:ascii="Times New Roman" w:hAnsi="Times New Roman" w:cs="Times New Roman"/>
                <w:sz w:val="24"/>
                <w:szCs w:val="24"/>
              </w:rPr>
              <w:t>декабря</w:t>
            </w:r>
            <w:r w:rsidRPr="009F5ADE">
              <w:rPr>
                <w:rFonts w:ascii="Times New Roman" w:hAnsi="Times New Roman" w:cs="Times New Roman"/>
                <w:sz w:val="24"/>
                <w:szCs w:val="24"/>
              </w:rPr>
              <w:t xml:space="preserve"> 20</w:t>
            </w:r>
            <w:r w:rsidR="00C53ED8">
              <w:rPr>
                <w:rFonts w:ascii="Times New Roman" w:hAnsi="Times New Roman" w:cs="Times New Roman"/>
                <w:sz w:val="24"/>
                <w:szCs w:val="24"/>
              </w:rPr>
              <w:t>2</w:t>
            </w:r>
            <w:r w:rsidR="00F90341">
              <w:rPr>
                <w:rFonts w:ascii="Times New Roman" w:hAnsi="Times New Roman" w:cs="Times New Roman"/>
                <w:sz w:val="24"/>
                <w:szCs w:val="24"/>
              </w:rPr>
              <w:t>1</w:t>
            </w:r>
            <w:r w:rsidRPr="009F5ADE">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F90341">
              <w:rPr>
                <w:rFonts w:ascii="Times New Roman" w:hAnsi="Times New Roman" w:cs="Times New Roman"/>
                <w:sz w:val="24"/>
                <w:szCs w:val="24"/>
              </w:rPr>
              <w:t>21</w:t>
            </w:r>
            <w:r w:rsidRPr="009F5ADE">
              <w:rPr>
                <w:rFonts w:ascii="Times New Roman" w:hAnsi="Times New Roman" w:cs="Times New Roman"/>
                <w:sz w:val="24"/>
                <w:szCs w:val="24"/>
              </w:rPr>
              <w:t>»</w:t>
            </w:r>
            <w:r w:rsidR="007260AF">
              <w:rPr>
                <w:rFonts w:ascii="Times New Roman" w:hAnsi="Times New Roman" w:cs="Times New Roman"/>
                <w:sz w:val="24"/>
                <w:szCs w:val="24"/>
              </w:rPr>
              <w:t xml:space="preserve"> </w:t>
            </w:r>
            <w:r w:rsidR="00F90341">
              <w:rPr>
                <w:rFonts w:ascii="Times New Roman" w:hAnsi="Times New Roman" w:cs="Times New Roman"/>
                <w:sz w:val="24"/>
                <w:szCs w:val="24"/>
              </w:rPr>
              <w:t>декабря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 xml:space="preserve"> 20</w:t>
            </w:r>
            <w:r w:rsidR="00C53ED8">
              <w:rPr>
                <w:rFonts w:ascii="Times New Roman" w:hAnsi="Times New Roman" w:cs="Times New Roman"/>
                <w:sz w:val="24"/>
                <w:szCs w:val="24"/>
              </w:rPr>
              <w:t>2</w:t>
            </w:r>
            <w:r w:rsidR="00F90341">
              <w:rPr>
                <w:rFonts w:ascii="Times New Roman" w:hAnsi="Times New Roman" w:cs="Times New Roman"/>
                <w:sz w:val="24"/>
                <w:szCs w:val="24"/>
              </w:rPr>
              <w:t>1</w:t>
            </w:r>
            <w:r w:rsidRPr="009F5ADE">
              <w:rPr>
                <w:rFonts w:ascii="Times New Roman" w:hAnsi="Times New Roman" w:cs="Times New Roman"/>
                <w:sz w:val="24"/>
                <w:szCs w:val="24"/>
              </w:rPr>
              <w:t>г.</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техническому состоянию объекта </w:t>
            </w:r>
            <w:r w:rsidRPr="007358B8">
              <w:rPr>
                <w:rFonts w:ascii="Times New Roman" w:hAnsi="Times New Roman" w:cs="Times New Roman"/>
                <w:b/>
                <w:sz w:val="24"/>
                <w:szCs w:val="24"/>
              </w:rPr>
              <w:lastRenderedPageBreak/>
              <w:t>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lastRenderedPageBreak/>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8858AD"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w:t>
            </w:r>
            <w:r w:rsidRPr="008858AD">
              <w:rPr>
                <w:rFonts w:ascii="Times New Roman" w:hAnsi="Times New Roman" w:cs="Times New Roman"/>
                <w:sz w:val="24"/>
                <w:szCs w:val="24"/>
              </w:rPr>
              <w:t xml:space="preserve">в </w:t>
            </w:r>
            <w:r w:rsidR="00A97DEF" w:rsidRPr="008858AD">
              <w:rPr>
                <w:rFonts w:ascii="Times New Roman" w:hAnsi="Times New Roman" w:cs="Times New Roman"/>
                <w:sz w:val="24"/>
                <w:szCs w:val="24"/>
              </w:rPr>
              <w:t>размере</w:t>
            </w:r>
            <w:r w:rsidRPr="008858AD">
              <w:rPr>
                <w:rFonts w:ascii="Times New Roman" w:hAnsi="Times New Roman" w:cs="Times New Roman"/>
                <w:sz w:val="24"/>
                <w:szCs w:val="24"/>
              </w:rPr>
              <w:t>:</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 1-</w:t>
            </w:r>
            <w:r w:rsidRPr="003C5AA0">
              <w:rPr>
                <w:rFonts w:ascii="Times New Roman" w:hAnsi="Times New Roman" w:cs="Times New Roman"/>
                <w:sz w:val="24"/>
                <w:szCs w:val="24"/>
              </w:rPr>
              <w:tab/>
              <w:t>125671,61 руб.,</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№2- 1149641,78 руб.,</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№3- 1326140,53 руб.,</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№4-</w:t>
            </w:r>
            <w:r w:rsidRPr="003C5AA0">
              <w:rPr>
                <w:rFonts w:ascii="Times New Roman" w:hAnsi="Times New Roman" w:cs="Times New Roman"/>
                <w:sz w:val="24"/>
                <w:szCs w:val="24"/>
              </w:rPr>
              <w:tab/>
              <w:t xml:space="preserve"> 567416,33 руб.,</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№5-</w:t>
            </w:r>
            <w:r w:rsidRPr="003C5AA0">
              <w:rPr>
                <w:rFonts w:ascii="Times New Roman" w:hAnsi="Times New Roman" w:cs="Times New Roman"/>
                <w:sz w:val="24"/>
                <w:szCs w:val="24"/>
              </w:rPr>
              <w:tab/>
              <w:t xml:space="preserve">  290114,49руб,</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№6-</w:t>
            </w:r>
            <w:r w:rsidRPr="003C5AA0">
              <w:rPr>
                <w:rFonts w:ascii="Times New Roman" w:hAnsi="Times New Roman" w:cs="Times New Roman"/>
                <w:sz w:val="24"/>
                <w:szCs w:val="24"/>
              </w:rPr>
              <w:tab/>
              <w:t xml:space="preserve">  260 595,83руб.,</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№7-</w:t>
            </w:r>
            <w:r w:rsidRPr="003C5AA0">
              <w:rPr>
                <w:rFonts w:ascii="Times New Roman" w:hAnsi="Times New Roman" w:cs="Times New Roman"/>
                <w:sz w:val="24"/>
                <w:szCs w:val="24"/>
              </w:rPr>
              <w:tab/>
              <w:t>177512,18</w:t>
            </w:r>
            <w:r w:rsidR="003C5AA0" w:rsidRPr="003C5AA0">
              <w:rPr>
                <w:rFonts w:ascii="Times New Roman" w:hAnsi="Times New Roman" w:cs="Times New Roman"/>
                <w:sz w:val="24"/>
                <w:szCs w:val="24"/>
              </w:rPr>
              <w:t>руб.,</w:t>
            </w:r>
          </w:p>
          <w:p w:rsidR="00F90341" w:rsidRPr="003C5AA0" w:rsidRDefault="003C5AA0"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w:t>
            </w:r>
            <w:r w:rsidR="00F90341" w:rsidRPr="003C5AA0">
              <w:rPr>
                <w:rFonts w:ascii="Times New Roman" w:hAnsi="Times New Roman" w:cs="Times New Roman"/>
                <w:sz w:val="24"/>
                <w:szCs w:val="24"/>
              </w:rPr>
              <w:t>8</w:t>
            </w:r>
            <w:r w:rsidRPr="003C5AA0">
              <w:rPr>
                <w:rFonts w:ascii="Times New Roman" w:hAnsi="Times New Roman" w:cs="Times New Roman"/>
                <w:sz w:val="24"/>
                <w:szCs w:val="24"/>
              </w:rPr>
              <w:t>-</w:t>
            </w:r>
            <w:r w:rsidR="00F90341" w:rsidRPr="003C5AA0">
              <w:rPr>
                <w:rFonts w:ascii="Times New Roman" w:hAnsi="Times New Roman" w:cs="Times New Roman"/>
                <w:sz w:val="24"/>
                <w:szCs w:val="24"/>
              </w:rPr>
              <w:tab/>
              <w:t>140</w:t>
            </w:r>
            <w:r w:rsidRPr="003C5AA0">
              <w:rPr>
                <w:rFonts w:ascii="Times New Roman" w:hAnsi="Times New Roman" w:cs="Times New Roman"/>
                <w:sz w:val="24"/>
                <w:szCs w:val="24"/>
              </w:rPr>
              <w:t xml:space="preserve"> </w:t>
            </w:r>
            <w:r w:rsidR="00F90341" w:rsidRPr="003C5AA0">
              <w:rPr>
                <w:rFonts w:ascii="Times New Roman" w:hAnsi="Times New Roman" w:cs="Times New Roman"/>
                <w:sz w:val="24"/>
                <w:szCs w:val="24"/>
              </w:rPr>
              <w:t>224,04</w:t>
            </w:r>
            <w:r w:rsidRPr="003C5AA0">
              <w:rPr>
                <w:rFonts w:ascii="Times New Roman" w:hAnsi="Times New Roman" w:cs="Times New Roman"/>
                <w:sz w:val="24"/>
                <w:szCs w:val="24"/>
              </w:rPr>
              <w:t>руб.,</w:t>
            </w:r>
          </w:p>
          <w:p w:rsidR="00F90341" w:rsidRPr="003C5AA0" w:rsidRDefault="003C5AA0"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w:t>
            </w:r>
            <w:r w:rsidR="00F90341" w:rsidRPr="003C5AA0">
              <w:rPr>
                <w:rFonts w:ascii="Times New Roman" w:hAnsi="Times New Roman" w:cs="Times New Roman"/>
                <w:sz w:val="24"/>
                <w:szCs w:val="24"/>
              </w:rPr>
              <w:t>9</w:t>
            </w:r>
            <w:r w:rsidRPr="003C5AA0">
              <w:rPr>
                <w:rFonts w:ascii="Times New Roman" w:hAnsi="Times New Roman" w:cs="Times New Roman"/>
                <w:sz w:val="24"/>
                <w:szCs w:val="24"/>
              </w:rPr>
              <w:t>-</w:t>
            </w:r>
            <w:r w:rsidR="00F90341" w:rsidRPr="003C5AA0">
              <w:rPr>
                <w:rFonts w:ascii="Times New Roman" w:hAnsi="Times New Roman" w:cs="Times New Roman"/>
                <w:sz w:val="24"/>
                <w:szCs w:val="24"/>
              </w:rPr>
              <w:tab/>
              <w:t>157</w:t>
            </w:r>
            <w:r w:rsidRPr="003C5AA0">
              <w:rPr>
                <w:rFonts w:ascii="Times New Roman" w:hAnsi="Times New Roman" w:cs="Times New Roman"/>
                <w:sz w:val="24"/>
                <w:szCs w:val="24"/>
              </w:rPr>
              <w:t xml:space="preserve"> </w:t>
            </w:r>
            <w:r w:rsidR="00F90341" w:rsidRPr="003C5AA0">
              <w:rPr>
                <w:rFonts w:ascii="Times New Roman" w:hAnsi="Times New Roman" w:cs="Times New Roman"/>
                <w:sz w:val="24"/>
                <w:szCs w:val="24"/>
              </w:rPr>
              <w:t>575,00</w:t>
            </w:r>
            <w:r w:rsidRPr="003C5AA0">
              <w:rPr>
                <w:rFonts w:ascii="Times New Roman" w:hAnsi="Times New Roman" w:cs="Times New Roman"/>
                <w:sz w:val="24"/>
                <w:szCs w:val="24"/>
              </w:rPr>
              <w:t>руб.,</w:t>
            </w:r>
          </w:p>
          <w:p w:rsidR="00F90341" w:rsidRPr="003C5AA0" w:rsidRDefault="003C5AA0"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w:t>
            </w:r>
            <w:r w:rsidR="00F90341" w:rsidRPr="003C5AA0">
              <w:rPr>
                <w:rFonts w:ascii="Times New Roman" w:hAnsi="Times New Roman" w:cs="Times New Roman"/>
                <w:sz w:val="24"/>
                <w:szCs w:val="24"/>
              </w:rPr>
              <w:t>10</w:t>
            </w:r>
            <w:r w:rsidRPr="003C5AA0">
              <w:rPr>
                <w:rFonts w:ascii="Times New Roman" w:hAnsi="Times New Roman" w:cs="Times New Roman"/>
                <w:sz w:val="24"/>
                <w:szCs w:val="24"/>
              </w:rPr>
              <w:t>-</w:t>
            </w:r>
            <w:r w:rsidR="00F90341" w:rsidRPr="003C5AA0">
              <w:rPr>
                <w:rFonts w:ascii="Times New Roman" w:hAnsi="Times New Roman" w:cs="Times New Roman"/>
                <w:sz w:val="24"/>
                <w:szCs w:val="24"/>
              </w:rPr>
              <w:tab/>
              <w:t>119801,82</w:t>
            </w:r>
            <w:r w:rsidRPr="003C5AA0">
              <w:rPr>
                <w:rFonts w:ascii="Times New Roman" w:hAnsi="Times New Roman" w:cs="Times New Roman"/>
                <w:sz w:val="24"/>
                <w:szCs w:val="24"/>
              </w:rPr>
              <w:t>руб.,</w:t>
            </w:r>
          </w:p>
          <w:p w:rsidR="00F90341" w:rsidRPr="003C5AA0" w:rsidRDefault="003C5AA0"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w:t>
            </w:r>
            <w:r w:rsidR="00F90341" w:rsidRPr="003C5AA0">
              <w:rPr>
                <w:rFonts w:ascii="Times New Roman" w:hAnsi="Times New Roman" w:cs="Times New Roman"/>
                <w:sz w:val="24"/>
                <w:szCs w:val="24"/>
              </w:rPr>
              <w:t>11</w:t>
            </w:r>
            <w:r w:rsidRPr="003C5AA0">
              <w:rPr>
                <w:rFonts w:ascii="Times New Roman" w:hAnsi="Times New Roman" w:cs="Times New Roman"/>
                <w:sz w:val="24"/>
                <w:szCs w:val="24"/>
              </w:rPr>
              <w:t>-</w:t>
            </w:r>
            <w:r w:rsidR="00F90341" w:rsidRPr="003C5AA0">
              <w:rPr>
                <w:rFonts w:ascii="Times New Roman" w:hAnsi="Times New Roman" w:cs="Times New Roman"/>
                <w:sz w:val="24"/>
                <w:szCs w:val="24"/>
              </w:rPr>
              <w:tab/>
              <w:t>234</w:t>
            </w:r>
            <w:r w:rsidRPr="003C5AA0">
              <w:rPr>
                <w:rFonts w:ascii="Times New Roman" w:hAnsi="Times New Roman" w:cs="Times New Roman"/>
                <w:sz w:val="24"/>
                <w:szCs w:val="24"/>
              </w:rPr>
              <w:t xml:space="preserve"> </w:t>
            </w:r>
            <w:r w:rsidR="00F90341" w:rsidRPr="003C5AA0">
              <w:rPr>
                <w:rFonts w:ascii="Times New Roman" w:hAnsi="Times New Roman" w:cs="Times New Roman"/>
                <w:sz w:val="24"/>
                <w:szCs w:val="24"/>
              </w:rPr>
              <w:t>733,19</w:t>
            </w:r>
            <w:r w:rsidRPr="003C5AA0">
              <w:rPr>
                <w:rFonts w:ascii="Times New Roman" w:hAnsi="Times New Roman" w:cs="Times New Roman"/>
                <w:sz w:val="24"/>
                <w:szCs w:val="24"/>
              </w:rPr>
              <w:t>руб.,</w:t>
            </w:r>
          </w:p>
          <w:p w:rsidR="00F90341" w:rsidRDefault="003C5AA0"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w:t>
            </w:r>
            <w:r w:rsidR="00F90341" w:rsidRPr="003C5AA0">
              <w:rPr>
                <w:rFonts w:ascii="Times New Roman" w:hAnsi="Times New Roman" w:cs="Times New Roman"/>
                <w:sz w:val="24"/>
                <w:szCs w:val="24"/>
              </w:rPr>
              <w:t>12</w:t>
            </w:r>
            <w:r w:rsidRPr="003C5AA0">
              <w:rPr>
                <w:rFonts w:ascii="Times New Roman" w:hAnsi="Times New Roman" w:cs="Times New Roman"/>
                <w:sz w:val="24"/>
                <w:szCs w:val="24"/>
              </w:rPr>
              <w:t>-</w:t>
            </w:r>
            <w:r w:rsidR="00F90341" w:rsidRPr="003C5AA0">
              <w:rPr>
                <w:rFonts w:ascii="Times New Roman" w:hAnsi="Times New Roman" w:cs="Times New Roman"/>
                <w:sz w:val="24"/>
                <w:szCs w:val="24"/>
              </w:rPr>
              <w:tab/>
              <w:t>190</w:t>
            </w:r>
            <w:r w:rsidRPr="003C5AA0">
              <w:rPr>
                <w:rFonts w:ascii="Times New Roman" w:hAnsi="Times New Roman" w:cs="Times New Roman"/>
                <w:sz w:val="24"/>
                <w:szCs w:val="24"/>
              </w:rPr>
              <w:t xml:space="preserve"> </w:t>
            </w:r>
            <w:r w:rsidR="00F90341" w:rsidRPr="003C5AA0">
              <w:rPr>
                <w:rFonts w:ascii="Times New Roman" w:hAnsi="Times New Roman" w:cs="Times New Roman"/>
                <w:sz w:val="24"/>
                <w:szCs w:val="24"/>
              </w:rPr>
              <w:t>265,27</w:t>
            </w:r>
            <w:r w:rsidRPr="003C5AA0">
              <w:rPr>
                <w:rFonts w:ascii="Times New Roman" w:hAnsi="Times New Roman" w:cs="Times New Roman"/>
                <w:sz w:val="24"/>
                <w:szCs w:val="24"/>
              </w:rPr>
              <w:t>руб.</w:t>
            </w:r>
          </w:p>
          <w:p w:rsidR="00F90341" w:rsidRDefault="00F90341" w:rsidP="00C3389B">
            <w:pPr>
              <w:autoSpaceDE w:val="0"/>
              <w:spacing w:after="0"/>
              <w:jc w:val="both"/>
              <w:rPr>
                <w:rFonts w:ascii="Times New Roman" w:hAnsi="Times New Roman" w:cs="Times New Roman"/>
                <w:sz w:val="24"/>
                <w:szCs w:val="24"/>
              </w:rPr>
            </w:pPr>
          </w:p>
          <w:p w:rsidR="00F90341" w:rsidRPr="007358B8" w:rsidRDefault="00F90341" w:rsidP="00C3389B">
            <w:pPr>
              <w:autoSpaceDE w:val="0"/>
              <w:spacing w:after="0"/>
              <w:jc w:val="both"/>
              <w:rPr>
                <w:rFonts w:ascii="Times New Roman" w:hAnsi="Times New Roman" w:cs="Times New Roman"/>
                <w:sz w:val="24"/>
                <w:szCs w:val="24"/>
              </w:rPr>
            </w:pP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8858AD">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8858AD">
              <w:rPr>
                <w:rFonts w:ascii="Times New Roman" w:hAnsi="Times New Roman" w:cs="Times New Roman"/>
                <w:b/>
              </w:rPr>
              <w:t>27</w:t>
            </w:r>
            <w:r w:rsidRPr="00035DB5">
              <w:rPr>
                <w:rFonts w:ascii="Times New Roman" w:hAnsi="Times New Roman" w:cs="Times New Roman"/>
                <w:b/>
              </w:rPr>
              <w:t xml:space="preserve">» </w:t>
            </w:r>
            <w:r w:rsidR="008858AD">
              <w:rPr>
                <w:rFonts w:ascii="Times New Roman" w:hAnsi="Times New Roman" w:cs="Times New Roman"/>
                <w:b/>
              </w:rPr>
              <w:t xml:space="preserve">декабря </w:t>
            </w:r>
            <w:r w:rsidRPr="00035DB5">
              <w:rPr>
                <w:rFonts w:ascii="Times New Roman" w:hAnsi="Times New Roman" w:cs="Times New Roman"/>
                <w:b/>
              </w:rPr>
              <w:t xml:space="preserve"> 20</w:t>
            </w:r>
            <w:r w:rsidR="00C53ED8">
              <w:rPr>
                <w:rFonts w:ascii="Times New Roman" w:hAnsi="Times New Roman" w:cs="Times New Roman"/>
                <w:b/>
              </w:rPr>
              <w:t>2</w:t>
            </w:r>
            <w:r w:rsidR="008858AD">
              <w:rPr>
                <w:rFonts w:ascii="Times New Roman" w:hAnsi="Times New Roman" w:cs="Times New Roman"/>
                <w:b/>
              </w:rPr>
              <w:t>1</w:t>
            </w:r>
            <w:r w:rsidRPr="00035DB5">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lastRenderedPageBreak/>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7.1.1.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C3389B">
        <w:rPr>
          <w:rFonts w:ascii="Times New Roman" w:hAnsi="Times New Roman" w:cs="Times New Roman"/>
          <w:sz w:val="24"/>
          <w:szCs w:val="24"/>
        </w:rPr>
        <w:t>__</w:t>
      </w:r>
      <w:r w:rsidR="00022178">
        <w:rPr>
          <w:rFonts w:ascii="Times New Roman" w:hAnsi="Times New Roman" w:cs="Times New Roman"/>
          <w:sz w:val="24"/>
          <w:szCs w:val="24"/>
        </w:rPr>
        <w:t xml:space="preserve">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C3389B" w:rsidRDefault="00C3389B" w:rsidP="00FA4651">
      <w:pPr>
        <w:spacing w:after="0" w:line="240" w:lineRule="auto"/>
        <w:jc w:val="both"/>
        <w:rPr>
          <w:rFonts w:ascii="Times New Roman" w:hAnsi="Times New Roman" w:cs="Times New Roman"/>
          <w:sz w:val="24"/>
          <w:szCs w:val="24"/>
        </w:rPr>
      </w:pP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754"/>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90"/>
        <w:gridCol w:w="2017"/>
        <w:gridCol w:w="2058"/>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w:t>
      </w:r>
      <w:r w:rsidR="002C3A37">
        <w:rPr>
          <w:rFonts w:ascii="Times New Roman" w:hAnsi="Times New Roman" w:cs="Times New Roman"/>
          <w:b/>
          <w:sz w:val="24"/>
          <w:szCs w:val="24"/>
          <w:u w:val="single"/>
        </w:rPr>
        <w:t>2</w:t>
      </w:r>
      <w:r w:rsidR="003C5AA0">
        <w:rPr>
          <w:rFonts w:ascii="Times New Roman" w:hAnsi="Times New Roman" w:cs="Times New Roman"/>
          <w:b/>
          <w:sz w:val="24"/>
          <w:szCs w:val="24"/>
          <w:u w:val="single"/>
        </w:rPr>
        <w:t>1</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f"/>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f"/>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f"/>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f"/>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f"/>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3A277F"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r w:rsidR="003A277F">
        <w:rPr>
          <w:rFonts w:ascii="Times New Roman" w:hAnsi="Times New Roman" w:cs="Times New Roman"/>
          <w:sz w:val="24"/>
          <w:szCs w:val="24"/>
        </w:rPr>
        <w:t xml:space="preserve"> </w:t>
      </w:r>
      <w:r w:rsidRPr="007E5055">
        <w:rPr>
          <w:rFonts w:ascii="Times New Roman" w:hAnsi="Times New Roman" w:cs="Times New Roman"/>
          <w:sz w:val="24"/>
          <w:szCs w:val="24"/>
        </w:rPr>
        <w:t>(уполномоченный представитель)</w:t>
      </w:r>
    </w:p>
    <w:p w:rsidR="003A277F" w:rsidRDefault="003A277F"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Pr="003A277F"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Pr="003A277F">
        <w:rPr>
          <w:rFonts w:ascii="Times New Roman" w:hAnsi="Times New Roman" w:cs="Times New Roman"/>
          <w:b/>
          <w:sz w:val="24"/>
          <w:szCs w:val="24"/>
        </w:rPr>
        <w:t>Приложение №4 – Форма уведомления об  отзыве заявки на участие в аукционе</w:t>
      </w:r>
    </w:p>
    <w:p w:rsidR="00263535" w:rsidRPr="003A277F"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D304E5" w:rsidRDefault="00D304E5" w:rsidP="00CC5353">
      <w:pPr>
        <w:spacing w:after="0"/>
        <w:rPr>
          <w:rFonts w:ascii="Times New Roman" w:hAnsi="Times New Roman" w:cs="Times New Roman"/>
          <w:sz w:val="28"/>
          <w:szCs w:val="28"/>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1</w:t>
      </w:r>
      <w:r w:rsidRPr="00160C8B">
        <w:rPr>
          <w:rFonts w:ascii="Times New Roman" w:eastAsia="Times New Roman" w:hAnsi="Times New Roman" w:cs="Times New Roman"/>
          <w:b/>
          <w:sz w:val="28"/>
          <w:szCs w:val="28"/>
          <w:lang w:eastAsia="ru-RU"/>
        </w:rPr>
        <w:t xml:space="preserve">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5567E5" w:rsidRPr="005567E5" w:rsidRDefault="005567E5" w:rsidP="005567E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8ED8842" wp14:editId="2B91225F">
                <wp:simplePos x="0" y="0"/>
                <wp:positionH relativeFrom="column">
                  <wp:posOffset>2540</wp:posOffset>
                </wp:positionH>
                <wp:positionV relativeFrom="paragraph">
                  <wp:posOffset>140970</wp:posOffset>
                </wp:positionV>
                <wp:extent cx="798830" cy="38227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5567E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D8842" id="_x0000_t202" coordsize="21600,21600" o:spt="202" path="m,l,21600r21600,l21600,xe">
                <v:stroke joinstyle="miter"/>
                <v:path gradientshapeok="t" o:connecttype="rect"/>
              </v:shapetype>
              <v:shape id="Text Box 3" o:spid="_x0000_s1026" type="#_x0000_t202" style="position:absolute;left:0;text-align:left;margin-left:.2pt;margin-top:11.1pt;width:62.9pt;height:30.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cxo4&#10;UYYCAAAIBQAADgAAAAAAAAAAAAAAAAAuAgAAZHJzL2Uyb0RvYy54bWxQSwECLQAUAAYACAAAACEA&#10;8gX7FtsAAAAGAQAADwAAAAAAAAAAAAAAAADgBAAAZHJzL2Rvd25yZXYueG1sUEsFBgAAAAAEAAQA&#10;8wAAAOgFAAAAAA==&#10;" stroked="f">
                <v:textbox inset="0,.8mm">
                  <w:txbxContent>
                    <w:p w:rsidR="002475D4" w:rsidRPr="008A1786" w:rsidRDefault="002475D4" w:rsidP="005567E5">
                      <w:pPr>
                        <w:ind w:firstLine="142"/>
                      </w:pPr>
                      <w:r>
                        <w:t xml:space="preserve">г. </w:t>
                      </w:r>
                      <w:r w:rsidRPr="000A43B3">
                        <w:rPr>
                          <w:sz w:val="24"/>
                          <w:szCs w:val="24"/>
                        </w:rPr>
                        <w:t>Москва</w:t>
                      </w:r>
                    </w:p>
                  </w:txbxContent>
                </v:textbox>
                <w10:wrap type="square"/>
              </v:shape>
            </w:pict>
          </mc:Fallback>
        </mc:AlternateContent>
      </w:r>
    </w:p>
    <w:p w:rsidR="005567E5" w:rsidRPr="005567E5" w:rsidRDefault="005567E5" w:rsidP="005567E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5567E5" w:rsidRPr="005567E5" w:rsidRDefault="005567E5" w:rsidP="005567E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5567E5" w:rsidRPr="005567E5" w:rsidRDefault="005567E5" w:rsidP="005567E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5567E5" w:rsidRPr="004334C9" w:rsidRDefault="005567E5" w:rsidP="004334C9">
      <w:pPr>
        <w:pStyle w:val="a7"/>
        <w:numPr>
          <w:ilvl w:val="0"/>
          <w:numId w:val="18"/>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4334C9">
        <w:rPr>
          <w:rFonts w:ascii="Times New Roman" w:eastAsia="Times New Roman" w:hAnsi="Times New Roman" w:cs="Times New Roman"/>
          <w:b/>
          <w:sz w:val="28"/>
          <w:szCs w:val="28"/>
          <w:lang w:eastAsia="ru-RU"/>
        </w:rPr>
        <w:t>Предмет Договора</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4334C9" w:rsidRPr="000250AD" w:rsidRDefault="004334C9" w:rsidP="004334C9">
      <w:pPr>
        <w:pStyle w:val="2"/>
        <w:tabs>
          <w:tab w:val="clear" w:pos="0"/>
          <w:tab w:val="num" w:pos="284"/>
          <w:tab w:val="left" w:pos="1134"/>
        </w:tabs>
        <w:spacing w:before="60"/>
        <w:ind w:left="0" w:firstLine="709"/>
        <w:rPr>
          <w:sz w:val="24"/>
          <w:szCs w:val="24"/>
        </w:rPr>
      </w:pPr>
      <w:bookmarkStart w:id="3" w:name="_Ref157938555"/>
      <w:r w:rsidRPr="000250AD">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sz w:val="24"/>
          <w:szCs w:val="24"/>
        </w:rPr>
        <w:t>_____</w:t>
      </w:r>
      <w:r w:rsidRPr="000250AD">
        <w:rPr>
          <w:sz w:val="24"/>
          <w:szCs w:val="24"/>
        </w:rPr>
        <w:t xml:space="preserve">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w:t>
      </w:r>
      <w:r>
        <w:rPr>
          <w:sz w:val="24"/>
          <w:szCs w:val="24"/>
        </w:rPr>
        <w:t xml:space="preserve"> строение .., секция .., этаж .., пом…I, ком.:…………………………………………..</w:t>
      </w:r>
      <w:r w:rsidRPr="000250AD">
        <w:rPr>
          <w:sz w:val="24"/>
          <w:szCs w:val="24"/>
        </w:rPr>
        <w:t xml:space="preserve"> </w:t>
      </w:r>
      <w:bookmarkEnd w:id="3"/>
      <w:r w:rsidRPr="000250AD">
        <w:rPr>
          <w:sz w:val="24"/>
          <w:szCs w:val="24"/>
        </w:rPr>
        <w:t xml:space="preserve">(далее - Объект). </w:t>
      </w:r>
    </w:p>
    <w:p w:rsidR="004334C9" w:rsidRPr="000250AD" w:rsidRDefault="004334C9" w:rsidP="004334C9">
      <w:pPr>
        <w:tabs>
          <w:tab w:val="left" w:pos="113"/>
        </w:tabs>
        <w:spacing w:before="60"/>
        <w:jc w:val="both"/>
        <w:rPr>
          <w:sz w:val="24"/>
          <w:szCs w:val="24"/>
        </w:rPr>
      </w:pPr>
      <w:r w:rsidRPr="000250AD">
        <w:rPr>
          <w:sz w:val="24"/>
          <w:szCs w:val="24"/>
        </w:rPr>
        <w:t>Характеристика и расположение Объекта содержатся в приложении № 1 к настоящему Договору.</w:t>
      </w:r>
    </w:p>
    <w:p w:rsidR="004334C9" w:rsidRPr="000250AD" w:rsidRDefault="004334C9" w:rsidP="004334C9">
      <w:pPr>
        <w:pStyle w:val="2"/>
        <w:tabs>
          <w:tab w:val="clear" w:pos="0"/>
          <w:tab w:val="num" w:pos="851"/>
          <w:tab w:val="num" w:pos="1134"/>
        </w:tabs>
        <w:spacing w:before="60"/>
        <w:ind w:left="0" w:firstLine="709"/>
        <w:rPr>
          <w:sz w:val="24"/>
          <w:szCs w:val="24"/>
        </w:rPr>
      </w:pPr>
      <w:r w:rsidRPr="000250AD">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w:t>
      </w:r>
      <w:r>
        <w:rPr>
          <w:sz w:val="24"/>
          <w:szCs w:val="24"/>
        </w:rPr>
        <w:t xml:space="preserve"> ……….. года №  77-…………</w:t>
      </w:r>
      <w:r w:rsidRPr="000250AD">
        <w:rPr>
          <w:sz w:val="24"/>
          <w:szCs w:val="24"/>
        </w:rPr>
        <w:t>, Объект в строение 13 принадлежит Арендодателю на праве собственности (запись регистрации в Едином государственном рее</w:t>
      </w:r>
      <w:r>
        <w:rPr>
          <w:sz w:val="24"/>
          <w:szCs w:val="24"/>
        </w:rPr>
        <w:t>стре  недвижимости от ………………. № ……………..</w:t>
      </w:r>
      <w:r w:rsidRPr="000250AD">
        <w:rPr>
          <w:sz w:val="24"/>
          <w:szCs w:val="24"/>
        </w:rPr>
        <w:t xml:space="preserve"> приложение № 2.</w:t>
      </w:r>
    </w:p>
    <w:p w:rsidR="004334C9" w:rsidRPr="000250AD" w:rsidRDefault="004334C9" w:rsidP="004334C9">
      <w:pPr>
        <w:pStyle w:val="2"/>
        <w:tabs>
          <w:tab w:val="clear" w:pos="0"/>
          <w:tab w:val="num" w:pos="284"/>
          <w:tab w:val="left" w:pos="1134"/>
        </w:tabs>
        <w:spacing w:before="60"/>
        <w:ind w:left="0" w:firstLine="709"/>
        <w:rPr>
          <w:sz w:val="24"/>
          <w:szCs w:val="24"/>
        </w:rPr>
      </w:pPr>
      <w:r w:rsidRPr="000250AD">
        <w:rPr>
          <w:sz w:val="24"/>
          <w:szCs w:val="24"/>
        </w:rPr>
        <w:t>Арендатор имеет право использовать Объект под: осуществление основных видов деятельности, предусмотренных Уставом Арендатора</w:t>
      </w:r>
      <w:r>
        <w:rPr>
          <w:sz w:val="24"/>
          <w:szCs w:val="24"/>
        </w:rPr>
        <w:t xml:space="preserve"> </w:t>
      </w:r>
    </w:p>
    <w:p w:rsidR="004334C9" w:rsidRPr="000250AD" w:rsidRDefault="004334C9" w:rsidP="004334C9">
      <w:pPr>
        <w:pStyle w:val="2"/>
        <w:tabs>
          <w:tab w:val="clear" w:pos="0"/>
          <w:tab w:val="num" w:pos="284"/>
          <w:tab w:val="left" w:pos="1134"/>
        </w:tabs>
        <w:spacing w:before="60"/>
        <w:ind w:left="0" w:firstLine="709"/>
        <w:rPr>
          <w:sz w:val="24"/>
          <w:szCs w:val="24"/>
        </w:rPr>
      </w:pPr>
      <w:r w:rsidRPr="000250AD">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4334C9" w:rsidRPr="000250AD" w:rsidRDefault="004334C9" w:rsidP="004334C9">
      <w:pPr>
        <w:pStyle w:val="2"/>
        <w:tabs>
          <w:tab w:val="clear" w:pos="0"/>
          <w:tab w:val="num" w:pos="284"/>
          <w:tab w:val="left" w:pos="1134"/>
        </w:tabs>
        <w:spacing w:before="60"/>
        <w:ind w:left="0" w:firstLine="709"/>
        <w:rPr>
          <w:sz w:val="24"/>
          <w:szCs w:val="24"/>
        </w:rPr>
      </w:pPr>
      <w:r w:rsidRPr="000250AD">
        <w:rPr>
          <w:sz w:val="24"/>
          <w:szCs w:val="24"/>
        </w:rPr>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Pr>
          <w:sz w:val="24"/>
          <w:szCs w:val="24"/>
        </w:rPr>
        <w:t>…………..</w:t>
      </w:r>
      <w:r w:rsidRPr="000250AD">
        <w:rPr>
          <w:sz w:val="24"/>
          <w:szCs w:val="24"/>
        </w:rPr>
        <w:t>2022 г. включительно.</w:t>
      </w:r>
    </w:p>
    <w:p w:rsidR="004334C9" w:rsidRPr="00D619B9" w:rsidRDefault="004334C9" w:rsidP="004334C9">
      <w:pPr>
        <w:pStyle w:val="2"/>
        <w:tabs>
          <w:tab w:val="clear" w:pos="0"/>
          <w:tab w:val="num" w:pos="284"/>
          <w:tab w:val="left" w:pos="993"/>
          <w:tab w:val="left" w:pos="1134"/>
        </w:tabs>
        <w:spacing w:before="60"/>
        <w:ind w:left="0" w:firstLine="709"/>
        <w:rPr>
          <w:sz w:val="24"/>
          <w:szCs w:val="24"/>
        </w:rPr>
      </w:pPr>
      <w:r w:rsidRPr="000250AD">
        <w:rPr>
          <w:sz w:val="24"/>
          <w:szCs w:val="24"/>
        </w:rPr>
        <w:t>В части осуществления взаиморасчетов</w:t>
      </w:r>
      <w:r w:rsidRPr="00D619B9">
        <w:rPr>
          <w:sz w:val="24"/>
          <w:szCs w:val="24"/>
        </w:rPr>
        <w:t xml:space="preserve"> настоящий Договор действует до исполнения Сторонами своих обязательств в полном объеме.</w:t>
      </w:r>
    </w:p>
    <w:p w:rsidR="004334C9" w:rsidRPr="00E6413F" w:rsidRDefault="004334C9" w:rsidP="004334C9">
      <w:pPr>
        <w:spacing w:before="60" w:line="288" w:lineRule="auto"/>
        <w:ind w:firstLine="709"/>
        <w:rPr>
          <w:sz w:val="24"/>
          <w:szCs w:val="24"/>
        </w:rPr>
      </w:pPr>
    </w:p>
    <w:p w:rsidR="005567E5" w:rsidRPr="005567E5" w:rsidRDefault="005567E5" w:rsidP="005567E5">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lastRenderedPageBreak/>
        <w:t>Права и обязанности Сторон</w:t>
      </w:r>
    </w:p>
    <w:p w:rsidR="005567E5" w:rsidRPr="005567E5" w:rsidRDefault="005567E5" w:rsidP="005567E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567E5" w:rsidRPr="005567E5" w:rsidRDefault="005567E5" w:rsidP="005567E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5567E5" w:rsidRPr="005567E5" w:rsidRDefault="005567E5" w:rsidP="005567E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5567E5" w:rsidRPr="005567E5" w:rsidRDefault="005567E5" w:rsidP="005567E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567E5" w:rsidRPr="005567E5" w:rsidRDefault="005567E5" w:rsidP="005567E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 xml:space="preserve">          2.2.9.</w:t>
      </w:r>
      <w:r w:rsidRPr="005567E5">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567E5" w:rsidRPr="005567E5" w:rsidRDefault="005567E5" w:rsidP="005567E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w:t>
      </w:r>
      <w:r w:rsidRPr="005567E5">
        <w:rPr>
          <w:rFonts w:ascii="Times New Roman" w:eastAsia="Times New Roman" w:hAnsi="Times New Roman" w:cs="Times New Roman"/>
          <w:sz w:val="24"/>
          <w:szCs w:val="24"/>
          <w:shd w:val="clear" w:color="auto" w:fill="FFFFFF"/>
          <w:lang w:eastAsia="ru-RU"/>
        </w:rPr>
        <w:lastRenderedPageBreak/>
        <w:t xml:space="preserve">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5567E5" w:rsidRPr="005567E5" w:rsidRDefault="005567E5" w:rsidP="005567E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567E5" w:rsidRPr="005567E5" w:rsidRDefault="005567E5" w:rsidP="005567E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567E5" w:rsidRPr="005567E5" w:rsidRDefault="005567E5" w:rsidP="005567E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p>
    <w:p w:rsidR="005567E5" w:rsidRPr="005567E5" w:rsidRDefault="005567E5" w:rsidP="005567E5">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5567E5" w:rsidRPr="005567E5" w:rsidRDefault="005567E5" w:rsidP="005567E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4334C9" w:rsidRPr="004334C9" w:rsidRDefault="004334C9" w:rsidP="004334C9">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4334C9">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4334C9" w:rsidRPr="004334C9" w:rsidRDefault="004334C9" w:rsidP="004334C9">
      <w:pPr>
        <w:tabs>
          <w:tab w:val="left" w:pos="0"/>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4334C9">
        <w:rPr>
          <w:rFonts w:ascii="Times New Roman" w:eastAsia="Times New Roman" w:hAnsi="Times New Roman" w:cs="Times New Roman"/>
          <w:iCs/>
          <w:sz w:val="24"/>
          <w:szCs w:val="24"/>
          <w:lang w:eastAsia="ru-RU" w:bidi="ru-RU"/>
        </w:rPr>
        <w:t>электроэнергия, тепло, вода,</w:t>
      </w:r>
      <w:r w:rsidRPr="004334C9">
        <w:rPr>
          <w:rFonts w:ascii="Times New Roman" w:eastAsia="Times New Roman" w:hAnsi="Times New Roman" w:cs="Times New Roman"/>
          <w:i/>
          <w:iCs/>
          <w:sz w:val="24"/>
          <w:szCs w:val="24"/>
          <w:lang w:eastAsia="ru-RU" w:bidi="ru-RU"/>
        </w:rPr>
        <w:t xml:space="preserve"> </w:t>
      </w:r>
      <w:r w:rsidRPr="004334C9">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4334C9" w:rsidRPr="004334C9" w:rsidRDefault="004334C9" w:rsidP="004334C9">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w:t>
      </w:r>
      <w:r w:rsidRPr="004334C9">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334C9" w:rsidRPr="004334C9" w:rsidRDefault="004334C9" w:rsidP="004334C9">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4334C9" w:rsidRPr="004334C9" w:rsidRDefault="004334C9" w:rsidP="004334C9">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3.3.</w:t>
      </w:r>
      <w:r w:rsidRPr="004334C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334C9" w:rsidRPr="004334C9" w:rsidRDefault="004334C9" w:rsidP="004334C9">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4334C9" w:rsidRPr="004334C9" w:rsidRDefault="004334C9" w:rsidP="004334C9">
      <w:pPr>
        <w:numPr>
          <w:ilvl w:val="1"/>
          <w:numId w:val="0"/>
        </w:numPr>
        <w:tabs>
          <w:tab w:val="num" w:pos="284"/>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4334C9">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4334C9">
        <w:rPr>
          <w:rFonts w:ascii="Times New Roman" w:eastAsia="Times New Roman" w:hAnsi="Times New Roman" w:cs="Times New Roman"/>
          <w:sz w:val="24"/>
          <w:szCs w:val="24"/>
          <w:lang w:eastAsia="zh-TW"/>
        </w:rPr>
        <w:t xml:space="preserve"> </w:t>
      </w:r>
    </w:p>
    <w:p w:rsidR="004334C9" w:rsidRPr="004334C9" w:rsidRDefault="004334C9" w:rsidP="004334C9">
      <w:pPr>
        <w:pStyle w:val="2"/>
        <w:numPr>
          <w:ilvl w:val="1"/>
          <w:numId w:val="19"/>
        </w:numPr>
        <w:tabs>
          <w:tab w:val="num" w:pos="426"/>
          <w:tab w:val="left" w:pos="1134"/>
        </w:tabs>
        <w:spacing w:before="60"/>
        <w:ind w:left="0" w:firstLine="567"/>
        <w:rPr>
          <w:sz w:val="24"/>
          <w:szCs w:val="24"/>
        </w:rPr>
      </w:pPr>
      <w:r w:rsidRPr="004334C9">
        <w:rPr>
          <w:sz w:val="24"/>
          <w:szCs w:val="24"/>
        </w:rPr>
        <w:t>Счет-фактура выставляется Арендодателем в соответствии с требованиями законодательства Российской Федерации.</w:t>
      </w:r>
    </w:p>
    <w:p w:rsidR="004334C9" w:rsidRPr="004334C9" w:rsidRDefault="004334C9" w:rsidP="004334C9">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Pr="004334C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4334C9" w:rsidRPr="004334C9" w:rsidRDefault="004334C9" w:rsidP="004334C9">
      <w:pPr>
        <w:pStyle w:val="2"/>
        <w:numPr>
          <w:ilvl w:val="1"/>
          <w:numId w:val="20"/>
        </w:numPr>
        <w:tabs>
          <w:tab w:val="num" w:pos="426"/>
          <w:tab w:val="left" w:pos="1134"/>
        </w:tabs>
        <w:spacing w:before="60"/>
        <w:ind w:left="0" w:firstLine="567"/>
        <w:rPr>
          <w:sz w:val="24"/>
          <w:szCs w:val="24"/>
        </w:rPr>
      </w:pPr>
      <w:r w:rsidRPr="004334C9">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4334C9" w:rsidRPr="004334C9" w:rsidRDefault="004334C9" w:rsidP="004334C9">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5567E5" w:rsidRPr="005567E5" w:rsidRDefault="005567E5" w:rsidP="005567E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5567E5" w:rsidRPr="005567E5" w:rsidRDefault="005567E5" w:rsidP="005567E5">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5567E5" w:rsidRPr="005567E5" w:rsidRDefault="005567E5" w:rsidP="005567E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5567E5" w:rsidRPr="005567E5" w:rsidRDefault="005567E5" w:rsidP="005567E5">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567E5" w:rsidRPr="005567E5" w:rsidRDefault="005567E5" w:rsidP="005567E5">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567E5" w:rsidRPr="005567E5" w:rsidRDefault="005567E5" w:rsidP="005567E5">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567E5" w:rsidRPr="005567E5" w:rsidRDefault="005567E5" w:rsidP="005567E5">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567E5" w:rsidRPr="005567E5" w:rsidRDefault="005567E5" w:rsidP="005567E5">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567E5" w:rsidRPr="005567E5" w:rsidRDefault="005567E5" w:rsidP="005567E5">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567E5" w:rsidRPr="005567E5" w:rsidRDefault="005567E5" w:rsidP="005567E5">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567E5" w:rsidRPr="005567E5" w:rsidRDefault="005567E5" w:rsidP="005567E5">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lastRenderedPageBreak/>
        <w:t>(одностороннем отказе от исполнения Договора в предусмотренных Договором случаях);</w:t>
      </w:r>
    </w:p>
    <w:p w:rsidR="005567E5" w:rsidRPr="005567E5" w:rsidRDefault="005567E5" w:rsidP="005567E5">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5567E5" w:rsidRPr="005567E5" w:rsidRDefault="005567E5" w:rsidP="005567E5">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567E5" w:rsidRPr="005567E5" w:rsidRDefault="005567E5" w:rsidP="005567E5">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567E5" w:rsidRPr="005567E5" w:rsidRDefault="005567E5" w:rsidP="005567E5">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567E5" w:rsidRPr="005567E5" w:rsidRDefault="005567E5" w:rsidP="005567E5">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567E5" w:rsidRPr="005567E5" w:rsidRDefault="005567E5" w:rsidP="005567E5">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5567E5" w:rsidRPr="005567E5" w:rsidRDefault="005567E5" w:rsidP="005567E5">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5567E5">
        <w:rPr>
          <w:rFonts w:ascii="Times New Roman" w:eastAsia="Times New Roman" w:hAnsi="Times New Roman" w:cs="Times New Roman"/>
          <w:b/>
          <w:sz w:val="28"/>
          <w:szCs w:val="28"/>
          <w:lang w:eastAsia="ru-RU"/>
        </w:rPr>
        <w:t xml:space="preserve">Ответственность Сторон </w:t>
      </w:r>
    </w:p>
    <w:p w:rsidR="005567E5" w:rsidRPr="005567E5" w:rsidRDefault="005567E5" w:rsidP="005567E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567E5" w:rsidRPr="005567E5" w:rsidRDefault="005567E5" w:rsidP="005567E5">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567E5">
        <w:rPr>
          <w:rFonts w:ascii="Times New Roman" w:eastAsia="Times New Roman" w:hAnsi="Times New Roman" w:cs="Times New Roman"/>
          <w:iCs/>
          <w:sz w:val="24"/>
          <w:szCs w:val="24"/>
          <w:lang w:eastAsia="ru-RU"/>
        </w:rPr>
        <w:t>0,1 (одна десятая) процента,</w:t>
      </w:r>
      <w:r w:rsidRPr="005567E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567E5" w:rsidRPr="005567E5" w:rsidRDefault="005567E5" w:rsidP="005567E5">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Pr="005567E5">
        <w:rPr>
          <w:rFonts w:ascii="Times New Roman" w:eastAsia="Times New Roman" w:hAnsi="Times New Roman" w:cs="Times New Roman"/>
          <w:iCs/>
          <w:sz w:val="24"/>
          <w:szCs w:val="24"/>
          <w:lang w:eastAsia="ru-RU"/>
        </w:rPr>
        <w:t>.</w:t>
      </w:r>
    </w:p>
    <w:p w:rsidR="005567E5" w:rsidRPr="005567E5" w:rsidRDefault="005567E5" w:rsidP="005567E5">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567E5" w:rsidRPr="005567E5" w:rsidRDefault="005567E5" w:rsidP="005567E5">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567E5" w:rsidRPr="005567E5" w:rsidRDefault="005567E5" w:rsidP="00CB7460">
      <w:pPr>
        <w:numPr>
          <w:ilvl w:val="1"/>
          <w:numId w:val="14"/>
        </w:numPr>
        <w:tabs>
          <w:tab w:val="left" w:pos="113"/>
          <w:tab w:val="left" w:pos="1134"/>
        </w:tabs>
        <w:overflowPunct w:val="0"/>
        <w:autoSpaceDE w:val="0"/>
        <w:autoSpaceDN w:val="0"/>
        <w:adjustRightInd w:val="0"/>
        <w:spacing w:before="60"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567E5" w:rsidRPr="005567E5" w:rsidRDefault="005567E5" w:rsidP="00CB7460">
      <w:pPr>
        <w:numPr>
          <w:ilvl w:val="1"/>
          <w:numId w:val="14"/>
        </w:numPr>
        <w:tabs>
          <w:tab w:val="left" w:pos="113"/>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567E5" w:rsidRPr="005567E5" w:rsidRDefault="005567E5" w:rsidP="005567E5">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5567E5" w:rsidRPr="004334C9" w:rsidRDefault="005567E5" w:rsidP="004334C9">
      <w:pPr>
        <w:pStyle w:val="a7"/>
        <w:numPr>
          <w:ilvl w:val="0"/>
          <w:numId w:val="1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4334C9">
        <w:rPr>
          <w:rFonts w:ascii="Times New Roman" w:eastAsia="Times New Roman" w:hAnsi="Times New Roman" w:cs="Times New Roman"/>
          <w:b/>
          <w:sz w:val="28"/>
          <w:szCs w:val="28"/>
          <w:lang w:eastAsia="ru-RU"/>
        </w:rPr>
        <w:t xml:space="preserve">Обстоятельства непреодолимой силы </w:t>
      </w:r>
    </w:p>
    <w:p w:rsidR="005567E5" w:rsidRPr="005567E5" w:rsidRDefault="005567E5" w:rsidP="005567E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lastRenderedPageBreak/>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4334C9" w:rsidRDefault="005567E5" w:rsidP="004334C9">
      <w:pPr>
        <w:pStyle w:val="a7"/>
        <w:numPr>
          <w:ilvl w:val="0"/>
          <w:numId w:val="1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4334C9">
        <w:rPr>
          <w:rFonts w:ascii="Times New Roman" w:eastAsia="Times New Roman" w:hAnsi="Times New Roman" w:cs="Times New Roman"/>
          <w:b/>
          <w:sz w:val="28"/>
          <w:szCs w:val="28"/>
          <w:lang w:eastAsia="ru-RU"/>
        </w:rPr>
        <w:t xml:space="preserve">Конфиденциальность </w:t>
      </w:r>
    </w:p>
    <w:p w:rsidR="005567E5" w:rsidRPr="005567E5" w:rsidRDefault="005567E5" w:rsidP="005567E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567E5" w:rsidRPr="005567E5" w:rsidRDefault="005567E5" w:rsidP="005567E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5567E5" w:rsidRPr="004334C9" w:rsidRDefault="005567E5" w:rsidP="004334C9">
      <w:pPr>
        <w:pStyle w:val="a7"/>
        <w:numPr>
          <w:ilvl w:val="0"/>
          <w:numId w:val="1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4334C9">
        <w:rPr>
          <w:rFonts w:ascii="Times New Roman" w:eastAsia="Times New Roman" w:hAnsi="Times New Roman" w:cs="Times New Roman"/>
          <w:b/>
          <w:sz w:val="28"/>
          <w:szCs w:val="28"/>
          <w:lang w:eastAsia="zh-TW"/>
        </w:rPr>
        <w:t xml:space="preserve">Порядок разрешения споров </w:t>
      </w: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5567E5" w:rsidRPr="005567E5" w:rsidRDefault="005567E5" w:rsidP="005567E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при просрочке внесения арендной платы в полном размере (как фиксированной, так и переменной</w:t>
      </w:r>
      <w:r w:rsidRPr="005567E5">
        <w:rPr>
          <w:rFonts w:ascii="Times New Roman" w:eastAsia="Times New Roman" w:hAnsi="Times New Roman" w:cs="Times New Roman"/>
          <w:i/>
          <w:iCs/>
          <w:sz w:val="24"/>
          <w:szCs w:val="24"/>
          <w:lang w:eastAsia="zh-TW"/>
        </w:rPr>
        <w:t xml:space="preserve"> (если применимо</w:t>
      </w:r>
      <w:r w:rsidRPr="005567E5">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567E5" w:rsidRPr="005567E5" w:rsidRDefault="005567E5" w:rsidP="005567E5">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до предполагаемого дня расторжения.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5567E5" w:rsidRPr="005567E5" w:rsidRDefault="005567E5" w:rsidP="005567E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5567E5" w:rsidRPr="005567E5" w:rsidRDefault="005567E5" w:rsidP="005567E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5567E5" w:rsidRPr="005567E5" w:rsidRDefault="005567E5" w:rsidP="005567E5">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567E5" w:rsidRPr="005567E5" w:rsidRDefault="005567E5" w:rsidP="005567E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567E5" w:rsidRPr="005567E5" w:rsidRDefault="005567E5" w:rsidP="005567E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567E5" w:rsidRPr="005567E5" w:rsidRDefault="005567E5" w:rsidP="005567E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5567E5" w:rsidRPr="005567E5" w:rsidRDefault="005567E5" w:rsidP="005567E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567E5">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w:t>
      </w:r>
      <w:r w:rsidRPr="005567E5">
        <w:rPr>
          <w:rFonts w:ascii="Times New Roman" w:eastAsia="Times New Roman" w:hAnsi="Times New Roman" w:cs="Times New Roman"/>
          <w:sz w:val="24"/>
          <w:szCs w:val="24"/>
          <w:lang w:eastAsia="zh-TW"/>
        </w:rPr>
        <w:lastRenderedPageBreak/>
        <w:t>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567E5">
        <w:rPr>
          <w:rFonts w:ascii="Times New Roman" w:eastAsia="Times New Roman" w:hAnsi="Times New Roman" w:cs="Times New Roman"/>
          <w:i/>
          <w:iCs/>
          <w:sz w:val="24"/>
          <w:szCs w:val="24"/>
          <w:lang w:eastAsia="zh-TW"/>
        </w:rPr>
        <w:t>.</w:t>
      </w:r>
    </w:p>
    <w:p w:rsidR="005567E5" w:rsidRPr="005567E5" w:rsidRDefault="005567E5" w:rsidP="005567E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5567E5" w:rsidRPr="005567E5" w:rsidRDefault="005567E5" w:rsidP="005567E5">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5567E5" w:rsidRPr="005567E5" w:rsidTr="00780370">
        <w:trPr>
          <w:trHeight w:val="6948"/>
        </w:trPr>
        <w:tc>
          <w:tcPr>
            <w:tcW w:w="5353" w:type="dxa"/>
          </w:tcPr>
          <w:p w:rsidR="005567E5" w:rsidRPr="005567E5" w:rsidRDefault="005567E5" w:rsidP="005567E5">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5567E5" w:rsidRPr="005567E5" w:rsidRDefault="005567E5" w:rsidP="005567E5">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5567E5" w:rsidRPr="005567E5" w:rsidRDefault="005567E5" w:rsidP="005567E5">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5567E5" w:rsidRPr="005567E5" w:rsidRDefault="005567E5" w:rsidP="005567E5">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567E5" w:rsidRPr="005567E5" w:rsidTr="00780370">
        <w:trPr>
          <w:trHeight w:val="1800"/>
          <w:jc w:val="right"/>
        </w:trPr>
        <w:tc>
          <w:tcPr>
            <w:tcW w:w="3600" w:type="dxa"/>
          </w:tcPr>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5567E5" w:rsidRPr="005567E5" w:rsidRDefault="005567E5" w:rsidP="005567E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567E5" w:rsidRPr="005567E5" w:rsidTr="00780370">
        <w:tc>
          <w:tcPr>
            <w:tcW w:w="5353" w:type="dxa"/>
            <w:shd w:val="clear" w:color="auto" w:fill="auto"/>
          </w:tcPr>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Pr="005567E5" w:rsidRDefault="005567E5" w:rsidP="005567E5">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14"/>
        <w:tblW w:w="0" w:type="auto"/>
        <w:tblInd w:w="-318" w:type="dxa"/>
        <w:tblLayout w:type="fixed"/>
        <w:tblLook w:val="04A0" w:firstRow="1" w:lastRow="0" w:firstColumn="1" w:lastColumn="0" w:noHBand="0" w:noVBand="1"/>
      </w:tblPr>
      <w:tblGrid>
        <w:gridCol w:w="4254"/>
        <w:gridCol w:w="1417"/>
        <w:gridCol w:w="2268"/>
        <w:gridCol w:w="1418"/>
      </w:tblGrid>
      <w:tr w:rsidR="005567E5" w:rsidRPr="005567E5" w:rsidTr="00780370">
        <w:trPr>
          <w:trHeight w:val="421"/>
        </w:trPr>
        <w:tc>
          <w:tcPr>
            <w:tcW w:w="4254"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Дата</w:t>
            </w:r>
          </w:p>
        </w:tc>
      </w:tr>
      <w:tr w:rsidR="005567E5" w:rsidRPr="005567E5" w:rsidTr="00780370">
        <w:trPr>
          <w:trHeight w:val="421"/>
        </w:trPr>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bl>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5567E5" w:rsidRPr="005567E5" w:rsidRDefault="005567E5" w:rsidP="005567E5">
      <w:pPr>
        <w:widowControl w:val="0"/>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5567E5" w:rsidRPr="005567E5" w:rsidRDefault="005567E5" w:rsidP="005567E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5567E5" w:rsidRPr="005567E5" w:rsidTr="00780370">
        <w:trPr>
          <w:trHeight w:val="2160"/>
        </w:trPr>
        <w:tc>
          <w:tcPr>
            <w:tcW w:w="5495" w:type="dxa"/>
          </w:tcPr>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5567E5" w:rsidRPr="005567E5" w:rsidRDefault="005567E5" w:rsidP="005567E5">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5567E5" w:rsidRPr="005567E5" w:rsidRDefault="005567E5" w:rsidP="005567E5">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Pr="005567E5" w:rsidRDefault="005567E5" w:rsidP="005567E5">
            <w:pPr>
              <w:tabs>
                <w:tab w:val="left" w:pos="72"/>
                <w:tab w:val="left" w:pos="5385"/>
              </w:tabs>
              <w:spacing w:after="0" w:line="240" w:lineRule="auto"/>
              <w:rPr>
                <w:rFonts w:ascii="Times New Roman" w:eastAsia="Times New Roman" w:hAnsi="Times New Roman" w:cs="Times New Roman"/>
                <w:sz w:val="24"/>
                <w:szCs w:val="24"/>
              </w:rPr>
            </w:pPr>
          </w:p>
          <w:p w:rsidR="005567E5" w:rsidRPr="005567E5" w:rsidRDefault="005567E5" w:rsidP="005567E5">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5567E5" w:rsidRPr="005567E5" w:rsidRDefault="005567E5" w:rsidP="005567E5">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F3D6C">
        <w:rPr>
          <w:rFonts w:ascii="Times New Roman" w:eastAsia="Times New Roman" w:hAnsi="Times New Roman" w:cs="Times New Roman"/>
          <w:b/>
          <w:sz w:val="28"/>
          <w:szCs w:val="28"/>
          <w:lang w:eastAsia="ru-RU"/>
        </w:rPr>
        <w:t>2</w:t>
      </w:r>
    </w:p>
    <w:p w:rsidR="005567E5" w:rsidRPr="005567E5" w:rsidRDefault="005567E5" w:rsidP="005567E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5567E5" w:rsidRPr="005567E5" w:rsidRDefault="005567E5" w:rsidP="005567E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1B80663A" wp14:editId="27DE8C19">
                <wp:simplePos x="0" y="0"/>
                <wp:positionH relativeFrom="column">
                  <wp:posOffset>2540</wp:posOffset>
                </wp:positionH>
                <wp:positionV relativeFrom="paragraph">
                  <wp:posOffset>140970</wp:posOffset>
                </wp:positionV>
                <wp:extent cx="798830" cy="382270"/>
                <wp:effectExtent l="0" t="0" r="0" b="0"/>
                <wp:wrapSquare wrapText="bothSides"/>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5567E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0663A" id="_x0000_s1027" type="#_x0000_t202" style="position:absolute;left:0;text-align:left;margin-left:.2pt;margin-top:11.1pt;width:62.9pt;height:30.1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vu4C&#10;kYYCAAAPBQAADgAAAAAAAAAAAAAAAAAuAgAAZHJzL2Uyb0RvYy54bWxQSwECLQAUAAYACAAAACEA&#10;8gX7FtsAAAAGAQAADwAAAAAAAAAAAAAAAADgBAAAZHJzL2Rvd25yZXYueG1sUEsFBgAAAAAEAAQA&#10;8wAAAOgFAAAAAA==&#10;" stroked="f">
                <v:textbox inset="0,.8mm">
                  <w:txbxContent>
                    <w:p w:rsidR="002475D4" w:rsidRPr="008A1786" w:rsidRDefault="002475D4" w:rsidP="005567E5">
                      <w:pPr>
                        <w:ind w:firstLine="142"/>
                      </w:pPr>
                      <w:r>
                        <w:t xml:space="preserve">г. </w:t>
                      </w:r>
                      <w:r w:rsidRPr="000A43B3">
                        <w:rPr>
                          <w:sz w:val="24"/>
                          <w:szCs w:val="24"/>
                        </w:rPr>
                        <w:t>Москва</w:t>
                      </w:r>
                    </w:p>
                  </w:txbxContent>
                </v:textbox>
                <w10:wrap type="square"/>
              </v:shape>
            </w:pict>
          </mc:Fallback>
        </mc:AlternateContent>
      </w:r>
    </w:p>
    <w:p w:rsidR="005567E5" w:rsidRPr="005567E5" w:rsidRDefault="005567E5" w:rsidP="005567E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5567E5" w:rsidRPr="005567E5" w:rsidRDefault="005567E5" w:rsidP="005567E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5567E5" w:rsidRPr="005567E5" w:rsidRDefault="005567E5" w:rsidP="005567E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5567E5" w:rsidRPr="004334C9" w:rsidRDefault="005567E5" w:rsidP="004334C9">
      <w:pPr>
        <w:pStyle w:val="a7"/>
        <w:numPr>
          <w:ilvl w:val="0"/>
          <w:numId w:val="21"/>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4334C9">
        <w:rPr>
          <w:rFonts w:ascii="Times New Roman" w:eastAsia="Times New Roman" w:hAnsi="Times New Roman" w:cs="Times New Roman"/>
          <w:b/>
          <w:sz w:val="28"/>
          <w:szCs w:val="28"/>
          <w:lang w:eastAsia="ru-RU"/>
        </w:rPr>
        <w:t>Предмет Договора</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780370" w:rsidRPr="00780370" w:rsidRDefault="00780370" w:rsidP="00780370">
      <w:pPr>
        <w:pStyle w:val="2"/>
        <w:numPr>
          <w:ilvl w:val="1"/>
          <w:numId w:val="21"/>
        </w:numPr>
        <w:tabs>
          <w:tab w:val="num" w:pos="0"/>
          <w:tab w:val="left" w:pos="851"/>
        </w:tabs>
        <w:spacing w:before="60"/>
        <w:ind w:left="0" w:firstLine="567"/>
        <w:rPr>
          <w:sz w:val="24"/>
          <w:szCs w:val="24"/>
        </w:rPr>
      </w:pPr>
      <w:r w:rsidRPr="00780370">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_____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780370" w:rsidRPr="00780370" w:rsidRDefault="00780370" w:rsidP="00780370">
      <w:pPr>
        <w:tabs>
          <w:tab w:val="num" w:pos="0"/>
          <w:tab w:val="left" w:pos="113"/>
          <w:tab w:val="left" w:pos="851"/>
        </w:tabs>
        <w:spacing w:before="60"/>
        <w:ind w:firstLine="567"/>
        <w:jc w:val="both"/>
        <w:rPr>
          <w:rFonts w:ascii="Times New Roman" w:hAnsi="Times New Roman" w:cs="Times New Roman"/>
          <w:sz w:val="24"/>
          <w:szCs w:val="24"/>
        </w:rPr>
      </w:pPr>
      <w:r w:rsidRPr="00780370">
        <w:rPr>
          <w:rFonts w:ascii="Times New Roman" w:hAnsi="Times New Roman" w:cs="Times New Roman"/>
          <w:sz w:val="24"/>
          <w:szCs w:val="24"/>
        </w:rPr>
        <w:t>Характеристика и расположение Объекта содержатся в приложении № 1 к настоящему Договору.</w:t>
      </w:r>
    </w:p>
    <w:p w:rsidR="00780370" w:rsidRPr="00780370" w:rsidRDefault="00780370" w:rsidP="00780370">
      <w:pPr>
        <w:pStyle w:val="2"/>
        <w:numPr>
          <w:ilvl w:val="1"/>
          <w:numId w:val="21"/>
        </w:numPr>
        <w:tabs>
          <w:tab w:val="left" w:pos="567"/>
        </w:tabs>
        <w:spacing w:before="60"/>
        <w:ind w:left="0" w:firstLine="567"/>
        <w:rPr>
          <w:sz w:val="24"/>
          <w:szCs w:val="24"/>
        </w:rPr>
      </w:pPr>
      <w:r w:rsidRPr="00780370">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780370" w:rsidRPr="00780370" w:rsidRDefault="00780370" w:rsidP="00780370">
      <w:pPr>
        <w:pStyle w:val="2"/>
        <w:numPr>
          <w:ilvl w:val="1"/>
          <w:numId w:val="21"/>
        </w:numPr>
        <w:tabs>
          <w:tab w:val="num" w:pos="0"/>
          <w:tab w:val="left" w:pos="851"/>
        </w:tabs>
        <w:spacing w:before="60"/>
        <w:ind w:left="0" w:firstLine="567"/>
        <w:rPr>
          <w:sz w:val="24"/>
          <w:szCs w:val="24"/>
        </w:rPr>
      </w:pPr>
      <w:r w:rsidRPr="00780370">
        <w:rPr>
          <w:sz w:val="24"/>
          <w:szCs w:val="24"/>
        </w:rPr>
        <w:t xml:space="preserve">Арендатор имеет право использовать Объект под: осуществление основных видов деятельности, предусмотренных Уставом Арендатора </w:t>
      </w:r>
    </w:p>
    <w:p w:rsidR="00780370" w:rsidRPr="00780370" w:rsidRDefault="00780370" w:rsidP="00780370">
      <w:pPr>
        <w:pStyle w:val="2"/>
        <w:numPr>
          <w:ilvl w:val="1"/>
          <w:numId w:val="21"/>
        </w:numPr>
        <w:tabs>
          <w:tab w:val="num" w:pos="0"/>
          <w:tab w:val="left" w:pos="851"/>
        </w:tabs>
        <w:spacing w:before="60"/>
        <w:ind w:left="0" w:firstLine="567"/>
        <w:rPr>
          <w:sz w:val="24"/>
          <w:szCs w:val="24"/>
        </w:rPr>
      </w:pPr>
      <w:r w:rsidRPr="00780370">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780370" w:rsidRPr="00780370" w:rsidRDefault="00780370" w:rsidP="00780370">
      <w:pPr>
        <w:pStyle w:val="2"/>
        <w:numPr>
          <w:ilvl w:val="1"/>
          <w:numId w:val="21"/>
        </w:numPr>
        <w:tabs>
          <w:tab w:val="num" w:pos="0"/>
          <w:tab w:val="left" w:pos="851"/>
        </w:tabs>
        <w:spacing w:before="60"/>
        <w:ind w:left="0" w:firstLine="567"/>
        <w:rPr>
          <w:sz w:val="24"/>
          <w:szCs w:val="24"/>
        </w:rPr>
      </w:pPr>
      <w:r w:rsidRPr="00780370">
        <w:rPr>
          <w:sz w:val="24"/>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780370" w:rsidRPr="00780370" w:rsidRDefault="00780370" w:rsidP="00780370">
      <w:pPr>
        <w:pStyle w:val="2"/>
        <w:numPr>
          <w:ilvl w:val="1"/>
          <w:numId w:val="21"/>
        </w:numPr>
        <w:tabs>
          <w:tab w:val="num" w:pos="0"/>
          <w:tab w:val="left" w:pos="851"/>
          <w:tab w:val="left" w:pos="993"/>
        </w:tabs>
        <w:spacing w:before="60"/>
        <w:ind w:left="0" w:firstLine="567"/>
        <w:rPr>
          <w:sz w:val="24"/>
          <w:szCs w:val="24"/>
        </w:rPr>
      </w:pPr>
      <w:r w:rsidRPr="00780370">
        <w:rPr>
          <w:sz w:val="24"/>
          <w:szCs w:val="24"/>
        </w:rPr>
        <w:t>В части осуществления взаиморасчетов настоящий Договор действует до исполнения Сторонами своих обязательств в полном объеме.</w:t>
      </w:r>
    </w:p>
    <w:p w:rsidR="00780370" w:rsidRPr="00780370" w:rsidRDefault="00780370" w:rsidP="00780370">
      <w:pPr>
        <w:tabs>
          <w:tab w:val="num" w:pos="0"/>
          <w:tab w:val="left" w:pos="851"/>
        </w:tabs>
        <w:spacing w:before="60" w:line="288" w:lineRule="auto"/>
        <w:ind w:firstLine="709"/>
        <w:rPr>
          <w:rFonts w:ascii="Times New Roman" w:hAnsi="Times New Roman" w:cs="Times New Roman"/>
          <w:sz w:val="24"/>
          <w:szCs w:val="24"/>
        </w:rPr>
      </w:pPr>
    </w:p>
    <w:p w:rsidR="005567E5" w:rsidRPr="005567E5" w:rsidRDefault="005567E5" w:rsidP="00780370">
      <w:pPr>
        <w:numPr>
          <w:ilvl w:val="0"/>
          <w:numId w:val="21"/>
        </w:numPr>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Права и обязанности Сторон</w:t>
      </w:r>
    </w:p>
    <w:p w:rsidR="005567E5" w:rsidRPr="005567E5" w:rsidRDefault="005567E5" w:rsidP="005567E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567E5" w:rsidRPr="005567E5" w:rsidRDefault="005567E5" w:rsidP="005567E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5567E5" w:rsidRPr="005567E5" w:rsidRDefault="005567E5" w:rsidP="005567E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5567E5" w:rsidRPr="005567E5" w:rsidRDefault="005567E5" w:rsidP="005567E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567E5" w:rsidRPr="005567E5" w:rsidRDefault="005567E5" w:rsidP="005567E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5567E5">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567E5" w:rsidRPr="005567E5" w:rsidRDefault="005567E5" w:rsidP="005567E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5567E5" w:rsidRPr="005567E5" w:rsidRDefault="005567E5" w:rsidP="005567E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w:t>
      </w:r>
      <w:r w:rsidRPr="005567E5">
        <w:rPr>
          <w:rFonts w:ascii="Times New Roman" w:eastAsia="Times New Roman" w:hAnsi="Times New Roman" w:cs="Times New Roman"/>
          <w:sz w:val="24"/>
          <w:szCs w:val="24"/>
          <w:lang w:eastAsia="zh-TW"/>
        </w:rPr>
        <w:lastRenderedPageBreak/>
        <w:t>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567E5" w:rsidRPr="005567E5" w:rsidRDefault="005567E5" w:rsidP="005567E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567E5" w:rsidRPr="005567E5" w:rsidRDefault="005567E5" w:rsidP="005567E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p>
    <w:p w:rsidR="005567E5" w:rsidRPr="005567E5" w:rsidRDefault="005567E5" w:rsidP="00780370">
      <w:pPr>
        <w:numPr>
          <w:ilvl w:val="0"/>
          <w:numId w:val="21"/>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5567E5" w:rsidRPr="005567E5" w:rsidRDefault="005567E5" w:rsidP="005567E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5567E5" w:rsidRPr="00780370" w:rsidRDefault="005567E5" w:rsidP="00780370">
      <w:pPr>
        <w:pStyle w:val="a7"/>
        <w:numPr>
          <w:ilvl w:val="1"/>
          <w:numId w:val="21"/>
        </w:numPr>
        <w:tabs>
          <w:tab w:val="left" w:pos="709"/>
          <w:tab w:val="num" w:pos="851"/>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567E5" w:rsidRPr="005567E5" w:rsidRDefault="005567E5" w:rsidP="00780370">
      <w:pPr>
        <w:tabs>
          <w:tab w:val="left" w:pos="0"/>
          <w:tab w:val="num" w:pos="851"/>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567E5">
        <w:rPr>
          <w:rFonts w:ascii="Times New Roman" w:eastAsia="Times New Roman" w:hAnsi="Times New Roman" w:cs="Times New Roman"/>
          <w:iCs/>
          <w:sz w:val="24"/>
          <w:szCs w:val="24"/>
          <w:lang w:eastAsia="ru-RU" w:bidi="ru-RU"/>
        </w:rPr>
        <w:t>электроэнергия, тепло, вода,</w:t>
      </w:r>
      <w:r w:rsidRPr="005567E5">
        <w:rPr>
          <w:rFonts w:ascii="Times New Roman" w:eastAsia="Times New Roman" w:hAnsi="Times New Roman" w:cs="Times New Roman"/>
          <w:i/>
          <w:iCs/>
          <w:sz w:val="24"/>
          <w:szCs w:val="24"/>
          <w:lang w:eastAsia="ru-RU" w:bidi="ru-RU"/>
        </w:rPr>
        <w:t xml:space="preserve"> </w:t>
      </w:r>
      <w:r w:rsidRPr="005567E5">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5567E5" w:rsidRPr="00780370" w:rsidRDefault="005567E5" w:rsidP="00780370">
      <w:pPr>
        <w:pStyle w:val="a7"/>
        <w:numPr>
          <w:ilvl w:val="1"/>
          <w:numId w:val="21"/>
        </w:numPr>
        <w:tabs>
          <w:tab w:val="num" w:pos="28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5567E5" w:rsidRPr="005567E5" w:rsidRDefault="005567E5" w:rsidP="00780370">
      <w:pPr>
        <w:tabs>
          <w:tab w:val="left" w:pos="113"/>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lastRenderedPageBreak/>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567E5" w:rsidRPr="005567E5" w:rsidRDefault="005567E5" w:rsidP="00780370">
      <w:pPr>
        <w:tabs>
          <w:tab w:val="left" w:pos="0"/>
          <w:tab w:val="left" w:pos="113"/>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3.3.</w:t>
      </w:r>
      <w:r w:rsidRPr="005567E5">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567E5" w:rsidRPr="00780370" w:rsidRDefault="005567E5" w:rsidP="006B67B6">
      <w:pPr>
        <w:pStyle w:val="a7"/>
        <w:numPr>
          <w:ilvl w:val="1"/>
          <w:numId w:val="22"/>
        </w:numPr>
        <w:tabs>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5567E5" w:rsidRPr="00780370" w:rsidRDefault="005567E5" w:rsidP="006B67B6">
      <w:pPr>
        <w:pStyle w:val="a7"/>
        <w:numPr>
          <w:ilvl w:val="1"/>
          <w:numId w:val="22"/>
        </w:numPr>
        <w:tabs>
          <w:tab w:val="num" w:pos="284"/>
          <w:tab w:val="left" w:pos="709"/>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780370">
        <w:rPr>
          <w:rFonts w:ascii="Times New Roman" w:eastAsia="Times New Roman" w:hAnsi="Times New Roman" w:cs="Times New Roman"/>
          <w:sz w:val="24"/>
          <w:szCs w:val="24"/>
          <w:lang w:eastAsia="zh-TW"/>
        </w:rPr>
        <w:t xml:space="preserve"> </w:t>
      </w:r>
    </w:p>
    <w:p w:rsidR="005567E5" w:rsidRPr="005567E5" w:rsidRDefault="005567E5" w:rsidP="006B67B6">
      <w:pPr>
        <w:numPr>
          <w:ilvl w:val="1"/>
          <w:numId w:val="22"/>
        </w:numPr>
        <w:tabs>
          <w:tab w:val="num" w:pos="284"/>
          <w:tab w:val="num" w:pos="426"/>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5567E5" w:rsidRPr="00780370" w:rsidRDefault="005567E5" w:rsidP="006B67B6">
      <w:pPr>
        <w:pStyle w:val="a7"/>
        <w:numPr>
          <w:ilvl w:val="1"/>
          <w:numId w:val="22"/>
        </w:numPr>
        <w:tabs>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567E5" w:rsidRPr="005567E5" w:rsidRDefault="005567E5" w:rsidP="006B67B6">
      <w:pPr>
        <w:numPr>
          <w:ilvl w:val="1"/>
          <w:numId w:val="22"/>
        </w:numPr>
        <w:tabs>
          <w:tab w:val="num" w:pos="284"/>
          <w:tab w:val="num" w:pos="426"/>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5567E5" w:rsidRPr="005567E5" w:rsidRDefault="005567E5" w:rsidP="00780370">
      <w:pPr>
        <w:tabs>
          <w:tab w:val="left" w:pos="113"/>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5567E5" w:rsidRPr="00780370" w:rsidRDefault="005567E5" w:rsidP="006B67B6">
      <w:pPr>
        <w:pStyle w:val="a7"/>
        <w:numPr>
          <w:ilvl w:val="0"/>
          <w:numId w:val="22"/>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780370">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5567E5" w:rsidRPr="005567E5" w:rsidRDefault="005567E5" w:rsidP="005567E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5567E5" w:rsidRPr="00780370" w:rsidRDefault="005567E5" w:rsidP="006B67B6">
      <w:pPr>
        <w:pStyle w:val="a7"/>
        <w:numPr>
          <w:ilvl w:val="1"/>
          <w:numId w:val="23"/>
        </w:numPr>
        <w:tabs>
          <w:tab w:val="left" w:pos="0"/>
        </w:tabs>
        <w:overflowPunct w:val="0"/>
        <w:autoSpaceDE w:val="0"/>
        <w:autoSpaceDN w:val="0"/>
        <w:adjustRightInd w:val="0"/>
        <w:spacing w:before="60" w:after="0" w:line="240" w:lineRule="auto"/>
        <w:ind w:left="0" w:firstLine="426"/>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567E5" w:rsidRPr="00780370" w:rsidRDefault="005567E5" w:rsidP="006B67B6">
      <w:pPr>
        <w:pStyle w:val="a7"/>
        <w:numPr>
          <w:ilvl w:val="1"/>
          <w:numId w:val="23"/>
        </w:numPr>
        <w:tabs>
          <w:tab w:val="left" w:pos="0"/>
        </w:tabs>
        <w:overflowPunct w:val="0"/>
        <w:autoSpaceDE w:val="0"/>
        <w:autoSpaceDN w:val="0"/>
        <w:adjustRightInd w:val="0"/>
        <w:spacing w:before="60" w:after="0" w:line="240" w:lineRule="auto"/>
        <w:ind w:left="0" w:firstLine="426"/>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567E5" w:rsidRPr="00780370" w:rsidRDefault="005567E5" w:rsidP="006B67B6">
      <w:pPr>
        <w:pStyle w:val="a7"/>
        <w:numPr>
          <w:ilvl w:val="1"/>
          <w:numId w:val="23"/>
        </w:numPr>
        <w:tabs>
          <w:tab w:val="left" w:pos="0"/>
        </w:tabs>
        <w:overflowPunct w:val="0"/>
        <w:autoSpaceDE w:val="0"/>
        <w:autoSpaceDN w:val="0"/>
        <w:adjustRightInd w:val="0"/>
        <w:spacing w:before="60" w:after="0" w:line="240" w:lineRule="auto"/>
        <w:ind w:left="0" w:firstLine="426"/>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567E5" w:rsidRPr="00780370" w:rsidRDefault="005567E5" w:rsidP="006B67B6">
      <w:pPr>
        <w:pStyle w:val="a7"/>
        <w:numPr>
          <w:ilvl w:val="1"/>
          <w:numId w:val="23"/>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567E5" w:rsidRPr="005567E5" w:rsidRDefault="005567E5" w:rsidP="00780370">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567E5" w:rsidRPr="005567E5" w:rsidRDefault="005567E5" w:rsidP="00780370">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567E5" w:rsidRPr="005567E5" w:rsidRDefault="005567E5" w:rsidP="00780370">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567E5" w:rsidRPr="005567E5" w:rsidRDefault="005567E5" w:rsidP="00780370">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567E5" w:rsidRPr="005567E5" w:rsidRDefault="005567E5" w:rsidP="00780370">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5567E5" w:rsidRPr="00780370" w:rsidRDefault="005567E5" w:rsidP="006B67B6">
      <w:pPr>
        <w:pStyle w:val="a7"/>
        <w:numPr>
          <w:ilvl w:val="1"/>
          <w:numId w:val="23"/>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lastRenderedPageBreak/>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567E5" w:rsidRPr="00780370" w:rsidRDefault="005567E5" w:rsidP="006B67B6">
      <w:pPr>
        <w:pStyle w:val="a7"/>
        <w:numPr>
          <w:ilvl w:val="1"/>
          <w:numId w:val="23"/>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567E5" w:rsidRPr="005567E5" w:rsidRDefault="005567E5" w:rsidP="00780370">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567E5" w:rsidRPr="005567E5" w:rsidRDefault="005567E5" w:rsidP="00780370">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567E5" w:rsidRPr="005567E5" w:rsidRDefault="005567E5" w:rsidP="00780370">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5567E5" w:rsidRPr="00780370" w:rsidRDefault="005567E5" w:rsidP="006B67B6">
      <w:pPr>
        <w:pStyle w:val="a7"/>
        <w:numPr>
          <w:ilvl w:val="0"/>
          <w:numId w:val="23"/>
        </w:numPr>
        <w:tabs>
          <w:tab w:val="left" w:pos="0"/>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Ответственность Сторон </w:t>
      </w:r>
    </w:p>
    <w:p w:rsidR="005567E5" w:rsidRPr="005567E5" w:rsidRDefault="005567E5" w:rsidP="005567E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567E5" w:rsidRPr="00780370" w:rsidRDefault="005567E5" w:rsidP="00780370">
      <w:pPr>
        <w:pStyle w:val="a7"/>
        <w:numPr>
          <w:ilvl w:val="2"/>
          <w:numId w:val="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567E5" w:rsidRPr="00780370" w:rsidRDefault="005567E5" w:rsidP="00780370">
      <w:pPr>
        <w:pStyle w:val="a7"/>
        <w:numPr>
          <w:ilvl w:val="2"/>
          <w:numId w:val="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780370">
        <w:rPr>
          <w:rFonts w:ascii="Times New Roman" w:eastAsia="Times New Roman" w:hAnsi="Times New Roman" w:cs="Times New Roman"/>
          <w:iCs/>
          <w:sz w:val="24"/>
          <w:szCs w:val="24"/>
          <w:lang w:eastAsia="ru-RU"/>
        </w:rPr>
        <w:t>0,1 (одна десятая) процента,</w:t>
      </w:r>
      <w:r w:rsidRPr="00780370">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567E5" w:rsidRPr="00780370" w:rsidRDefault="005567E5" w:rsidP="00780370">
      <w:pPr>
        <w:pStyle w:val="a7"/>
        <w:numPr>
          <w:ilvl w:val="2"/>
          <w:numId w:val="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Pr="00780370">
        <w:rPr>
          <w:rFonts w:ascii="Times New Roman" w:eastAsia="Times New Roman" w:hAnsi="Times New Roman" w:cs="Times New Roman"/>
          <w:iCs/>
          <w:sz w:val="24"/>
          <w:szCs w:val="24"/>
          <w:lang w:eastAsia="ru-RU"/>
        </w:rPr>
        <w:t>.</w:t>
      </w:r>
    </w:p>
    <w:p w:rsidR="005567E5" w:rsidRPr="00780370" w:rsidRDefault="005567E5" w:rsidP="00780370">
      <w:pPr>
        <w:pStyle w:val="a7"/>
        <w:numPr>
          <w:ilvl w:val="2"/>
          <w:numId w:val="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567E5" w:rsidRPr="00780370" w:rsidRDefault="005567E5" w:rsidP="00780370">
      <w:pPr>
        <w:pStyle w:val="a7"/>
        <w:numPr>
          <w:ilvl w:val="2"/>
          <w:numId w:val="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567E5" w:rsidRPr="00780370" w:rsidRDefault="005567E5" w:rsidP="00780370">
      <w:pPr>
        <w:pStyle w:val="a7"/>
        <w:numPr>
          <w:ilvl w:val="1"/>
          <w:numId w:val="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567E5" w:rsidRPr="005567E5" w:rsidRDefault="005567E5" w:rsidP="00780370">
      <w:pPr>
        <w:numPr>
          <w:ilvl w:val="1"/>
          <w:numId w:val="9"/>
        </w:num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567E5" w:rsidRPr="005567E5" w:rsidRDefault="005567E5" w:rsidP="005567E5">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5567E5" w:rsidRPr="00780370" w:rsidRDefault="005567E5" w:rsidP="006B67B6">
      <w:pPr>
        <w:pStyle w:val="a7"/>
        <w:numPr>
          <w:ilvl w:val="0"/>
          <w:numId w:val="23"/>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780370">
        <w:rPr>
          <w:rFonts w:ascii="Times New Roman" w:eastAsia="Times New Roman" w:hAnsi="Times New Roman" w:cs="Times New Roman"/>
          <w:b/>
          <w:sz w:val="28"/>
          <w:szCs w:val="28"/>
          <w:lang w:eastAsia="ru-RU"/>
        </w:rPr>
        <w:t xml:space="preserve">Обстоятельства непреодолимой силы </w:t>
      </w:r>
    </w:p>
    <w:p w:rsidR="005567E5" w:rsidRPr="005567E5" w:rsidRDefault="005567E5" w:rsidP="005567E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w:t>
      </w:r>
      <w:r w:rsidRPr="005567E5">
        <w:rPr>
          <w:rFonts w:ascii="Times New Roman" w:eastAsia="Times New Roman" w:hAnsi="Times New Roman" w:cs="Times New Roman"/>
          <w:color w:val="000000"/>
          <w:sz w:val="24"/>
          <w:szCs w:val="24"/>
          <w:lang w:eastAsia="ru-RU"/>
        </w:rPr>
        <w:lastRenderedPageBreak/>
        <w:t>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780370" w:rsidRDefault="005567E5" w:rsidP="006B67B6">
      <w:pPr>
        <w:pStyle w:val="a7"/>
        <w:numPr>
          <w:ilvl w:val="0"/>
          <w:numId w:val="23"/>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Конфиденциальность </w:t>
      </w:r>
    </w:p>
    <w:p w:rsidR="005567E5" w:rsidRPr="005567E5" w:rsidRDefault="005567E5" w:rsidP="005567E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567E5" w:rsidRPr="005567E5" w:rsidRDefault="005567E5" w:rsidP="005567E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5567E5" w:rsidRPr="00780370" w:rsidRDefault="005567E5" w:rsidP="006B67B6">
      <w:pPr>
        <w:pStyle w:val="a7"/>
        <w:numPr>
          <w:ilvl w:val="0"/>
          <w:numId w:val="23"/>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780370">
        <w:rPr>
          <w:rFonts w:ascii="Times New Roman" w:eastAsia="Times New Roman" w:hAnsi="Times New Roman" w:cs="Times New Roman"/>
          <w:b/>
          <w:sz w:val="28"/>
          <w:szCs w:val="28"/>
          <w:lang w:eastAsia="zh-TW"/>
        </w:rPr>
        <w:t xml:space="preserve">Порядок разрешения споров </w:t>
      </w: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5567E5" w:rsidRPr="005567E5" w:rsidRDefault="005567E5" w:rsidP="005567E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567E5">
        <w:rPr>
          <w:rFonts w:ascii="Times New Roman" w:eastAsia="Times New Roman" w:hAnsi="Times New Roman" w:cs="Times New Roman"/>
          <w:i/>
          <w:iCs/>
          <w:sz w:val="24"/>
          <w:szCs w:val="24"/>
          <w:lang w:eastAsia="zh-TW"/>
        </w:rPr>
        <w:t xml:space="preserve"> (если применимо</w:t>
      </w:r>
      <w:r w:rsidRPr="005567E5">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567E5" w:rsidRPr="005567E5" w:rsidRDefault="005567E5" w:rsidP="005567E5">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до предполагаемого дня расторжения.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5567E5" w:rsidRPr="005567E5" w:rsidRDefault="005567E5" w:rsidP="005567E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5567E5" w:rsidRPr="005567E5" w:rsidRDefault="005567E5" w:rsidP="005567E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5567E5" w:rsidRPr="005567E5" w:rsidRDefault="005567E5" w:rsidP="005567E5">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567E5" w:rsidRPr="005567E5" w:rsidRDefault="005567E5" w:rsidP="005567E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567E5" w:rsidRPr="005567E5" w:rsidRDefault="005567E5" w:rsidP="005567E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567E5" w:rsidRPr="005567E5" w:rsidRDefault="005567E5" w:rsidP="005567E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5567E5" w:rsidRPr="005567E5" w:rsidRDefault="005567E5" w:rsidP="005567E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567E5">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567E5">
        <w:rPr>
          <w:rFonts w:ascii="Times New Roman" w:eastAsia="Times New Roman" w:hAnsi="Times New Roman" w:cs="Times New Roman"/>
          <w:i/>
          <w:iCs/>
          <w:sz w:val="24"/>
          <w:szCs w:val="24"/>
          <w:lang w:eastAsia="zh-TW"/>
        </w:rPr>
        <w:t>.</w:t>
      </w:r>
    </w:p>
    <w:p w:rsidR="005567E5" w:rsidRPr="005567E5" w:rsidRDefault="005567E5" w:rsidP="005567E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5567E5" w:rsidRPr="00780370" w:rsidRDefault="00780370" w:rsidP="00780370">
      <w:pPr>
        <w:pStyle w:val="1"/>
        <w:numPr>
          <w:ilvl w:val="0"/>
          <w:numId w:val="0"/>
        </w:numPr>
        <w:tabs>
          <w:tab w:val="left" w:pos="426"/>
        </w:tabs>
        <w:rPr>
          <w:sz w:val="28"/>
          <w:szCs w:val="28"/>
        </w:rPr>
      </w:pPr>
      <w:r>
        <w:rPr>
          <w:sz w:val="28"/>
          <w:szCs w:val="28"/>
        </w:rPr>
        <w:t>11.</w:t>
      </w:r>
      <w:r w:rsidR="005567E5" w:rsidRPr="00780370">
        <w:rPr>
          <w:sz w:val="28"/>
          <w:szCs w:val="28"/>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5567E5" w:rsidRPr="005567E5" w:rsidTr="00780370">
        <w:trPr>
          <w:trHeight w:val="6948"/>
        </w:trPr>
        <w:tc>
          <w:tcPr>
            <w:tcW w:w="5353" w:type="dxa"/>
          </w:tcPr>
          <w:p w:rsidR="005567E5" w:rsidRPr="005567E5" w:rsidRDefault="005567E5" w:rsidP="005567E5">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5567E5" w:rsidRPr="005567E5" w:rsidRDefault="005567E5" w:rsidP="005567E5">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5567E5" w:rsidRPr="005567E5" w:rsidRDefault="005567E5" w:rsidP="005567E5">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5567E5" w:rsidRPr="005567E5" w:rsidRDefault="005567E5" w:rsidP="005567E5">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80370" w:rsidRDefault="00780370"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80370" w:rsidRDefault="00780370"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80370" w:rsidRDefault="00780370"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80370" w:rsidRDefault="00780370"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80370" w:rsidRPr="005567E5" w:rsidRDefault="00780370"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567E5" w:rsidRPr="005567E5" w:rsidTr="00780370">
        <w:trPr>
          <w:trHeight w:val="1800"/>
          <w:jc w:val="right"/>
        </w:trPr>
        <w:tc>
          <w:tcPr>
            <w:tcW w:w="3600" w:type="dxa"/>
          </w:tcPr>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5567E5" w:rsidRPr="005567E5" w:rsidRDefault="005567E5" w:rsidP="005567E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567E5" w:rsidRPr="005567E5" w:rsidTr="00780370">
        <w:tc>
          <w:tcPr>
            <w:tcW w:w="5353" w:type="dxa"/>
            <w:shd w:val="clear" w:color="auto" w:fill="auto"/>
          </w:tcPr>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Pr="005567E5" w:rsidRDefault="005567E5" w:rsidP="005567E5">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24"/>
        <w:tblW w:w="0" w:type="auto"/>
        <w:tblInd w:w="-318" w:type="dxa"/>
        <w:tblLayout w:type="fixed"/>
        <w:tblLook w:val="04A0" w:firstRow="1" w:lastRow="0" w:firstColumn="1" w:lastColumn="0" w:noHBand="0" w:noVBand="1"/>
      </w:tblPr>
      <w:tblGrid>
        <w:gridCol w:w="4254"/>
        <w:gridCol w:w="1417"/>
        <w:gridCol w:w="2268"/>
        <w:gridCol w:w="1418"/>
      </w:tblGrid>
      <w:tr w:rsidR="005567E5" w:rsidRPr="005567E5" w:rsidTr="00780370">
        <w:trPr>
          <w:trHeight w:val="421"/>
        </w:trPr>
        <w:tc>
          <w:tcPr>
            <w:tcW w:w="4254"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Дата</w:t>
            </w:r>
          </w:p>
        </w:tc>
      </w:tr>
      <w:tr w:rsidR="005567E5" w:rsidRPr="005567E5" w:rsidTr="00780370">
        <w:trPr>
          <w:trHeight w:val="421"/>
        </w:trPr>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bl>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80370" w:rsidRDefault="00780370">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5567E5" w:rsidRPr="005567E5" w:rsidRDefault="005567E5" w:rsidP="005567E5">
      <w:pPr>
        <w:widowControl w:val="0"/>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5567E5" w:rsidRPr="005567E5" w:rsidRDefault="005567E5" w:rsidP="005567E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5567E5" w:rsidRPr="005567E5" w:rsidTr="00780370">
        <w:trPr>
          <w:trHeight w:val="2160"/>
        </w:trPr>
        <w:tc>
          <w:tcPr>
            <w:tcW w:w="5495" w:type="dxa"/>
          </w:tcPr>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5567E5" w:rsidRPr="005567E5" w:rsidRDefault="005567E5" w:rsidP="005567E5">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5567E5" w:rsidRPr="005567E5" w:rsidRDefault="005567E5" w:rsidP="005567E5">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Pr="005567E5" w:rsidRDefault="005567E5" w:rsidP="005567E5">
            <w:pPr>
              <w:tabs>
                <w:tab w:val="left" w:pos="72"/>
                <w:tab w:val="left" w:pos="5385"/>
              </w:tabs>
              <w:spacing w:after="0" w:line="240" w:lineRule="auto"/>
              <w:rPr>
                <w:rFonts w:ascii="Times New Roman" w:eastAsia="Times New Roman" w:hAnsi="Times New Roman" w:cs="Times New Roman"/>
                <w:sz w:val="24"/>
                <w:szCs w:val="24"/>
              </w:rPr>
            </w:pPr>
          </w:p>
          <w:p w:rsidR="005567E5" w:rsidRPr="005567E5" w:rsidRDefault="005567E5" w:rsidP="005567E5">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5567E5" w:rsidRPr="005567E5" w:rsidRDefault="005567E5" w:rsidP="005567E5">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Лот №3</w:t>
      </w:r>
    </w:p>
    <w:p w:rsidR="005567E5" w:rsidRDefault="005567E5" w:rsidP="005567E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8"/>
          <w:szCs w:val="28"/>
          <w:lang w:eastAsia="ru-RU"/>
        </w:rPr>
      </w:pPr>
    </w:p>
    <w:p w:rsidR="005567E5" w:rsidRPr="005567E5" w:rsidRDefault="005567E5" w:rsidP="005567E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5567E5" w:rsidRPr="005567E5" w:rsidRDefault="005567E5" w:rsidP="005567E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3B360375" wp14:editId="222F7659">
                <wp:simplePos x="0" y="0"/>
                <wp:positionH relativeFrom="column">
                  <wp:posOffset>2540</wp:posOffset>
                </wp:positionH>
                <wp:positionV relativeFrom="paragraph">
                  <wp:posOffset>140970</wp:posOffset>
                </wp:positionV>
                <wp:extent cx="798830" cy="382270"/>
                <wp:effectExtent l="0" t="0" r="0" b="0"/>
                <wp:wrapSquare wrapText="bothSides"/>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5567E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60375" id="_x0000_s1028" type="#_x0000_t202" style="position:absolute;left:0;text-align:left;margin-left:.2pt;margin-top:11.1pt;width:62.9pt;height:30.1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" stroked="f">
                <v:textbox inset="0,.8mm">
                  <w:txbxContent>
                    <w:p w:rsidR="002475D4" w:rsidRPr="008A1786" w:rsidRDefault="002475D4" w:rsidP="005567E5">
                      <w:pPr>
                        <w:ind w:firstLine="142"/>
                      </w:pPr>
                      <w:r>
                        <w:t xml:space="preserve">г. </w:t>
                      </w:r>
                      <w:r w:rsidRPr="000A43B3">
                        <w:rPr>
                          <w:sz w:val="24"/>
                          <w:szCs w:val="24"/>
                        </w:rPr>
                        <w:t>Москва</w:t>
                      </w:r>
                    </w:p>
                  </w:txbxContent>
                </v:textbox>
                <w10:wrap type="square"/>
              </v:shape>
            </w:pict>
          </mc:Fallback>
        </mc:AlternateContent>
      </w:r>
    </w:p>
    <w:p w:rsidR="005567E5" w:rsidRPr="005567E5" w:rsidRDefault="005567E5" w:rsidP="005567E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5567E5" w:rsidRPr="005567E5" w:rsidRDefault="005567E5" w:rsidP="005567E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5567E5" w:rsidRPr="005567E5" w:rsidRDefault="005567E5" w:rsidP="005567E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5567E5" w:rsidRPr="00F24963" w:rsidRDefault="005567E5" w:rsidP="006B67B6">
      <w:pPr>
        <w:pStyle w:val="a7"/>
        <w:numPr>
          <w:ilvl w:val="0"/>
          <w:numId w:val="24"/>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F24963">
        <w:rPr>
          <w:rFonts w:ascii="Times New Roman" w:eastAsia="Times New Roman" w:hAnsi="Times New Roman" w:cs="Times New Roman"/>
          <w:b/>
          <w:sz w:val="28"/>
          <w:szCs w:val="28"/>
          <w:lang w:eastAsia="ru-RU"/>
        </w:rPr>
        <w:t>Предмет Договора</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F24963" w:rsidRPr="00F24963" w:rsidRDefault="00F24963" w:rsidP="006B67B6">
      <w:pPr>
        <w:pStyle w:val="a7"/>
        <w:numPr>
          <w:ilvl w:val="1"/>
          <w:numId w:val="24"/>
        </w:numPr>
        <w:spacing w:after="0" w:line="288" w:lineRule="auto"/>
        <w:ind w:left="0" w:firstLine="567"/>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_____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F24963" w:rsidRPr="00F24963" w:rsidRDefault="00F24963" w:rsidP="00F24963">
      <w:pPr>
        <w:spacing w:after="0" w:line="288" w:lineRule="auto"/>
        <w:ind w:firstLine="709"/>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F24963" w:rsidRPr="00F24963" w:rsidRDefault="00F24963" w:rsidP="006B67B6">
      <w:pPr>
        <w:pStyle w:val="a7"/>
        <w:numPr>
          <w:ilvl w:val="1"/>
          <w:numId w:val="24"/>
        </w:numPr>
        <w:spacing w:after="0" w:line="288" w:lineRule="auto"/>
        <w:ind w:left="0" w:firstLine="567"/>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F24963" w:rsidRPr="00F24963" w:rsidRDefault="00F24963" w:rsidP="006B67B6">
      <w:pPr>
        <w:pStyle w:val="a7"/>
        <w:numPr>
          <w:ilvl w:val="1"/>
          <w:numId w:val="24"/>
        </w:numPr>
        <w:spacing w:after="0" w:line="288" w:lineRule="auto"/>
        <w:ind w:left="0" w:firstLine="567"/>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 xml:space="preserve">Арендатор имеет право использовать Объект под: осуществление основных видов деятельности, предусмотренных Уставом Арендатора </w:t>
      </w:r>
    </w:p>
    <w:p w:rsidR="00F24963" w:rsidRPr="00F24963" w:rsidRDefault="00F24963" w:rsidP="006B67B6">
      <w:pPr>
        <w:pStyle w:val="a7"/>
        <w:numPr>
          <w:ilvl w:val="1"/>
          <w:numId w:val="24"/>
        </w:numPr>
        <w:spacing w:after="0" w:line="288" w:lineRule="auto"/>
        <w:ind w:left="0" w:firstLine="567"/>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F24963" w:rsidRPr="00F24963" w:rsidRDefault="00F24963" w:rsidP="00F24963">
      <w:pPr>
        <w:spacing w:after="0" w:line="288"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F24963">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F24963" w:rsidRPr="00F24963" w:rsidRDefault="00F24963" w:rsidP="00F24963">
      <w:pPr>
        <w:spacing w:after="0" w:line="288"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Pr="00F24963">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F24963" w:rsidRPr="00F24963" w:rsidRDefault="00F24963" w:rsidP="00F24963">
      <w:pPr>
        <w:spacing w:after="0" w:line="288" w:lineRule="auto"/>
        <w:ind w:firstLine="709"/>
        <w:rPr>
          <w:rFonts w:ascii="Times New Roman" w:eastAsia="Times New Roman" w:hAnsi="Times New Roman" w:cs="Times New Roman"/>
          <w:sz w:val="24"/>
          <w:szCs w:val="24"/>
          <w:lang w:eastAsia="ru-RU"/>
        </w:rPr>
      </w:pPr>
    </w:p>
    <w:p w:rsidR="00F24963" w:rsidRPr="00E6413F" w:rsidRDefault="00F24963" w:rsidP="00F24963">
      <w:pPr>
        <w:spacing w:before="60" w:line="288" w:lineRule="auto"/>
        <w:ind w:firstLine="709"/>
        <w:rPr>
          <w:sz w:val="24"/>
          <w:szCs w:val="24"/>
        </w:rPr>
      </w:pPr>
    </w:p>
    <w:p w:rsidR="005567E5" w:rsidRPr="005567E5" w:rsidRDefault="005567E5" w:rsidP="005567E5">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5567E5" w:rsidRPr="00F24963" w:rsidRDefault="005567E5" w:rsidP="006B67B6">
      <w:pPr>
        <w:pStyle w:val="a7"/>
        <w:numPr>
          <w:ilvl w:val="0"/>
          <w:numId w:val="24"/>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F24963">
        <w:rPr>
          <w:rFonts w:ascii="Times New Roman" w:eastAsia="Times New Roman" w:hAnsi="Times New Roman" w:cs="Times New Roman"/>
          <w:b/>
          <w:sz w:val="28"/>
          <w:szCs w:val="28"/>
          <w:lang w:eastAsia="ru-RU"/>
        </w:rPr>
        <w:t>Права и обязанности Сторон</w:t>
      </w:r>
    </w:p>
    <w:p w:rsidR="005567E5" w:rsidRPr="005567E5" w:rsidRDefault="005567E5" w:rsidP="005567E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567E5" w:rsidRPr="005567E5" w:rsidRDefault="005567E5" w:rsidP="005567E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5567E5" w:rsidRPr="005567E5" w:rsidRDefault="005567E5" w:rsidP="005567E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5567E5" w:rsidRPr="005567E5" w:rsidRDefault="005567E5" w:rsidP="005567E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567E5" w:rsidRPr="005567E5" w:rsidRDefault="005567E5" w:rsidP="005567E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567E5" w:rsidRPr="005567E5" w:rsidRDefault="005567E5" w:rsidP="005567E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w:t>
      </w:r>
      <w:r w:rsidRPr="005567E5">
        <w:rPr>
          <w:rFonts w:ascii="Times New Roman" w:eastAsia="Times New Roman" w:hAnsi="Times New Roman" w:cs="Times New Roman"/>
          <w:sz w:val="24"/>
          <w:szCs w:val="24"/>
          <w:shd w:val="clear" w:color="auto" w:fill="FFFFFF"/>
          <w:lang w:eastAsia="ru-RU"/>
        </w:rPr>
        <w:lastRenderedPageBreak/>
        <w:t xml:space="preserve">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5567E5" w:rsidRPr="005567E5" w:rsidRDefault="005567E5" w:rsidP="005567E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567E5" w:rsidRPr="005567E5" w:rsidRDefault="005567E5" w:rsidP="005567E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567E5" w:rsidRPr="005567E5" w:rsidRDefault="005567E5" w:rsidP="005567E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p>
    <w:p w:rsidR="005567E5" w:rsidRPr="005567E5" w:rsidRDefault="005567E5" w:rsidP="006B67B6">
      <w:pPr>
        <w:numPr>
          <w:ilvl w:val="0"/>
          <w:numId w:val="24"/>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5567E5" w:rsidRPr="005567E5" w:rsidRDefault="005567E5" w:rsidP="005567E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5567E5" w:rsidRPr="00F24963" w:rsidRDefault="005567E5" w:rsidP="006B67B6">
      <w:pPr>
        <w:pStyle w:val="a7"/>
        <w:numPr>
          <w:ilvl w:val="1"/>
          <w:numId w:val="24"/>
        </w:numPr>
        <w:tabs>
          <w:tab w:val="num" w:pos="709"/>
          <w:tab w:val="num" w:pos="851"/>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567E5" w:rsidRPr="005567E5" w:rsidRDefault="005567E5" w:rsidP="00F24963">
      <w:pPr>
        <w:tabs>
          <w:tab w:val="left" w:pos="0"/>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w:t>
      </w:r>
      <w:r w:rsidRPr="005567E5">
        <w:rPr>
          <w:rFonts w:ascii="Times New Roman" w:eastAsia="Times New Roman" w:hAnsi="Times New Roman" w:cs="Times New Roman"/>
          <w:sz w:val="24"/>
          <w:szCs w:val="24"/>
          <w:lang w:eastAsia="ru-RU"/>
        </w:rPr>
        <w:lastRenderedPageBreak/>
        <w:t xml:space="preserve">Сторонами актов снятия показаний со счетчиков </w:t>
      </w:r>
      <w:r w:rsidRPr="005567E5">
        <w:rPr>
          <w:rFonts w:ascii="Times New Roman" w:eastAsia="Times New Roman" w:hAnsi="Times New Roman" w:cs="Times New Roman"/>
          <w:iCs/>
          <w:sz w:val="24"/>
          <w:szCs w:val="24"/>
          <w:lang w:eastAsia="ru-RU" w:bidi="ru-RU"/>
        </w:rPr>
        <w:t>электроэнергия, тепло, вода,</w:t>
      </w:r>
      <w:r w:rsidRPr="005567E5">
        <w:rPr>
          <w:rFonts w:ascii="Times New Roman" w:eastAsia="Times New Roman" w:hAnsi="Times New Roman" w:cs="Times New Roman"/>
          <w:i/>
          <w:iCs/>
          <w:sz w:val="24"/>
          <w:szCs w:val="24"/>
          <w:lang w:eastAsia="ru-RU" w:bidi="ru-RU"/>
        </w:rPr>
        <w:t xml:space="preserve"> </w:t>
      </w:r>
      <w:r w:rsidRPr="005567E5">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5567E5" w:rsidRPr="005567E5" w:rsidRDefault="00F24963" w:rsidP="00F24963">
      <w:pPr>
        <w:numPr>
          <w:ilvl w:val="1"/>
          <w:numId w:val="0"/>
        </w:numPr>
        <w:tabs>
          <w:tab w:val="num" w:pos="284"/>
          <w:tab w:val="num"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005567E5" w:rsidRPr="005567E5">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5567E5" w:rsidRPr="005567E5" w:rsidRDefault="005567E5" w:rsidP="00F24963">
      <w:pPr>
        <w:tabs>
          <w:tab w:val="left" w:pos="113"/>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567E5" w:rsidRPr="005567E5" w:rsidRDefault="005567E5" w:rsidP="00F24963">
      <w:pPr>
        <w:tabs>
          <w:tab w:val="left" w:pos="0"/>
          <w:tab w:val="left" w:pos="113"/>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3.3.</w:t>
      </w:r>
      <w:r w:rsidRPr="005567E5">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567E5" w:rsidRPr="005567E5" w:rsidRDefault="005567E5" w:rsidP="006B67B6">
      <w:pPr>
        <w:numPr>
          <w:ilvl w:val="1"/>
          <w:numId w:val="24"/>
        </w:numPr>
        <w:tabs>
          <w:tab w:val="num"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5567E5" w:rsidRPr="005567E5" w:rsidRDefault="005567E5" w:rsidP="00F24963">
      <w:pPr>
        <w:numPr>
          <w:ilvl w:val="1"/>
          <w:numId w:val="0"/>
        </w:numPr>
        <w:tabs>
          <w:tab w:val="num" w:pos="284"/>
          <w:tab w:val="num"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5567E5">
        <w:rPr>
          <w:rFonts w:ascii="Times New Roman" w:eastAsia="Times New Roman" w:hAnsi="Times New Roman" w:cs="Times New Roman"/>
          <w:sz w:val="24"/>
          <w:szCs w:val="24"/>
          <w:lang w:eastAsia="zh-TW"/>
        </w:rPr>
        <w:t xml:space="preserve"> </w:t>
      </w:r>
    </w:p>
    <w:p w:rsidR="005567E5" w:rsidRPr="005567E5" w:rsidRDefault="005567E5" w:rsidP="006B67B6">
      <w:pPr>
        <w:numPr>
          <w:ilvl w:val="1"/>
          <w:numId w:val="24"/>
        </w:numPr>
        <w:tabs>
          <w:tab w:val="num"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5567E5" w:rsidRPr="005567E5" w:rsidRDefault="005567E5" w:rsidP="00F24963">
      <w:pPr>
        <w:numPr>
          <w:ilvl w:val="1"/>
          <w:numId w:val="0"/>
        </w:numPr>
        <w:tabs>
          <w:tab w:val="num" w:pos="284"/>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567E5" w:rsidRPr="005567E5" w:rsidRDefault="005567E5" w:rsidP="006B67B6">
      <w:pPr>
        <w:numPr>
          <w:ilvl w:val="1"/>
          <w:numId w:val="24"/>
        </w:numPr>
        <w:tabs>
          <w:tab w:val="num"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5567E5" w:rsidRPr="005567E5" w:rsidRDefault="005567E5" w:rsidP="00F24963">
      <w:pPr>
        <w:tabs>
          <w:tab w:val="left" w:pos="113"/>
          <w:tab w:val="num"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5567E5" w:rsidRPr="00F24963" w:rsidRDefault="005567E5" w:rsidP="006B67B6">
      <w:pPr>
        <w:pStyle w:val="a7"/>
        <w:numPr>
          <w:ilvl w:val="0"/>
          <w:numId w:val="24"/>
        </w:numPr>
        <w:tabs>
          <w:tab w:val="num" w:pos="284"/>
          <w:tab w:val="num" w:pos="709"/>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F24963">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5567E5" w:rsidRPr="005567E5" w:rsidRDefault="005567E5" w:rsidP="005567E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5567E5" w:rsidRPr="00F24963" w:rsidRDefault="005567E5" w:rsidP="006B67B6">
      <w:pPr>
        <w:pStyle w:val="a7"/>
        <w:numPr>
          <w:ilvl w:val="1"/>
          <w:numId w:val="24"/>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567E5" w:rsidRPr="00F24963" w:rsidRDefault="005567E5" w:rsidP="006B67B6">
      <w:pPr>
        <w:pStyle w:val="a7"/>
        <w:numPr>
          <w:ilvl w:val="1"/>
          <w:numId w:val="24"/>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567E5" w:rsidRPr="00F24963" w:rsidRDefault="005567E5" w:rsidP="006B67B6">
      <w:pPr>
        <w:pStyle w:val="a7"/>
        <w:numPr>
          <w:ilvl w:val="1"/>
          <w:numId w:val="24"/>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567E5" w:rsidRPr="00F24963" w:rsidRDefault="005567E5" w:rsidP="006B67B6">
      <w:pPr>
        <w:pStyle w:val="a7"/>
        <w:numPr>
          <w:ilvl w:val="1"/>
          <w:numId w:val="24"/>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567E5" w:rsidRPr="005567E5" w:rsidRDefault="005567E5" w:rsidP="00F24963">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567E5" w:rsidRPr="005567E5" w:rsidRDefault="005567E5" w:rsidP="00F24963">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567E5" w:rsidRPr="005567E5" w:rsidRDefault="005567E5" w:rsidP="00F24963">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lastRenderedPageBreak/>
        <w:t xml:space="preserve"> - дата, указанная в уведомлении о досрочном расторжении настоящего Договора</w:t>
      </w:r>
    </w:p>
    <w:p w:rsidR="005567E5" w:rsidRPr="005567E5" w:rsidRDefault="005567E5" w:rsidP="00F24963">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567E5" w:rsidRPr="005567E5" w:rsidRDefault="005567E5" w:rsidP="00F24963">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5567E5" w:rsidRPr="00F24963" w:rsidRDefault="005567E5" w:rsidP="006B67B6">
      <w:pPr>
        <w:pStyle w:val="a7"/>
        <w:numPr>
          <w:ilvl w:val="1"/>
          <w:numId w:val="24"/>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567E5" w:rsidRPr="00F24963" w:rsidRDefault="005567E5" w:rsidP="006B67B6">
      <w:pPr>
        <w:pStyle w:val="a7"/>
        <w:numPr>
          <w:ilvl w:val="1"/>
          <w:numId w:val="24"/>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567E5" w:rsidRPr="005567E5" w:rsidRDefault="005567E5" w:rsidP="00F24963">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567E5" w:rsidRPr="005567E5" w:rsidRDefault="005567E5" w:rsidP="00F24963">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567E5" w:rsidRPr="005567E5" w:rsidRDefault="005567E5" w:rsidP="005567E5">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5567E5" w:rsidRPr="00F24963" w:rsidRDefault="005567E5" w:rsidP="006B67B6">
      <w:pPr>
        <w:pStyle w:val="a7"/>
        <w:numPr>
          <w:ilvl w:val="0"/>
          <w:numId w:val="2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F24963">
        <w:rPr>
          <w:rFonts w:ascii="Times New Roman" w:eastAsia="Times New Roman" w:hAnsi="Times New Roman" w:cs="Times New Roman"/>
          <w:b/>
          <w:sz w:val="28"/>
          <w:szCs w:val="28"/>
          <w:lang w:eastAsia="ru-RU"/>
        </w:rPr>
        <w:t xml:space="preserve">Ответственность Сторон </w:t>
      </w:r>
    </w:p>
    <w:p w:rsidR="005567E5" w:rsidRPr="005567E5" w:rsidRDefault="005567E5" w:rsidP="005567E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567E5" w:rsidRPr="00F24963" w:rsidRDefault="00F24963" w:rsidP="00F24963">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1. </w:t>
      </w:r>
      <w:r w:rsidR="005567E5" w:rsidRPr="00F24963">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567E5" w:rsidRPr="005567E5" w:rsidRDefault="00F24963" w:rsidP="00F24963">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5567E5" w:rsidRPr="005567E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5567E5" w:rsidRPr="005567E5">
        <w:rPr>
          <w:rFonts w:ascii="Times New Roman" w:eastAsia="Times New Roman" w:hAnsi="Times New Roman" w:cs="Times New Roman"/>
          <w:iCs/>
          <w:sz w:val="24"/>
          <w:szCs w:val="24"/>
          <w:lang w:eastAsia="ru-RU"/>
        </w:rPr>
        <w:t>0,1 (одна десятая) процента,</w:t>
      </w:r>
      <w:r w:rsidR="005567E5" w:rsidRPr="005567E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567E5" w:rsidRPr="00F24963" w:rsidRDefault="005567E5" w:rsidP="006B67B6">
      <w:pPr>
        <w:pStyle w:val="a7"/>
        <w:numPr>
          <w:ilvl w:val="1"/>
          <w:numId w:val="25"/>
        </w:numPr>
        <w:tabs>
          <w:tab w:val="left" w:pos="0"/>
          <w:tab w:val="left" w:pos="567"/>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Pr="00F24963">
        <w:rPr>
          <w:rFonts w:ascii="Times New Roman" w:eastAsia="Times New Roman" w:hAnsi="Times New Roman" w:cs="Times New Roman"/>
          <w:iCs/>
          <w:sz w:val="24"/>
          <w:szCs w:val="24"/>
          <w:lang w:eastAsia="ru-RU"/>
        </w:rPr>
        <w:t>.</w:t>
      </w:r>
    </w:p>
    <w:p w:rsidR="005567E5" w:rsidRPr="00F24963" w:rsidRDefault="005567E5" w:rsidP="006B67B6">
      <w:pPr>
        <w:pStyle w:val="a7"/>
        <w:numPr>
          <w:ilvl w:val="1"/>
          <w:numId w:val="25"/>
        </w:numPr>
        <w:tabs>
          <w:tab w:val="left" w:pos="0"/>
          <w:tab w:val="left" w:pos="567"/>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567E5" w:rsidRPr="00F24963" w:rsidRDefault="005567E5" w:rsidP="006B67B6">
      <w:pPr>
        <w:pStyle w:val="a7"/>
        <w:numPr>
          <w:ilvl w:val="1"/>
          <w:numId w:val="25"/>
        </w:numPr>
        <w:tabs>
          <w:tab w:val="left" w:pos="0"/>
          <w:tab w:val="left" w:pos="567"/>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567E5" w:rsidRPr="005567E5" w:rsidRDefault="005567E5" w:rsidP="006B67B6">
      <w:pPr>
        <w:numPr>
          <w:ilvl w:val="1"/>
          <w:numId w:val="25"/>
        </w:numPr>
        <w:tabs>
          <w:tab w:val="left" w:pos="0"/>
          <w:tab w:val="left" w:pos="567"/>
        </w:tabs>
        <w:overflowPunct w:val="0"/>
        <w:autoSpaceDE w:val="0"/>
        <w:autoSpaceDN w:val="0"/>
        <w:adjustRightInd w:val="0"/>
        <w:spacing w:before="60" w:after="0" w:line="240" w:lineRule="auto"/>
        <w:ind w:left="0" w:firstLine="567"/>
        <w:contextualSpacing/>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567E5" w:rsidRPr="005567E5" w:rsidRDefault="005567E5" w:rsidP="006B67B6">
      <w:pPr>
        <w:numPr>
          <w:ilvl w:val="1"/>
          <w:numId w:val="25"/>
        </w:numPr>
        <w:tabs>
          <w:tab w:val="left" w:pos="0"/>
          <w:tab w:val="left" w:pos="567"/>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567E5" w:rsidRPr="005567E5" w:rsidRDefault="005567E5" w:rsidP="00F24963">
      <w:pPr>
        <w:tabs>
          <w:tab w:val="left" w:pos="0"/>
          <w:tab w:val="left" w:pos="567"/>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p>
    <w:p w:rsidR="005567E5" w:rsidRPr="00F24963" w:rsidRDefault="005567E5" w:rsidP="006B67B6">
      <w:pPr>
        <w:pStyle w:val="a7"/>
        <w:numPr>
          <w:ilvl w:val="0"/>
          <w:numId w:val="25"/>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F24963">
        <w:rPr>
          <w:rFonts w:ascii="Times New Roman" w:eastAsia="Times New Roman" w:hAnsi="Times New Roman" w:cs="Times New Roman"/>
          <w:b/>
          <w:sz w:val="28"/>
          <w:szCs w:val="28"/>
          <w:lang w:eastAsia="ru-RU"/>
        </w:rPr>
        <w:t xml:space="preserve">Обстоятельства непреодолимой силы </w:t>
      </w:r>
    </w:p>
    <w:p w:rsidR="005567E5" w:rsidRPr="005567E5" w:rsidRDefault="005567E5" w:rsidP="005567E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567E5" w:rsidRPr="005567E5" w:rsidRDefault="005567E5"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F24963" w:rsidRDefault="005567E5" w:rsidP="006B67B6">
      <w:pPr>
        <w:pStyle w:val="a7"/>
        <w:numPr>
          <w:ilvl w:val="0"/>
          <w:numId w:val="25"/>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F24963">
        <w:rPr>
          <w:rFonts w:ascii="Times New Roman" w:eastAsia="Times New Roman" w:hAnsi="Times New Roman" w:cs="Times New Roman"/>
          <w:b/>
          <w:sz w:val="28"/>
          <w:szCs w:val="28"/>
          <w:lang w:eastAsia="ru-RU"/>
        </w:rPr>
        <w:t xml:space="preserve">Конфиденциальность </w:t>
      </w:r>
    </w:p>
    <w:p w:rsidR="005567E5" w:rsidRPr="005567E5" w:rsidRDefault="005567E5" w:rsidP="005567E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567E5" w:rsidRPr="005567E5" w:rsidRDefault="005567E5" w:rsidP="005567E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5567E5" w:rsidRPr="00F24963" w:rsidRDefault="005567E5" w:rsidP="006B67B6">
      <w:pPr>
        <w:pStyle w:val="a7"/>
        <w:numPr>
          <w:ilvl w:val="0"/>
          <w:numId w:val="25"/>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F24963">
        <w:rPr>
          <w:rFonts w:ascii="Times New Roman" w:eastAsia="Times New Roman" w:hAnsi="Times New Roman" w:cs="Times New Roman"/>
          <w:b/>
          <w:sz w:val="28"/>
          <w:szCs w:val="28"/>
          <w:lang w:eastAsia="zh-TW"/>
        </w:rPr>
        <w:t xml:space="preserve">Порядок разрешения споров </w:t>
      </w: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5567E5" w:rsidRPr="005567E5" w:rsidRDefault="005567E5" w:rsidP="005567E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5567E5" w:rsidRPr="005567E5" w:rsidRDefault="005567E5" w:rsidP="005567E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5567E5" w:rsidRPr="005567E5" w:rsidRDefault="005567E5" w:rsidP="005567E5">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567E5" w:rsidRPr="005567E5" w:rsidRDefault="005567E5" w:rsidP="005567E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при просрочке внесения арендной платы в полном размере (как фиксированной, так и переменной</w:t>
      </w:r>
      <w:r w:rsidRPr="005567E5">
        <w:rPr>
          <w:rFonts w:ascii="Times New Roman" w:eastAsia="Times New Roman" w:hAnsi="Times New Roman" w:cs="Times New Roman"/>
          <w:i/>
          <w:iCs/>
          <w:sz w:val="24"/>
          <w:szCs w:val="24"/>
          <w:lang w:eastAsia="zh-TW"/>
        </w:rPr>
        <w:t xml:space="preserve"> (если применимо</w:t>
      </w:r>
      <w:r w:rsidRPr="005567E5">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567E5" w:rsidRPr="005567E5" w:rsidRDefault="005567E5" w:rsidP="005567E5">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до предполагаемого дня расторжения.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567E5" w:rsidRPr="005567E5" w:rsidRDefault="005567E5" w:rsidP="005567E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5567E5" w:rsidRPr="005567E5" w:rsidRDefault="005567E5" w:rsidP="005567E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5567E5" w:rsidRPr="005567E5" w:rsidRDefault="005567E5" w:rsidP="005567E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5567E5" w:rsidRPr="005567E5" w:rsidRDefault="005567E5" w:rsidP="005567E5">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567E5" w:rsidRPr="005567E5" w:rsidRDefault="005567E5" w:rsidP="005567E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567E5" w:rsidRPr="005567E5" w:rsidRDefault="005567E5" w:rsidP="005567E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567E5" w:rsidRPr="005567E5" w:rsidRDefault="005567E5" w:rsidP="005567E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5567E5" w:rsidRPr="005567E5" w:rsidRDefault="005567E5" w:rsidP="005567E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567E5">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w:t>
      </w:r>
      <w:r w:rsidRPr="005567E5">
        <w:rPr>
          <w:rFonts w:ascii="Times New Roman" w:eastAsia="Times New Roman" w:hAnsi="Times New Roman" w:cs="Times New Roman"/>
          <w:sz w:val="24"/>
          <w:szCs w:val="24"/>
          <w:lang w:eastAsia="zh-TW"/>
        </w:rPr>
        <w:lastRenderedPageBreak/>
        <w:t>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5567E5" w:rsidRPr="005567E5" w:rsidRDefault="005567E5" w:rsidP="005567E5">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567E5">
        <w:rPr>
          <w:rFonts w:ascii="Times New Roman" w:eastAsia="Times New Roman" w:hAnsi="Times New Roman" w:cs="Times New Roman"/>
          <w:i/>
          <w:iCs/>
          <w:sz w:val="24"/>
          <w:szCs w:val="24"/>
          <w:lang w:eastAsia="zh-TW"/>
        </w:rPr>
        <w:t>.</w:t>
      </w:r>
    </w:p>
    <w:p w:rsidR="005567E5" w:rsidRPr="005567E5" w:rsidRDefault="005567E5" w:rsidP="005567E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5567E5" w:rsidRPr="005567E5" w:rsidRDefault="00F24963" w:rsidP="00F24963">
      <w:pPr>
        <w:tabs>
          <w:tab w:val="left" w:pos="426"/>
        </w:tabs>
        <w:overflowPunct w:val="0"/>
        <w:autoSpaceDE w:val="0"/>
        <w:autoSpaceDN w:val="0"/>
        <w:adjustRightInd w:val="0"/>
        <w:spacing w:after="0" w:line="240" w:lineRule="auto"/>
        <w:ind w:left="1418"/>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5567E5" w:rsidRPr="005567E5">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5567E5" w:rsidRPr="005567E5" w:rsidTr="00780370">
        <w:trPr>
          <w:trHeight w:val="6948"/>
        </w:trPr>
        <w:tc>
          <w:tcPr>
            <w:tcW w:w="5353" w:type="dxa"/>
          </w:tcPr>
          <w:p w:rsidR="005567E5" w:rsidRPr="005567E5" w:rsidRDefault="005567E5" w:rsidP="00780370">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5567E5" w:rsidRPr="005567E5" w:rsidRDefault="005567E5" w:rsidP="00780370">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5567E5" w:rsidRPr="005567E5" w:rsidRDefault="005567E5" w:rsidP="00780370">
            <w:pPr>
              <w:spacing w:after="0" w:line="240" w:lineRule="auto"/>
              <w:rPr>
                <w:rFonts w:ascii="Times New Roman" w:eastAsia="Times New Roman" w:hAnsi="Times New Roman" w:cs="Times New Roman"/>
                <w:sz w:val="24"/>
                <w:szCs w:val="24"/>
              </w:rPr>
            </w:pPr>
          </w:p>
          <w:p w:rsidR="005567E5" w:rsidRPr="005567E5" w:rsidRDefault="005567E5" w:rsidP="00780370">
            <w:pPr>
              <w:spacing w:after="0" w:line="240" w:lineRule="auto"/>
              <w:rPr>
                <w:rFonts w:ascii="Times New Roman" w:eastAsia="Times New Roman" w:hAnsi="Times New Roman" w:cs="Times New Roman"/>
                <w:sz w:val="24"/>
                <w:szCs w:val="24"/>
              </w:rPr>
            </w:pPr>
          </w:p>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5567E5" w:rsidRPr="005567E5" w:rsidRDefault="005567E5" w:rsidP="0078037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5567E5" w:rsidRPr="005567E5" w:rsidRDefault="005567E5" w:rsidP="00780370">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567E5" w:rsidRPr="005567E5" w:rsidRDefault="005567E5" w:rsidP="0078037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567E5" w:rsidRPr="005567E5" w:rsidTr="00780370">
        <w:trPr>
          <w:trHeight w:val="1800"/>
          <w:jc w:val="right"/>
        </w:trPr>
        <w:tc>
          <w:tcPr>
            <w:tcW w:w="3600" w:type="dxa"/>
          </w:tcPr>
          <w:p w:rsidR="005567E5" w:rsidRPr="005567E5" w:rsidRDefault="005567E5" w:rsidP="00780370">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5567E5" w:rsidRPr="005567E5" w:rsidRDefault="005567E5" w:rsidP="00780370">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5567E5" w:rsidRPr="005567E5" w:rsidRDefault="005567E5" w:rsidP="005567E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567E5" w:rsidRPr="005567E5" w:rsidTr="00780370">
        <w:tc>
          <w:tcPr>
            <w:tcW w:w="5353" w:type="dxa"/>
            <w:shd w:val="clear" w:color="auto" w:fill="auto"/>
          </w:tcPr>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Pr="005567E5" w:rsidRDefault="005567E5" w:rsidP="00780370">
            <w:pPr>
              <w:spacing w:after="0" w:line="240" w:lineRule="auto"/>
              <w:rPr>
                <w:rFonts w:ascii="Times New Roman" w:eastAsia="Times New Roman" w:hAnsi="Times New Roman" w:cs="Times New Roman"/>
                <w:sz w:val="24"/>
                <w:szCs w:val="24"/>
              </w:rPr>
            </w:pPr>
          </w:p>
          <w:p w:rsidR="005567E5" w:rsidRPr="005567E5" w:rsidRDefault="005567E5" w:rsidP="00780370">
            <w:pPr>
              <w:spacing w:after="0" w:line="240" w:lineRule="auto"/>
              <w:rPr>
                <w:rFonts w:ascii="Times New Roman" w:eastAsia="Times New Roman" w:hAnsi="Times New Roman" w:cs="Times New Roman"/>
                <w:sz w:val="24"/>
                <w:szCs w:val="24"/>
              </w:rPr>
            </w:pPr>
          </w:p>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5567E5" w:rsidRPr="005567E5" w:rsidRDefault="005567E5" w:rsidP="0078037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Pr="005567E5" w:rsidRDefault="005567E5" w:rsidP="00780370">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5567E5" w:rsidRPr="005567E5" w:rsidRDefault="005567E5" w:rsidP="00780370">
            <w:pPr>
              <w:spacing w:after="0" w:line="240" w:lineRule="auto"/>
              <w:rPr>
                <w:rFonts w:ascii="Times New Roman" w:eastAsia="Times New Roman" w:hAnsi="Times New Roman" w:cs="Times New Roman"/>
                <w:sz w:val="24"/>
                <w:szCs w:val="24"/>
              </w:rPr>
            </w:pPr>
          </w:p>
          <w:p w:rsidR="005567E5" w:rsidRPr="005567E5" w:rsidRDefault="005567E5" w:rsidP="00780370">
            <w:pPr>
              <w:spacing w:after="0" w:line="240" w:lineRule="auto"/>
              <w:rPr>
                <w:rFonts w:ascii="Times New Roman" w:eastAsia="Times New Roman" w:hAnsi="Times New Roman" w:cs="Times New Roman"/>
                <w:sz w:val="24"/>
                <w:szCs w:val="24"/>
              </w:rPr>
            </w:pPr>
          </w:p>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24"/>
        <w:tblW w:w="0" w:type="auto"/>
        <w:tblInd w:w="-318" w:type="dxa"/>
        <w:tblLayout w:type="fixed"/>
        <w:tblLook w:val="04A0" w:firstRow="1" w:lastRow="0" w:firstColumn="1" w:lastColumn="0" w:noHBand="0" w:noVBand="1"/>
      </w:tblPr>
      <w:tblGrid>
        <w:gridCol w:w="4254"/>
        <w:gridCol w:w="1417"/>
        <w:gridCol w:w="2268"/>
        <w:gridCol w:w="1418"/>
      </w:tblGrid>
      <w:tr w:rsidR="005567E5" w:rsidRPr="005567E5" w:rsidTr="00780370">
        <w:trPr>
          <w:trHeight w:val="421"/>
        </w:trPr>
        <w:tc>
          <w:tcPr>
            <w:tcW w:w="4254"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Дата</w:t>
            </w:r>
          </w:p>
        </w:tc>
      </w:tr>
      <w:tr w:rsidR="005567E5" w:rsidRPr="005567E5" w:rsidTr="00780370">
        <w:trPr>
          <w:trHeight w:val="421"/>
        </w:trPr>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bl>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5567E5" w:rsidRPr="005567E5" w:rsidRDefault="005567E5" w:rsidP="005567E5">
      <w:pPr>
        <w:widowControl w:val="0"/>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5567E5" w:rsidRPr="005567E5" w:rsidRDefault="005567E5" w:rsidP="005567E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5567E5" w:rsidRPr="005567E5" w:rsidTr="00780370">
        <w:trPr>
          <w:trHeight w:val="2160"/>
        </w:trPr>
        <w:tc>
          <w:tcPr>
            <w:tcW w:w="5495" w:type="dxa"/>
          </w:tcPr>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Pr="005567E5" w:rsidRDefault="005567E5" w:rsidP="00780370">
            <w:pPr>
              <w:spacing w:after="0" w:line="240" w:lineRule="auto"/>
              <w:rPr>
                <w:rFonts w:ascii="Times New Roman" w:eastAsia="Times New Roman" w:hAnsi="Times New Roman" w:cs="Times New Roman"/>
                <w:sz w:val="24"/>
                <w:szCs w:val="24"/>
              </w:rPr>
            </w:pPr>
          </w:p>
          <w:p w:rsidR="005567E5" w:rsidRPr="005567E5" w:rsidRDefault="005567E5" w:rsidP="00780370">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5567E5" w:rsidRPr="005567E5" w:rsidRDefault="005567E5" w:rsidP="00780370">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5567E5" w:rsidRPr="005567E5" w:rsidRDefault="005567E5" w:rsidP="00780370">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Pr="005567E5" w:rsidRDefault="005567E5" w:rsidP="00780370">
            <w:pPr>
              <w:tabs>
                <w:tab w:val="left" w:pos="72"/>
                <w:tab w:val="left" w:pos="5385"/>
              </w:tabs>
              <w:spacing w:after="0" w:line="240" w:lineRule="auto"/>
              <w:rPr>
                <w:rFonts w:ascii="Times New Roman" w:eastAsia="Times New Roman" w:hAnsi="Times New Roman" w:cs="Times New Roman"/>
                <w:sz w:val="24"/>
                <w:szCs w:val="24"/>
              </w:rPr>
            </w:pPr>
          </w:p>
          <w:p w:rsidR="005567E5" w:rsidRPr="005567E5" w:rsidRDefault="005567E5" w:rsidP="00780370">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5567E5" w:rsidRPr="005567E5" w:rsidRDefault="005567E5" w:rsidP="00780370">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Default="005567E5" w:rsidP="005567E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5567E5" w:rsidRDefault="005567E5" w:rsidP="005567E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5567E5" w:rsidRDefault="005567E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5567E5" w:rsidRDefault="005567E5" w:rsidP="005567E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Лот №4</w:t>
      </w:r>
    </w:p>
    <w:p w:rsidR="005567E5" w:rsidRPr="005567E5" w:rsidRDefault="005567E5" w:rsidP="005567E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8E5515" w:rsidRPr="005567E5" w:rsidRDefault="008E5515" w:rsidP="008E551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8E5515" w:rsidRPr="005567E5" w:rsidRDefault="008E5515" w:rsidP="008E551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5C82E8EE" wp14:editId="252ED358">
                <wp:simplePos x="0" y="0"/>
                <wp:positionH relativeFrom="column">
                  <wp:posOffset>2540</wp:posOffset>
                </wp:positionH>
                <wp:positionV relativeFrom="paragraph">
                  <wp:posOffset>140970</wp:posOffset>
                </wp:positionV>
                <wp:extent cx="798830" cy="382270"/>
                <wp:effectExtent l="0" t="0" r="0" b="0"/>
                <wp:wrapSquare wrapText="bothSides"/>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8E551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2E8EE" id="_x0000_s1029" type="#_x0000_t202" style="position:absolute;left:0;text-align:left;margin-left:.2pt;margin-top:11.1pt;width:62.9pt;height:30.1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1XmS&#10;6oYCAAAQBQAADgAAAAAAAAAAAAAAAAAuAgAAZHJzL2Uyb0RvYy54bWxQSwECLQAUAAYACAAAACEA&#10;8gX7FtsAAAAGAQAADwAAAAAAAAAAAAAAAADgBAAAZHJzL2Rvd25yZXYueG1sUEsFBgAAAAAEAAQA&#10;8wAAAOgFAAAAAA==&#10;" stroked="f">
                <v:textbox inset="0,.8mm">
                  <w:txbxContent>
                    <w:p w:rsidR="002475D4" w:rsidRPr="008A1786" w:rsidRDefault="002475D4" w:rsidP="008E5515">
                      <w:pPr>
                        <w:ind w:firstLine="142"/>
                      </w:pPr>
                      <w:r>
                        <w:t xml:space="preserve">г. </w:t>
                      </w:r>
                      <w:r w:rsidRPr="000A43B3">
                        <w:rPr>
                          <w:sz w:val="24"/>
                          <w:szCs w:val="24"/>
                        </w:rPr>
                        <w:t>Москва</w:t>
                      </w:r>
                    </w:p>
                  </w:txbxContent>
                </v:textbox>
                <w10:wrap type="square"/>
              </v:shape>
            </w:pict>
          </mc:Fallback>
        </mc:AlternateContent>
      </w:r>
    </w:p>
    <w:p w:rsidR="008E5515" w:rsidRPr="005567E5" w:rsidRDefault="008E5515" w:rsidP="008E551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8E5515" w:rsidRPr="005567E5" w:rsidRDefault="008E5515" w:rsidP="008E551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8E5515" w:rsidRPr="008E5515" w:rsidRDefault="008E5515" w:rsidP="006B67B6">
      <w:pPr>
        <w:pStyle w:val="a7"/>
        <w:numPr>
          <w:ilvl w:val="0"/>
          <w:numId w:val="26"/>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8E5515">
        <w:rPr>
          <w:rFonts w:ascii="Times New Roman" w:eastAsia="Times New Roman" w:hAnsi="Times New Roman" w:cs="Times New Roman"/>
          <w:b/>
          <w:sz w:val="28"/>
          <w:szCs w:val="28"/>
          <w:lang w:eastAsia="ru-RU"/>
        </w:rPr>
        <w:t>Предмет Договора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2"/>
        <w:numPr>
          <w:ilvl w:val="1"/>
          <w:numId w:val="26"/>
        </w:numPr>
        <w:tabs>
          <w:tab w:val="left" w:pos="568"/>
        </w:tabs>
        <w:spacing w:before="60"/>
        <w:ind w:left="0" w:firstLine="568"/>
        <w:rPr>
          <w:sz w:val="24"/>
          <w:szCs w:val="24"/>
        </w:rPr>
      </w:pPr>
      <w:r w:rsidRPr="00780370">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_____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8E5515" w:rsidRPr="00780370" w:rsidRDefault="008E5515" w:rsidP="008E5515">
      <w:pPr>
        <w:tabs>
          <w:tab w:val="num" w:pos="0"/>
          <w:tab w:val="left" w:pos="113"/>
          <w:tab w:val="left" w:pos="568"/>
        </w:tabs>
        <w:spacing w:before="60"/>
        <w:ind w:firstLine="568"/>
        <w:jc w:val="both"/>
        <w:rPr>
          <w:rFonts w:ascii="Times New Roman" w:hAnsi="Times New Roman" w:cs="Times New Roman"/>
          <w:sz w:val="24"/>
          <w:szCs w:val="24"/>
        </w:rPr>
      </w:pPr>
      <w:r w:rsidRPr="00780370">
        <w:rPr>
          <w:rFonts w:ascii="Times New Roman" w:hAnsi="Times New Roman" w:cs="Times New Roman"/>
          <w:sz w:val="24"/>
          <w:szCs w:val="24"/>
        </w:rPr>
        <w:t>Характеристика и расположение Объекта содержатся в приложении № 1 к настоящему Договору.</w:t>
      </w:r>
    </w:p>
    <w:p w:rsidR="008E5515" w:rsidRPr="00780370" w:rsidRDefault="008E5515" w:rsidP="006B67B6">
      <w:pPr>
        <w:pStyle w:val="2"/>
        <w:numPr>
          <w:ilvl w:val="1"/>
          <w:numId w:val="26"/>
        </w:numPr>
        <w:tabs>
          <w:tab w:val="left" w:pos="568"/>
        </w:tabs>
        <w:spacing w:before="60"/>
        <w:ind w:left="0" w:firstLine="568"/>
        <w:rPr>
          <w:sz w:val="24"/>
          <w:szCs w:val="24"/>
        </w:rPr>
      </w:pPr>
      <w:r w:rsidRPr="00780370">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8E5515" w:rsidRPr="00780370" w:rsidRDefault="008E5515" w:rsidP="006B67B6">
      <w:pPr>
        <w:pStyle w:val="2"/>
        <w:numPr>
          <w:ilvl w:val="1"/>
          <w:numId w:val="26"/>
        </w:numPr>
        <w:tabs>
          <w:tab w:val="left" w:pos="568"/>
        </w:tabs>
        <w:spacing w:before="60"/>
        <w:ind w:left="0" w:firstLine="568"/>
        <w:rPr>
          <w:sz w:val="24"/>
          <w:szCs w:val="24"/>
        </w:rPr>
      </w:pPr>
      <w:r w:rsidRPr="00780370">
        <w:rPr>
          <w:sz w:val="24"/>
          <w:szCs w:val="24"/>
        </w:rPr>
        <w:t xml:space="preserve">Арендатор имеет право использовать Объект под: осуществление основных видов деятельности, предусмотренных Уставом Арендатора </w:t>
      </w:r>
    </w:p>
    <w:p w:rsidR="008E5515" w:rsidRPr="00780370" w:rsidRDefault="008E5515" w:rsidP="006B67B6">
      <w:pPr>
        <w:pStyle w:val="2"/>
        <w:numPr>
          <w:ilvl w:val="1"/>
          <w:numId w:val="26"/>
        </w:numPr>
        <w:tabs>
          <w:tab w:val="left" w:pos="568"/>
        </w:tabs>
        <w:spacing w:before="60"/>
        <w:ind w:left="0" w:firstLine="568"/>
        <w:rPr>
          <w:sz w:val="24"/>
          <w:szCs w:val="24"/>
        </w:rPr>
      </w:pPr>
      <w:r w:rsidRPr="00780370">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8E5515" w:rsidRPr="00780370" w:rsidRDefault="008E5515" w:rsidP="006B67B6">
      <w:pPr>
        <w:pStyle w:val="2"/>
        <w:numPr>
          <w:ilvl w:val="1"/>
          <w:numId w:val="26"/>
        </w:numPr>
        <w:tabs>
          <w:tab w:val="left" w:pos="568"/>
        </w:tabs>
        <w:spacing w:before="60"/>
        <w:ind w:left="0" w:firstLine="568"/>
        <w:rPr>
          <w:sz w:val="24"/>
          <w:szCs w:val="24"/>
        </w:rPr>
      </w:pPr>
      <w:r w:rsidRPr="00780370">
        <w:rPr>
          <w:sz w:val="24"/>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8E5515" w:rsidRPr="00780370" w:rsidRDefault="008E5515" w:rsidP="006B67B6">
      <w:pPr>
        <w:pStyle w:val="2"/>
        <w:numPr>
          <w:ilvl w:val="1"/>
          <w:numId w:val="26"/>
        </w:numPr>
        <w:tabs>
          <w:tab w:val="left" w:pos="568"/>
          <w:tab w:val="left" w:pos="993"/>
        </w:tabs>
        <w:spacing w:before="60"/>
        <w:ind w:left="0" w:firstLine="568"/>
        <w:rPr>
          <w:sz w:val="24"/>
          <w:szCs w:val="24"/>
        </w:rPr>
      </w:pPr>
      <w:r w:rsidRPr="00780370">
        <w:rPr>
          <w:sz w:val="24"/>
          <w:szCs w:val="24"/>
        </w:rPr>
        <w:t>В части осуществления взаиморасчетов настоящий Договор действует до исполнения Сторонами своих обязательств в полном объеме.</w:t>
      </w:r>
    </w:p>
    <w:p w:rsidR="008E5515" w:rsidRPr="00780370" w:rsidRDefault="008E5515" w:rsidP="008E5515">
      <w:pPr>
        <w:tabs>
          <w:tab w:val="num" w:pos="0"/>
          <w:tab w:val="left" w:pos="851"/>
        </w:tabs>
        <w:spacing w:before="60" w:line="288" w:lineRule="auto"/>
        <w:ind w:firstLine="709"/>
        <w:rPr>
          <w:rFonts w:ascii="Times New Roman" w:hAnsi="Times New Roman" w:cs="Times New Roman"/>
          <w:sz w:val="24"/>
          <w:szCs w:val="24"/>
        </w:rPr>
      </w:pPr>
    </w:p>
    <w:p w:rsidR="008E5515" w:rsidRPr="005567E5" w:rsidRDefault="008E5515" w:rsidP="006B67B6">
      <w:pPr>
        <w:numPr>
          <w:ilvl w:val="0"/>
          <w:numId w:val="26"/>
        </w:numPr>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Права и обязанности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8E5515" w:rsidRPr="005567E5" w:rsidRDefault="008E5515" w:rsidP="008E551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5567E5">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8E5515" w:rsidRPr="005567E5" w:rsidRDefault="008E5515" w:rsidP="008E551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8E5515" w:rsidRPr="005567E5" w:rsidRDefault="008E5515" w:rsidP="008E551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w:t>
      </w:r>
      <w:r w:rsidRPr="005567E5">
        <w:rPr>
          <w:rFonts w:ascii="Times New Roman" w:eastAsia="Times New Roman" w:hAnsi="Times New Roman" w:cs="Times New Roman"/>
          <w:sz w:val="24"/>
          <w:szCs w:val="24"/>
          <w:lang w:eastAsia="zh-TW"/>
        </w:rPr>
        <w:lastRenderedPageBreak/>
        <w:t>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8E5515" w:rsidRPr="005567E5" w:rsidRDefault="008E5515" w:rsidP="008E551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p>
    <w:p w:rsidR="008E5515" w:rsidRPr="005567E5" w:rsidRDefault="008E5515" w:rsidP="006B67B6">
      <w:pPr>
        <w:numPr>
          <w:ilvl w:val="0"/>
          <w:numId w:val="26"/>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8E5515" w:rsidRPr="005567E5" w:rsidRDefault="008E5515" w:rsidP="008E551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8E5515" w:rsidRPr="00780370" w:rsidRDefault="008E5515" w:rsidP="006B67B6">
      <w:pPr>
        <w:pStyle w:val="a7"/>
        <w:numPr>
          <w:ilvl w:val="1"/>
          <w:numId w:val="26"/>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8E5515" w:rsidRPr="005567E5" w:rsidRDefault="008E5515" w:rsidP="008E5515">
      <w:pPr>
        <w:tabs>
          <w:tab w:val="left" w:pos="0"/>
          <w:tab w:val="num" w:pos="851"/>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567E5">
        <w:rPr>
          <w:rFonts w:ascii="Times New Roman" w:eastAsia="Times New Roman" w:hAnsi="Times New Roman" w:cs="Times New Roman"/>
          <w:iCs/>
          <w:sz w:val="24"/>
          <w:szCs w:val="24"/>
          <w:lang w:eastAsia="ru-RU" w:bidi="ru-RU"/>
        </w:rPr>
        <w:t>электроэнергия, тепло, вода,</w:t>
      </w:r>
      <w:r w:rsidRPr="005567E5">
        <w:rPr>
          <w:rFonts w:ascii="Times New Roman" w:eastAsia="Times New Roman" w:hAnsi="Times New Roman" w:cs="Times New Roman"/>
          <w:i/>
          <w:iCs/>
          <w:sz w:val="24"/>
          <w:szCs w:val="24"/>
          <w:lang w:eastAsia="ru-RU" w:bidi="ru-RU"/>
        </w:rPr>
        <w:t xml:space="preserve"> </w:t>
      </w:r>
      <w:r w:rsidRPr="005567E5">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8E5515" w:rsidRPr="00780370" w:rsidRDefault="008E5515" w:rsidP="006B67B6">
      <w:pPr>
        <w:pStyle w:val="a7"/>
        <w:numPr>
          <w:ilvl w:val="1"/>
          <w:numId w:val="26"/>
        </w:numPr>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8E5515" w:rsidRPr="005567E5" w:rsidRDefault="008E5515" w:rsidP="008E5515">
      <w:pPr>
        <w:tabs>
          <w:tab w:val="left" w:pos="113"/>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lastRenderedPageBreak/>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8E5515" w:rsidRPr="005567E5" w:rsidRDefault="008E5515" w:rsidP="008E5515">
      <w:pPr>
        <w:tabs>
          <w:tab w:val="left" w:pos="0"/>
          <w:tab w:val="left" w:pos="113"/>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3.3.</w:t>
      </w:r>
      <w:r w:rsidRPr="005567E5">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8E5515" w:rsidRPr="00780370" w:rsidRDefault="008E5515" w:rsidP="006B67B6">
      <w:pPr>
        <w:pStyle w:val="a7"/>
        <w:numPr>
          <w:ilvl w:val="1"/>
          <w:numId w:val="27"/>
        </w:numPr>
        <w:tabs>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8E5515" w:rsidRPr="00780370" w:rsidRDefault="008E5515" w:rsidP="006B67B6">
      <w:pPr>
        <w:pStyle w:val="a7"/>
        <w:numPr>
          <w:ilvl w:val="1"/>
          <w:numId w:val="28"/>
        </w:num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780370">
        <w:rPr>
          <w:rFonts w:ascii="Times New Roman" w:eastAsia="Times New Roman" w:hAnsi="Times New Roman" w:cs="Times New Roman"/>
          <w:sz w:val="24"/>
          <w:szCs w:val="24"/>
          <w:lang w:eastAsia="zh-TW"/>
        </w:rPr>
        <w:t xml:space="preserve"> </w:t>
      </w:r>
    </w:p>
    <w:p w:rsidR="008E5515" w:rsidRPr="008E5515" w:rsidRDefault="008E5515" w:rsidP="006B67B6">
      <w:pPr>
        <w:pStyle w:val="a7"/>
        <w:numPr>
          <w:ilvl w:val="1"/>
          <w:numId w:val="28"/>
        </w:numPr>
        <w:tabs>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8E5515" w:rsidRPr="00780370" w:rsidRDefault="008E5515" w:rsidP="006B67B6">
      <w:pPr>
        <w:pStyle w:val="a7"/>
        <w:numPr>
          <w:ilvl w:val="1"/>
          <w:numId w:val="28"/>
        </w:numPr>
        <w:tabs>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8E5515" w:rsidRPr="005567E5" w:rsidRDefault="008E5515" w:rsidP="006B67B6">
      <w:pPr>
        <w:numPr>
          <w:ilvl w:val="1"/>
          <w:numId w:val="28"/>
        </w:numPr>
        <w:tabs>
          <w:tab w:val="num" w:pos="426"/>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8E5515" w:rsidRPr="005567E5" w:rsidRDefault="008E5515" w:rsidP="008E5515">
      <w:pPr>
        <w:tabs>
          <w:tab w:val="left" w:pos="113"/>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8E5515" w:rsidRPr="00780370" w:rsidRDefault="008E5515" w:rsidP="006B67B6">
      <w:pPr>
        <w:pStyle w:val="a7"/>
        <w:numPr>
          <w:ilvl w:val="0"/>
          <w:numId w:val="28"/>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780370">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8E5515" w:rsidRPr="005567E5" w:rsidRDefault="008E5515" w:rsidP="008E551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8E5515" w:rsidRPr="00780370"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lastRenderedPageBreak/>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8E5515" w:rsidRPr="00780370"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8E5515" w:rsidRPr="005567E5" w:rsidRDefault="008E5515" w:rsidP="008E5515">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8E5515" w:rsidRPr="00780370" w:rsidRDefault="008E5515" w:rsidP="006B67B6">
      <w:pPr>
        <w:pStyle w:val="a7"/>
        <w:numPr>
          <w:ilvl w:val="0"/>
          <w:numId w:val="29"/>
        </w:num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Ответственность Сторон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8E5515">
        <w:rPr>
          <w:rFonts w:ascii="Times New Roman" w:eastAsia="Times New Roman" w:hAnsi="Times New Roman" w:cs="Times New Roman"/>
          <w:iCs/>
          <w:sz w:val="24"/>
          <w:szCs w:val="24"/>
          <w:lang w:eastAsia="ru-RU"/>
        </w:rPr>
        <w:t>0,1 (одна десятая) процента,</w:t>
      </w:r>
      <w:r w:rsidRPr="008E551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Pr="008E5515">
        <w:rPr>
          <w:rFonts w:ascii="Times New Roman" w:eastAsia="Times New Roman" w:hAnsi="Times New Roman" w:cs="Times New Roman"/>
          <w:iCs/>
          <w:sz w:val="24"/>
          <w:szCs w:val="24"/>
          <w:lang w:eastAsia="ru-RU"/>
        </w:rPr>
        <w:t>.</w:t>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8E5515" w:rsidRPr="008E5515"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8E5515" w:rsidRPr="00780370" w:rsidRDefault="008E5515" w:rsidP="006B67B6">
      <w:pPr>
        <w:pStyle w:val="a7"/>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8E5515" w:rsidRPr="005567E5" w:rsidRDefault="008E5515" w:rsidP="006B67B6">
      <w:pPr>
        <w:numPr>
          <w:ilvl w:val="1"/>
          <w:numId w:val="2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8E5515" w:rsidRPr="005567E5" w:rsidRDefault="008E5515" w:rsidP="008E5515">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a7"/>
        <w:numPr>
          <w:ilvl w:val="0"/>
          <w:numId w:val="2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780370">
        <w:rPr>
          <w:rFonts w:ascii="Times New Roman" w:eastAsia="Times New Roman" w:hAnsi="Times New Roman" w:cs="Times New Roman"/>
          <w:b/>
          <w:sz w:val="28"/>
          <w:szCs w:val="28"/>
          <w:lang w:eastAsia="ru-RU"/>
        </w:rPr>
        <w:t xml:space="preserve">Обстоятельства непреодолимой силы </w:t>
      </w:r>
    </w:p>
    <w:p w:rsidR="008E5515" w:rsidRPr="005567E5" w:rsidRDefault="008E5515" w:rsidP="008E551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w:t>
      </w:r>
      <w:r w:rsidRPr="005567E5">
        <w:rPr>
          <w:rFonts w:ascii="Times New Roman" w:eastAsia="Times New Roman" w:hAnsi="Times New Roman" w:cs="Times New Roman"/>
          <w:color w:val="000000"/>
          <w:sz w:val="24"/>
          <w:szCs w:val="24"/>
          <w:lang w:eastAsia="ru-RU"/>
        </w:rPr>
        <w:lastRenderedPageBreak/>
        <w:t>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a7"/>
        <w:numPr>
          <w:ilvl w:val="0"/>
          <w:numId w:val="2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Конфиденциальность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8E5515" w:rsidRPr="00780370" w:rsidRDefault="008E5515" w:rsidP="006B67B6">
      <w:pPr>
        <w:pStyle w:val="a7"/>
        <w:numPr>
          <w:ilvl w:val="0"/>
          <w:numId w:val="2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780370">
        <w:rPr>
          <w:rFonts w:ascii="Times New Roman" w:eastAsia="Times New Roman" w:hAnsi="Times New Roman" w:cs="Times New Roman"/>
          <w:b/>
          <w:sz w:val="28"/>
          <w:szCs w:val="28"/>
          <w:lang w:eastAsia="zh-TW"/>
        </w:rPr>
        <w:t xml:space="preserve">Порядок разрешения споров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8E5515" w:rsidRPr="005567E5" w:rsidRDefault="008E5515" w:rsidP="008E551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8E5515" w:rsidRPr="005567E5" w:rsidRDefault="008E5515" w:rsidP="008E551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8E5515" w:rsidRPr="005567E5" w:rsidRDefault="008E5515" w:rsidP="008E551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8E5515" w:rsidRPr="005567E5" w:rsidRDefault="008E5515" w:rsidP="008E551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8E5515" w:rsidRPr="005567E5" w:rsidRDefault="008E5515" w:rsidP="008E5515">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567E5">
        <w:rPr>
          <w:rFonts w:ascii="Times New Roman" w:eastAsia="Times New Roman" w:hAnsi="Times New Roman" w:cs="Times New Roman"/>
          <w:i/>
          <w:iCs/>
          <w:sz w:val="24"/>
          <w:szCs w:val="24"/>
          <w:lang w:eastAsia="zh-TW"/>
        </w:rPr>
        <w:t xml:space="preserve"> (если применимо</w:t>
      </w:r>
      <w:r w:rsidRPr="005567E5">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8E5515" w:rsidRPr="005567E5" w:rsidRDefault="008E5515" w:rsidP="008E5515">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до предполагаемого дня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8E5515" w:rsidRPr="005567E5" w:rsidRDefault="008E5515" w:rsidP="008E551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8E5515" w:rsidRPr="005567E5" w:rsidRDefault="008E5515" w:rsidP="008E551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8E5515" w:rsidRPr="008E5515" w:rsidRDefault="008E5515" w:rsidP="006B67B6">
      <w:pPr>
        <w:pStyle w:val="a7"/>
        <w:numPr>
          <w:ilvl w:val="1"/>
          <w:numId w:val="30"/>
        </w:numPr>
        <w:tabs>
          <w:tab w:val="left" w:pos="113"/>
          <w:tab w:val="left" w:pos="99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E5515" w:rsidRPr="005567E5" w:rsidRDefault="008E5515" w:rsidP="008E5515">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8E5515" w:rsidRPr="005567E5" w:rsidRDefault="008E5515" w:rsidP="008E5515">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8E5515" w:rsidRPr="008E5515" w:rsidRDefault="008E5515" w:rsidP="006B67B6">
      <w:pPr>
        <w:pStyle w:val="a7"/>
        <w:numPr>
          <w:ilvl w:val="1"/>
          <w:numId w:val="3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8E5515" w:rsidRPr="005567E5" w:rsidRDefault="008E5515" w:rsidP="008E5515">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8E5515" w:rsidRPr="005567E5" w:rsidRDefault="008E5515" w:rsidP="008E5515">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8E5515" w:rsidRDefault="008E5515" w:rsidP="006B67B6">
      <w:pPr>
        <w:pStyle w:val="a7"/>
        <w:numPr>
          <w:ilvl w:val="1"/>
          <w:numId w:val="3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8E5515">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8E5515" w:rsidRPr="008E5515" w:rsidRDefault="008E5515" w:rsidP="006B67B6">
      <w:pPr>
        <w:pStyle w:val="a7"/>
        <w:numPr>
          <w:ilvl w:val="1"/>
          <w:numId w:val="3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8E5515" w:rsidRPr="008E5515" w:rsidRDefault="008E5515" w:rsidP="006B67B6">
      <w:pPr>
        <w:pStyle w:val="a7"/>
        <w:numPr>
          <w:ilvl w:val="1"/>
          <w:numId w:val="3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8E5515" w:rsidRPr="008E5515" w:rsidRDefault="008E5515" w:rsidP="006B67B6">
      <w:pPr>
        <w:pStyle w:val="a7"/>
        <w:numPr>
          <w:ilvl w:val="1"/>
          <w:numId w:val="3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lastRenderedPageBreak/>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8E5515" w:rsidRPr="008E5515" w:rsidRDefault="008E5515" w:rsidP="006B67B6">
      <w:pPr>
        <w:pStyle w:val="a7"/>
        <w:numPr>
          <w:ilvl w:val="1"/>
          <w:numId w:val="3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8E5515" w:rsidRPr="008E5515" w:rsidRDefault="008E5515" w:rsidP="006B67B6">
      <w:pPr>
        <w:pStyle w:val="a7"/>
        <w:numPr>
          <w:ilvl w:val="1"/>
          <w:numId w:val="3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8E5515">
        <w:rPr>
          <w:rFonts w:ascii="Times New Roman" w:eastAsia="Times New Roman" w:hAnsi="Times New Roman" w:cs="Times New Roman"/>
          <w:i/>
          <w:iCs/>
          <w:sz w:val="24"/>
          <w:szCs w:val="24"/>
          <w:lang w:eastAsia="zh-TW"/>
        </w:rPr>
        <w:t>.</w:t>
      </w:r>
    </w:p>
    <w:p w:rsidR="008E5515" w:rsidRPr="005567E5" w:rsidRDefault="008E5515" w:rsidP="008E5515">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8E5515" w:rsidRPr="00780370" w:rsidRDefault="008E5515" w:rsidP="008E5515">
      <w:pPr>
        <w:pStyle w:val="1"/>
        <w:numPr>
          <w:ilvl w:val="0"/>
          <w:numId w:val="0"/>
        </w:numPr>
        <w:tabs>
          <w:tab w:val="left" w:pos="426"/>
        </w:tabs>
        <w:rPr>
          <w:sz w:val="28"/>
          <w:szCs w:val="28"/>
        </w:rPr>
      </w:pPr>
      <w:r>
        <w:rPr>
          <w:sz w:val="28"/>
          <w:szCs w:val="28"/>
        </w:rPr>
        <w:t>11.</w:t>
      </w:r>
      <w:r w:rsidRPr="00780370">
        <w:rPr>
          <w:sz w:val="28"/>
          <w:szCs w:val="28"/>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8E5515" w:rsidRPr="005567E5" w:rsidTr="002475D4">
        <w:trPr>
          <w:trHeight w:val="6948"/>
        </w:trPr>
        <w:tc>
          <w:tcPr>
            <w:tcW w:w="5353" w:type="dxa"/>
          </w:tcPr>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8E5515" w:rsidRPr="005567E5" w:rsidRDefault="008E5515" w:rsidP="002475D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8E5515" w:rsidRPr="005567E5" w:rsidRDefault="008E5515" w:rsidP="002475D4">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8E5515" w:rsidRPr="005567E5" w:rsidTr="002475D4">
        <w:trPr>
          <w:trHeight w:val="1800"/>
          <w:jc w:val="right"/>
        </w:trPr>
        <w:tc>
          <w:tcPr>
            <w:tcW w:w="3600" w:type="dxa"/>
          </w:tcPr>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8E5515" w:rsidRPr="005567E5" w:rsidRDefault="008E5515" w:rsidP="008E551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8E5515" w:rsidRPr="005567E5" w:rsidRDefault="008E5515" w:rsidP="008E5515">
      <w:pPr>
        <w:widowControl w:val="0"/>
        <w:autoSpaceDE w:val="0"/>
        <w:autoSpaceDN w:val="0"/>
        <w:adjustRightInd w:val="0"/>
        <w:spacing w:after="0" w:line="276"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8E5515" w:rsidRPr="005567E5" w:rsidTr="002475D4">
        <w:tc>
          <w:tcPr>
            <w:tcW w:w="5353"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24"/>
        <w:tblW w:w="0" w:type="auto"/>
        <w:tblInd w:w="-318" w:type="dxa"/>
        <w:tblLayout w:type="fixed"/>
        <w:tblLook w:val="04A0" w:firstRow="1" w:lastRow="0" w:firstColumn="1" w:lastColumn="0" w:noHBand="0" w:noVBand="1"/>
      </w:tblPr>
      <w:tblGrid>
        <w:gridCol w:w="4254"/>
        <w:gridCol w:w="1417"/>
        <w:gridCol w:w="2268"/>
        <w:gridCol w:w="1418"/>
      </w:tblGrid>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Дата</w:t>
            </w:r>
          </w:p>
        </w:tc>
      </w:tr>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bl>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Default="008E5515" w:rsidP="008E5515">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8E5515" w:rsidRPr="005567E5" w:rsidRDefault="008E5515" w:rsidP="008E551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8E5515" w:rsidRPr="005567E5" w:rsidTr="002475D4">
        <w:trPr>
          <w:trHeight w:val="2160"/>
        </w:trPr>
        <w:tc>
          <w:tcPr>
            <w:tcW w:w="5495" w:type="dxa"/>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Default="008E5515"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Лот 5</w:t>
      </w:r>
    </w:p>
    <w:p w:rsidR="008E5515" w:rsidRDefault="008E5515"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8E5515" w:rsidRPr="005567E5" w:rsidRDefault="008E5515" w:rsidP="008E551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71B06360" wp14:editId="16E15309">
                <wp:simplePos x="0" y="0"/>
                <wp:positionH relativeFrom="column">
                  <wp:posOffset>2540</wp:posOffset>
                </wp:positionH>
                <wp:positionV relativeFrom="paragraph">
                  <wp:posOffset>140970</wp:posOffset>
                </wp:positionV>
                <wp:extent cx="798830" cy="382270"/>
                <wp:effectExtent l="0" t="0" r="0" b="0"/>
                <wp:wrapSquare wrapText="bothSides"/>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8E551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06360" id="_x0000_s1030" type="#_x0000_t202" style="position:absolute;left:0;text-align:left;margin-left:.2pt;margin-top:11.1pt;width:62.9pt;height:30.1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" stroked="f">
                <v:textbox inset="0,.8mm">
                  <w:txbxContent>
                    <w:p w:rsidR="002475D4" w:rsidRPr="008A1786" w:rsidRDefault="002475D4" w:rsidP="008E5515">
                      <w:pPr>
                        <w:ind w:firstLine="142"/>
                      </w:pPr>
                      <w:r>
                        <w:t xml:space="preserve">г. </w:t>
                      </w:r>
                      <w:r w:rsidRPr="000A43B3">
                        <w:rPr>
                          <w:sz w:val="24"/>
                          <w:szCs w:val="24"/>
                        </w:rPr>
                        <w:t>Москва</w:t>
                      </w:r>
                    </w:p>
                  </w:txbxContent>
                </v:textbox>
                <w10:wrap type="square"/>
              </v:shape>
            </w:pict>
          </mc:Fallback>
        </mc:AlternateContent>
      </w:r>
    </w:p>
    <w:p w:rsidR="008E5515" w:rsidRPr="005567E5" w:rsidRDefault="008E5515" w:rsidP="008E551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8E5515" w:rsidRPr="005567E5" w:rsidRDefault="008E5515" w:rsidP="008E551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8E5515" w:rsidRPr="004334C9" w:rsidRDefault="008E5515" w:rsidP="006B67B6">
      <w:pPr>
        <w:pStyle w:val="a7"/>
        <w:numPr>
          <w:ilvl w:val="0"/>
          <w:numId w:val="31"/>
        </w:num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4334C9">
        <w:rPr>
          <w:rFonts w:ascii="Times New Roman" w:eastAsia="Times New Roman" w:hAnsi="Times New Roman" w:cs="Times New Roman"/>
          <w:b/>
          <w:sz w:val="28"/>
          <w:szCs w:val="28"/>
          <w:lang w:eastAsia="ru-RU"/>
        </w:rPr>
        <w:t>Предмет Договора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0250AD" w:rsidRDefault="008E5515" w:rsidP="008E5515">
      <w:pPr>
        <w:pStyle w:val="2"/>
        <w:numPr>
          <w:ilvl w:val="1"/>
          <w:numId w:val="18"/>
        </w:numPr>
        <w:tabs>
          <w:tab w:val="left" w:pos="1134"/>
        </w:tabs>
        <w:spacing w:before="60"/>
        <w:ind w:left="0" w:firstLine="567"/>
        <w:rPr>
          <w:sz w:val="24"/>
          <w:szCs w:val="24"/>
        </w:rPr>
      </w:pPr>
      <w:r w:rsidRPr="000250AD">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sz w:val="24"/>
          <w:szCs w:val="24"/>
        </w:rPr>
        <w:t>_____</w:t>
      </w:r>
      <w:r w:rsidRPr="000250AD">
        <w:rPr>
          <w:sz w:val="24"/>
          <w:szCs w:val="24"/>
        </w:rPr>
        <w:t xml:space="preserve">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w:t>
      </w:r>
      <w:r>
        <w:rPr>
          <w:sz w:val="24"/>
          <w:szCs w:val="24"/>
        </w:rPr>
        <w:t xml:space="preserve"> строение .., секция .., этаж .., пом…I, ком.:…………………………………………..</w:t>
      </w:r>
      <w:r w:rsidRPr="000250AD">
        <w:rPr>
          <w:sz w:val="24"/>
          <w:szCs w:val="24"/>
        </w:rPr>
        <w:t xml:space="preserve"> (далее - Объект). </w:t>
      </w:r>
    </w:p>
    <w:p w:rsidR="008E5515" w:rsidRPr="000250AD" w:rsidRDefault="008E5515" w:rsidP="008E5515">
      <w:pPr>
        <w:tabs>
          <w:tab w:val="left" w:pos="113"/>
        </w:tabs>
        <w:spacing w:before="60"/>
        <w:ind w:firstLine="567"/>
        <w:jc w:val="both"/>
        <w:rPr>
          <w:sz w:val="24"/>
          <w:szCs w:val="24"/>
        </w:rPr>
      </w:pPr>
      <w:r w:rsidRPr="000250AD">
        <w:rPr>
          <w:sz w:val="24"/>
          <w:szCs w:val="24"/>
        </w:rPr>
        <w:t>Характеристика и расположение Объекта содержатся в приложении № 1 к настоящему Договору.</w:t>
      </w:r>
    </w:p>
    <w:p w:rsidR="008E5515" w:rsidRPr="000250AD" w:rsidRDefault="008E5515" w:rsidP="008E5515">
      <w:pPr>
        <w:pStyle w:val="2"/>
        <w:numPr>
          <w:ilvl w:val="1"/>
          <w:numId w:val="18"/>
        </w:numPr>
        <w:tabs>
          <w:tab w:val="num" w:pos="2694"/>
        </w:tabs>
        <w:spacing w:before="60"/>
        <w:ind w:left="0" w:firstLine="567"/>
        <w:rPr>
          <w:sz w:val="24"/>
          <w:szCs w:val="24"/>
        </w:rPr>
      </w:pPr>
      <w:r w:rsidRPr="000250AD">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w:t>
      </w:r>
      <w:r>
        <w:rPr>
          <w:sz w:val="24"/>
          <w:szCs w:val="24"/>
        </w:rPr>
        <w:t xml:space="preserve"> ……….. года №  77-…………</w:t>
      </w:r>
      <w:r w:rsidRPr="000250AD">
        <w:rPr>
          <w:sz w:val="24"/>
          <w:szCs w:val="24"/>
        </w:rPr>
        <w:t>, Объект в строение 13 принадлежит Арендодателю на праве собственности (запись регистрации в Едином государственном рее</w:t>
      </w:r>
      <w:r>
        <w:rPr>
          <w:sz w:val="24"/>
          <w:szCs w:val="24"/>
        </w:rPr>
        <w:t>стре  недвижимости от ………………. № ……………..</w:t>
      </w:r>
      <w:r w:rsidRPr="000250AD">
        <w:rPr>
          <w:sz w:val="24"/>
          <w:szCs w:val="24"/>
        </w:rPr>
        <w:t xml:space="preserve"> приложение № 2.</w:t>
      </w:r>
    </w:p>
    <w:p w:rsidR="008E5515" w:rsidRPr="000250AD" w:rsidRDefault="008E5515" w:rsidP="008E5515">
      <w:pPr>
        <w:pStyle w:val="2"/>
        <w:numPr>
          <w:ilvl w:val="1"/>
          <w:numId w:val="18"/>
        </w:numPr>
        <w:tabs>
          <w:tab w:val="left" w:pos="1134"/>
        </w:tabs>
        <w:spacing w:before="60"/>
        <w:ind w:left="0" w:firstLine="567"/>
        <w:rPr>
          <w:sz w:val="24"/>
          <w:szCs w:val="24"/>
        </w:rPr>
      </w:pPr>
      <w:r w:rsidRPr="000250AD">
        <w:rPr>
          <w:sz w:val="24"/>
          <w:szCs w:val="24"/>
        </w:rPr>
        <w:t>Арендатор имеет право использовать Объект под: осуществление основных видов деятельности, предусмотренных Уставом Арендатора</w:t>
      </w:r>
      <w:r>
        <w:rPr>
          <w:sz w:val="24"/>
          <w:szCs w:val="24"/>
        </w:rPr>
        <w:t xml:space="preserve"> </w:t>
      </w:r>
    </w:p>
    <w:p w:rsidR="008E5515" w:rsidRPr="000250AD" w:rsidRDefault="008E5515" w:rsidP="008E5515">
      <w:pPr>
        <w:pStyle w:val="2"/>
        <w:numPr>
          <w:ilvl w:val="1"/>
          <w:numId w:val="18"/>
        </w:numPr>
        <w:tabs>
          <w:tab w:val="left" w:pos="1134"/>
        </w:tabs>
        <w:spacing w:before="60"/>
        <w:ind w:left="0" w:firstLine="567"/>
        <w:rPr>
          <w:sz w:val="24"/>
          <w:szCs w:val="24"/>
        </w:rPr>
      </w:pPr>
      <w:r w:rsidRPr="000250AD">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8E5515" w:rsidRPr="000250AD" w:rsidRDefault="008E5515" w:rsidP="008E5515">
      <w:pPr>
        <w:pStyle w:val="2"/>
        <w:numPr>
          <w:ilvl w:val="1"/>
          <w:numId w:val="18"/>
        </w:numPr>
        <w:tabs>
          <w:tab w:val="left" w:pos="1134"/>
        </w:tabs>
        <w:spacing w:before="60"/>
        <w:ind w:left="0" w:firstLine="567"/>
        <w:rPr>
          <w:sz w:val="24"/>
          <w:szCs w:val="24"/>
        </w:rPr>
      </w:pPr>
      <w:r w:rsidRPr="000250AD">
        <w:rPr>
          <w:sz w:val="24"/>
          <w:szCs w:val="24"/>
        </w:rPr>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Pr>
          <w:sz w:val="24"/>
          <w:szCs w:val="24"/>
        </w:rPr>
        <w:t>…………..</w:t>
      </w:r>
      <w:r w:rsidRPr="000250AD">
        <w:rPr>
          <w:sz w:val="24"/>
          <w:szCs w:val="24"/>
        </w:rPr>
        <w:t>2022 г. включительно.</w:t>
      </w:r>
    </w:p>
    <w:p w:rsidR="008E5515" w:rsidRPr="00D619B9" w:rsidRDefault="008E5515" w:rsidP="008E5515">
      <w:pPr>
        <w:pStyle w:val="2"/>
        <w:numPr>
          <w:ilvl w:val="1"/>
          <w:numId w:val="18"/>
        </w:numPr>
        <w:tabs>
          <w:tab w:val="left" w:pos="993"/>
          <w:tab w:val="left" w:pos="1134"/>
        </w:tabs>
        <w:spacing w:before="60"/>
        <w:ind w:left="0" w:firstLine="567"/>
        <w:rPr>
          <w:sz w:val="24"/>
          <w:szCs w:val="24"/>
        </w:rPr>
      </w:pPr>
      <w:r w:rsidRPr="000250AD">
        <w:rPr>
          <w:sz w:val="24"/>
          <w:szCs w:val="24"/>
        </w:rPr>
        <w:t>В части осуществления взаиморасчетов</w:t>
      </w:r>
      <w:r w:rsidRPr="00D619B9">
        <w:rPr>
          <w:sz w:val="24"/>
          <w:szCs w:val="24"/>
        </w:rPr>
        <w:t xml:space="preserve"> настоящий Договор действует до исполнения Сторонами своих обязательств в полном объеме.</w:t>
      </w:r>
    </w:p>
    <w:p w:rsidR="008E5515" w:rsidRPr="00E6413F" w:rsidRDefault="008E5515" w:rsidP="008E5515">
      <w:pPr>
        <w:spacing w:before="60" w:line="288" w:lineRule="auto"/>
        <w:ind w:firstLine="567"/>
        <w:rPr>
          <w:sz w:val="24"/>
          <w:szCs w:val="24"/>
        </w:rPr>
      </w:pPr>
    </w:p>
    <w:p w:rsidR="008E5515" w:rsidRPr="005567E5" w:rsidRDefault="008E5515" w:rsidP="008E5515">
      <w:pPr>
        <w:numPr>
          <w:ilvl w:val="0"/>
          <w:numId w:val="18"/>
        </w:numPr>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Права и обязанности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lastRenderedPageBreak/>
        <w:t xml:space="preserve">           2.1. Арендодатель обязуется: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8E5515" w:rsidRPr="005567E5" w:rsidRDefault="008E5515" w:rsidP="008E551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5567E5">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8E5515" w:rsidRPr="005567E5" w:rsidRDefault="008E5515" w:rsidP="008E551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8E5515" w:rsidRPr="005567E5" w:rsidRDefault="008E5515" w:rsidP="008E551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w:t>
      </w:r>
      <w:r w:rsidRPr="005567E5">
        <w:rPr>
          <w:rFonts w:ascii="Times New Roman" w:eastAsia="Times New Roman" w:hAnsi="Times New Roman" w:cs="Times New Roman"/>
          <w:sz w:val="24"/>
          <w:szCs w:val="24"/>
          <w:lang w:eastAsia="zh-TW"/>
        </w:rPr>
        <w:lastRenderedPageBreak/>
        <w:t>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8E5515" w:rsidRPr="005567E5" w:rsidRDefault="008E5515" w:rsidP="008E551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p>
    <w:p w:rsidR="008E5515" w:rsidRPr="005567E5" w:rsidRDefault="008E5515" w:rsidP="008E5515">
      <w:pPr>
        <w:numPr>
          <w:ilvl w:val="0"/>
          <w:numId w:val="18"/>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8E5515" w:rsidRPr="005567E5" w:rsidRDefault="008E5515" w:rsidP="008E551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8E5515" w:rsidRPr="004334C9" w:rsidRDefault="008E5515" w:rsidP="008E5515">
      <w:pPr>
        <w:numPr>
          <w:ilvl w:val="1"/>
          <w:numId w:val="0"/>
        </w:numPr>
        <w:tabs>
          <w:tab w:val="left" w:pos="709"/>
          <w:tab w:val="num" w:pos="851"/>
          <w:tab w:val="num"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4334C9">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8E5515" w:rsidRPr="004334C9" w:rsidRDefault="008E5515" w:rsidP="008E5515">
      <w:pPr>
        <w:tabs>
          <w:tab w:val="left" w:pos="0"/>
          <w:tab w:val="num"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4334C9">
        <w:rPr>
          <w:rFonts w:ascii="Times New Roman" w:eastAsia="Times New Roman" w:hAnsi="Times New Roman" w:cs="Times New Roman"/>
          <w:iCs/>
          <w:sz w:val="24"/>
          <w:szCs w:val="24"/>
          <w:lang w:eastAsia="ru-RU" w:bidi="ru-RU"/>
        </w:rPr>
        <w:t>электроэнергия, тепло, вода,</w:t>
      </w:r>
      <w:r w:rsidRPr="004334C9">
        <w:rPr>
          <w:rFonts w:ascii="Times New Roman" w:eastAsia="Times New Roman" w:hAnsi="Times New Roman" w:cs="Times New Roman"/>
          <w:i/>
          <w:iCs/>
          <w:sz w:val="24"/>
          <w:szCs w:val="24"/>
          <w:lang w:eastAsia="ru-RU" w:bidi="ru-RU"/>
        </w:rPr>
        <w:t xml:space="preserve"> </w:t>
      </w:r>
      <w:r w:rsidRPr="004334C9">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8E5515" w:rsidRPr="004334C9" w:rsidRDefault="008E5515" w:rsidP="008E5515">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Pr="004334C9">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8E5515" w:rsidRPr="004334C9" w:rsidRDefault="008E5515" w:rsidP="008E5515">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lastRenderedPageBreak/>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8E5515" w:rsidRPr="004334C9" w:rsidRDefault="008E5515" w:rsidP="008E5515">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3.3.</w:t>
      </w:r>
      <w:r w:rsidRPr="004334C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8E5515" w:rsidRPr="008E5515" w:rsidRDefault="008E5515" w:rsidP="006B67B6">
      <w:pPr>
        <w:pStyle w:val="a7"/>
        <w:numPr>
          <w:ilvl w:val="1"/>
          <w:numId w:val="32"/>
        </w:numPr>
        <w:tabs>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8E5515" w:rsidRPr="004334C9" w:rsidRDefault="008E5515" w:rsidP="008E5515">
      <w:pPr>
        <w:numPr>
          <w:ilvl w:val="1"/>
          <w:numId w:val="0"/>
        </w:numPr>
        <w:tabs>
          <w:tab w:val="num" w:pos="284"/>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4334C9">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4334C9">
        <w:rPr>
          <w:rFonts w:ascii="Times New Roman" w:eastAsia="Times New Roman" w:hAnsi="Times New Roman" w:cs="Times New Roman"/>
          <w:sz w:val="24"/>
          <w:szCs w:val="24"/>
          <w:lang w:eastAsia="zh-TW"/>
        </w:rPr>
        <w:t xml:space="preserve"> </w:t>
      </w:r>
    </w:p>
    <w:p w:rsidR="008E5515" w:rsidRPr="004334C9" w:rsidRDefault="008E5515" w:rsidP="006B67B6">
      <w:pPr>
        <w:pStyle w:val="2"/>
        <w:numPr>
          <w:ilvl w:val="1"/>
          <w:numId w:val="33"/>
        </w:numPr>
        <w:tabs>
          <w:tab w:val="left" w:pos="1134"/>
        </w:tabs>
        <w:spacing w:before="60"/>
        <w:ind w:left="0" w:firstLine="567"/>
        <w:rPr>
          <w:sz w:val="24"/>
          <w:szCs w:val="24"/>
        </w:rPr>
      </w:pPr>
      <w:r w:rsidRPr="004334C9">
        <w:rPr>
          <w:sz w:val="24"/>
          <w:szCs w:val="24"/>
        </w:rPr>
        <w:t>Счет-фактура выставляется Арендодателем в соответствии с требованиями законодательства Российской Федерации.</w:t>
      </w:r>
    </w:p>
    <w:p w:rsidR="008E5515" w:rsidRPr="004334C9" w:rsidRDefault="008E5515" w:rsidP="008E5515">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Pr="004334C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8E5515" w:rsidRPr="004334C9" w:rsidRDefault="008E5515" w:rsidP="006B67B6">
      <w:pPr>
        <w:pStyle w:val="2"/>
        <w:numPr>
          <w:ilvl w:val="1"/>
          <w:numId w:val="34"/>
        </w:numPr>
        <w:tabs>
          <w:tab w:val="left" w:pos="1134"/>
        </w:tabs>
        <w:spacing w:before="60"/>
        <w:ind w:left="0" w:firstLine="567"/>
        <w:rPr>
          <w:sz w:val="24"/>
          <w:szCs w:val="24"/>
        </w:rPr>
      </w:pPr>
      <w:r w:rsidRPr="004334C9">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8E5515" w:rsidRPr="004334C9" w:rsidRDefault="008E5515" w:rsidP="008E5515">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8E5515" w:rsidRPr="005567E5" w:rsidRDefault="008E5515" w:rsidP="008E551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8E5515" w:rsidRPr="008E5515" w:rsidRDefault="008E5515" w:rsidP="006B67B6">
      <w:pPr>
        <w:pStyle w:val="a7"/>
        <w:numPr>
          <w:ilvl w:val="0"/>
          <w:numId w:val="3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8E5515">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8E5515" w:rsidRPr="005567E5" w:rsidRDefault="008E5515" w:rsidP="008E551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8E5515" w:rsidRPr="008E5515" w:rsidRDefault="008E5515" w:rsidP="006B67B6">
      <w:pPr>
        <w:pStyle w:val="a7"/>
        <w:numPr>
          <w:ilvl w:val="1"/>
          <w:numId w:val="35"/>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8E5515" w:rsidRPr="008E5515" w:rsidRDefault="008E5515" w:rsidP="006B67B6">
      <w:pPr>
        <w:pStyle w:val="a7"/>
        <w:numPr>
          <w:ilvl w:val="1"/>
          <w:numId w:val="35"/>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8E5515" w:rsidRPr="008E5515" w:rsidRDefault="008E5515" w:rsidP="006B67B6">
      <w:pPr>
        <w:pStyle w:val="a7"/>
        <w:numPr>
          <w:ilvl w:val="1"/>
          <w:numId w:val="35"/>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8E5515" w:rsidRPr="008E5515" w:rsidRDefault="008E5515" w:rsidP="006B67B6">
      <w:pPr>
        <w:pStyle w:val="a7"/>
        <w:numPr>
          <w:ilvl w:val="1"/>
          <w:numId w:val="35"/>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8E5515" w:rsidRPr="005567E5" w:rsidRDefault="008E5515" w:rsidP="00C82C79">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8E5515" w:rsidRPr="005567E5" w:rsidRDefault="008E5515" w:rsidP="00C82C79">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8E5515" w:rsidRPr="005567E5" w:rsidRDefault="008E5515" w:rsidP="00C82C79">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8E5515" w:rsidRPr="005567E5" w:rsidRDefault="008E5515" w:rsidP="00C82C79">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8E5515" w:rsidRPr="005567E5" w:rsidRDefault="008E5515" w:rsidP="00C82C79">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8E5515" w:rsidRPr="008E5515" w:rsidRDefault="008E5515" w:rsidP="006B67B6">
      <w:pPr>
        <w:pStyle w:val="a7"/>
        <w:numPr>
          <w:ilvl w:val="1"/>
          <w:numId w:val="35"/>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lastRenderedPageBreak/>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8E5515" w:rsidRPr="00C82C79" w:rsidRDefault="008E5515" w:rsidP="006B67B6">
      <w:pPr>
        <w:pStyle w:val="a7"/>
        <w:numPr>
          <w:ilvl w:val="1"/>
          <w:numId w:val="35"/>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8E5515" w:rsidRPr="005567E5" w:rsidRDefault="008E5515" w:rsidP="00C82C79">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8E5515" w:rsidRPr="005567E5" w:rsidRDefault="008E5515" w:rsidP="00C82C79">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8E5515" w:rsidRPr="005567E5" w:rsidRDefault="008E5515" w:rsidP="008E5515">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8E5515" w:rsidRPr="00C82C79" w:rsidRDefault="008E5515" w:rsidP="006B67B6">
      <w:pPr>
        <w:pStyle w:val="a7"/>
        <w:numPr>
          <w:ilvl w:val="0"/>
          <w:numId w:val="35"/>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C82C79">
        <w:rPr>
          <w:rFonts w:ascii="Times New Roman" w:eastAsia="Times New Roman" w:hAnsi="Times New Roman" w:cs="Times New Roman"/>
          <w:b/>
          <w:sz w:val="28"/>
          <w:szCs w:val="28"/>
          <w:lang w:eastAsia="ru-RU"/>
        </w:rPr>
        <w:t xml:space="preserve">Ответственность Сторон </w:t>
      </w:r>
    </w:p>
    <w:p w:rsidR="00C82C79" w:rsidRPr="00C82C79" w:rsidRDefault="00C82C79" w:rsidP="00C82C79">
      <w:p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C82C79" w:rsidRDefault="00C82C79" w:rsidP="00C82C79">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8E5515" w:rsidRPr="00C82C79">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8E5515" w:rsidRPr="00C82C79" w:rsidRDefault="008E5515" w:rsidP="006B67B6">
      <w:pPr>
        <w:pStyle w:val="a7"/>
        <w:numPr>
          <w:ilvl w:val="1"/>
          <w:numId w:val="36"/>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C82C79">
        <w:rPr>
          <w:rFonts w:ascii="Times New Roman" w:eastAsia="Times New Roman" w:hAnsi="Times New Roman" w:cs="Times New Roman"/>
          <w:iCs/>
          <w:sz w:val="24"/>
          <w:szCs w:val="24"/>
          <w:lang w:eastAsia="ru-RU"/>
        </w:rPr>
        <w:t>0,1 (одна десятая) процента,</w:t>
      </w:r>
      <w:r w:rsidRPr="00C82C79">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8E5515" w:rsidRPr="00C82C79" w:rsidRDefault="008E5515" w:rsidP="006B67B6">
      <w:pPr>
        <w:pStyle w:val="a7"/>
        <w:numPr>
          <w:ilvl w:val="1"/>
          <w:numId w:val="36"/>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Pr="00C82C79">
        <w:rPr>
          <w:rFonts w:ascii="Times New Roman" w:eastAsia="Times New Roman" w:hAnsi="Times New Roman" w:cs="Times New Roman"/>
          <w:iCs/>
          <w:sz w:val="24"/>
          <w:szCs w:val="24"/>
          <w:lang w:eastAsia="ru-RU"/>
        </w:rPr>
        <w:t>.</w:t>
      </w:r>
    </w:p>
    <w:p w:rsidR="008E5515" w:rsidRPr="00C82C79" w:rsidRDefault="008E5515" w:rsidP="006B67B6">
      <w:pPr>
        <w:pStyle w:val="a7"/>
        <w:numPr>
          <w:ilvl w:val="1"/>
          <w:numId w:val="36"/>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8E5515" w:rsidRPr="00C82C79" w:rsidRDefault="008E5515" w:rsidP="006B67B6">
      <w:pPr>
        <w:pStyle w:val="a7"/>
        <w:numPr>
          <w:ilvl w:val="1"/>
          <w:numId w:val="36"/>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8E5515" w:rsidRPr="00C82C79" w:rsidRDefault="008E5515" w:rsidP="006B67B6">
      <w:pPr>
        <w:pStyle w:val="a7"/>
        <w:numPr>
          <w:ilvl w:val="1"/>
          <w:numId w:val="36"/>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8E5515" w:rsidRPr="005567E5" w:rsidRDefault="008E5515" w:rsidP="006B67B6">
      <w:pPr>
        <w:numPr>
          <w:ilvl w:val="1"/>
          <w:numId w:val="36"/>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8E5515" w:rsidRPr="005567E5" w:rsidRDefault="008E5515" w:rsidP="008E5515">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8E5515" w:rsidRPr="004334C9" w:rsidRDefault="008E5515" w:rsidP="006B67B6">
      <w:pPr>
        <w:pStyle w:val="a7"/>
        <w:numPr>
          <w:ilvl w:val="0"/>
          <w:numId w:val="36"/>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4334C9">
        <w:rPr>
          <w:rFonts w:ascii="Times New Roman" w:eastAsia="Times New Roman" w:hAnsi="Times New Roman" w:cs="Times New Roman"/>
          <w:b/>
          <w:sz w:val="28"/>
          <w:szCs w:val="28"/>
          <w:lang w:eastAsia="ru-RU"/>
        </w:rPr>
        <w:t xml:space="preserve">Обстоятельства непреодолимой силы </w:t>
      </w:r>
    </w:p>
    <w:p w:rsidR="008E5515" w:rsidRPr="005567E5" w:rsidRDefault="008E5515" w:rsidP="008E551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w:t>
      </w:r>
      <w:r w:rsidRPr="005567E5">
        <w:rPr>
          <w:rFonts w:ascii="Times New Roman" w:eastAsia="Times New Roman" w:hAnsi="Times New Roman" w:cs="Times New Roman"/>
          <w:color w:val="000000"/>
          <w:sz w:val="24"/>
          <w:szCs w:val="24"/>
          <w:lang w:eastAsia="ru-RU"/>
        </w:rPr>
        <w:lastRenderedPageBreak/>
        <w:t>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4334C9" w:rsidRDefault="008E5515" w:rsidP="006B67B6">
      <w:pPr>
        <w:pStyle w:val="a7"/>
        <w:numPr>
          <w:ilvl w:val="0"/>
          <w:numId w:val="36"/>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4334C9">
        <w:rPr>
          <w:rFonts w:ascii="Times New Roman" w:eastAsia="Times New Roman" w:hAnsi="Times New Roman" w:cs="Times New Roman"/>
          <w:b/>
          <w:sz w:val="28"/>
          <w:szCs w:val="28"/>
          <w:lang w:eastAsia="ru-RU"/>
        </w:rPr>
        <w:t xml:space="preserve">Конфиденциальность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8E5515" w:rsidRPr="004334C9" w:rsidRDefault="008E5515" w:rsidP="006B67B6">
      <w:pPr>
        <w:pStyle w:val="a7"/>
        <w:numPr>
          <w:ilvl w:val="0"/>
          <w:numId w:val="36"/>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4334C9">
        <w:rPr>
          <w:rFonts w:ascii="Times New Roman" w:eastAsia="Times New Roman" w:hAnsi="Times New Roman" w:cs="Times New Roman"/>
          <w:b/>
          <w:sz w:val="28"/>
          <w:szCs w:val="28"/>
          <w:lang w:eastAsia="zh-TW"/>
        </w:rPr>
        <w:t xml:space="preserve">Порядок разрешения споров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8E5515" w:rsidRPr="005567E5" w:rsidRDefault="008E5515" w:rsidP="008E551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8E5515" w:rsidRPr="008546CB" w:rsidRDefault="008E5515" w:rsidP="006B67B6">
      <w:pPr>
        <w:pStyle w:val="a7"/>
        <w:numPr>
          <w:ilvl w:val="2"/>
          <w:numId w:val="41"/>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8E5515" w:rsidRPr="008546CB" w:rsidRDefault="008E5515" w:rsidP="006B67B6">
      <w:pPr>
        <w:pStyle w:val="a7"/>
        <w:numPr>
          <w:ilvl w:val="2"/>
          <w:numId w:val="41"/>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8E5515" w:rsidRPr="008546CB" w:rsidRDefault="008E5515" w:rsidP="006B67B6">
      <w:pPr>
        <w:pStyle w:val="a7"/>
        <w:numPr>
          <w:ilvl w:val="2"/>
          <w:numId w:val="41"/>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8E5515" w:rsidRPr="008546CB" w:rsidRDefault="008E5515" w:rsidP="006B67B6">
      <w:pPr>
        <w:pStyle w:val="a7"/>
        <w:numPr>
          <w:ilvl w:val="2"/>
          <w:numId w:val="41"/>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8546CB">
        <w:rPr>
          <w:rFonts w:ascii="Times New Roman" w:eastAsia="Times New Roman" w:hAnsi="Times New Roman" w:cs="Times New Roman"/>
          <w:i/>
          <w:iCs/>
          <w:sz w:val="24"/>
          <w:szCs w:val="24"/>
          <w:lang w:eastAsia="zh-TW"/>
        </w:rPr>
        <w:t xml:space="preserve"> (если применимо</w:t>
      </w:r>
      <w:r w:rsidRPr="008546C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8E5515" w:rsidRPr="005567E5" w:rsidRDefault="008E5515" w:rsidP="008E5515">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до предполагаемого дня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8E5515" w:rsidRPr="005567E5" w:rsidRDefault="008E5515" w:rsidP="008E551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8E5515" w:rsidRPr="005567E5" w:rsidRDefault="008E5515" w:rsidP="008E551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E5515" w:rsidRPr="005567E5" w:rsidRDefault="008E5515" w:rsidP="008546CB">
      <w:p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8E5515" w:rsidRPr="005567E5" w:rsidRDefault="008E5515" w:rsidP="008546CB">
      <w:p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8E5515" w:rsidRPr="005567E5" w:rsidRDefault="008E5515" w:rsidP="008546CB">
      <w:pPr>
        <w:tabs>
          <w:tab w:val="left" w:pos="142"/>
          <w:tab w:val="left" w:pos="568"/>
        </w:tabs>
        <w:overflowPunct w:val="0"/>
        <w:autoSpaceDE w:val="0"/>
        <w:autoSpaceDN w:val="0"/>
        <w:adjustRightInd w:val="0"/>
        <w:spacing w:before="60" w:after="0" w:line="240" w:lineRule="auto"/>
        <w:ind w:left="142" w:firstLine="425"/>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8E5515" w:rsidRPr="005567E5" w:rsidRDefault="008E5515" w:rsidP="008546CB">
      <w:pPr>
        <w:tabs>
          <w:tab w:val="left" w:pos="142"/>
          <w:tab w:val="left" w:pos="568"/>
        </w:tabs>
        <w:overflowPunct w:val="0"/>
        <w:autoSpaceDE w:val="0"/>
        <w:autoSpaceDN w:val="0"/>
        <w:adjustRightInd w:val="0"/>
        <w:spacing w:before="60" w:after="0" w:line="240" w:lineRule="auto"/>
        <w:ind w:left="142" w:firstLine="425"/>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8546CB">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w:t>
      </w:r>
      <w:r w:rsidRPr="008546CB">
        <w:rPr>
          <w:rFonts w:ascii="Times New Roman" w:eastAsia="Times New Roman" w:hAnsi="Times New Roman" w:cs="Times New Roman"/>
          <w:sz w:val="24"/>
          <w:szCs w:val="24"/>
          <w:lang w:eastAsia="zh-TW"/>
        </w:rPr>
        <w:lastRenderedPageBreak/>
        <w:t>адресу и реквизитам, считаются направленными надлежащим образом и полученными адресатом в день возврата отправителю.</w:t>
      </w: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8E5515" w:rsidRPr="008546CB" w:rsidRDefault="008E5515" w:rsidP="006B67B6">
      <w:pPr>
        <w:pStyle w:val="a7"/>
        <w:numPr>
          <w:ilvl w:val="1"/>
          <w:numId w:val="42"/>
        </w:numPr>
        <w:tabs>
          <w:tab w:val="left" w:pos="142"/>
          <w:tab w:val="left" w:pos="568"/>
        </w:tabs>
        <w:overflowPunct w:val="0"/>
        <w:autoSpaceDE w:val="0"/>
        <w:autoSpaceDN w:val="0"/>
        <w:adjustRightInd w:val="0"/>
        <w:spacing w:before="60" w:after="0" w:line="240" w:lineRule="auto"/>
        <w:ind w:left="142" w:firstLine="425"/>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8546CB">
        <w:rPr>
          <w:rFonts w:ascii="Times New Roman" w:eastAsia="Times New Roman" w:hAnsi="Times New Roman" w:cs="Times New Roman"/>
          <w:i/>
          <w:iCs/>
          <w:sz w:val="24"/>
          <w:szCs w:val="24"/>
          <w:lang w:eastAsia="zh-TW"/>
        </w:rPr>
        <w:t>.</w:t>
      </w:r>
    </w:p>
    <w:p w:rsidR="008E5515" w:rsidRPr="005567E5" w:rsidRDefault="008E5515" w:rsidP="008E551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8E5515" w:rsidRPr="005567E5" w:rsidRDefault="00C82C79" w:rsidP="00C82C79">
      <w:pPr>
        <w:tabs>
          <w:tab w:val="left" w:pos="426"/>
        </w:tabs>
        <w:overflowPunct w:val="0"/>
        <w:autoSpaceDE w:val="0"/>
        <w:autoSpaceDN w:val="0"/>
        <w:adjustRightInd w:val="0"/>
        <w:spacing w:after="0" w:line="240" w:lineRule="auto"/>
        <w:ind w:left="2410" w:hanging="2410"/>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8E5515" w:rsidRPr="005567E5">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8E5515" w:rsidRPr="005567E5" w:rsidTr="002475D4">
        <w:trPr>
          <w:trHeight w:val="6948"/>
        </w:trPr>
        <w:tc>
          <w:tcPr>
            <w:tcW w:w="5353" w:type="dxa"/>
          </w:tcPr>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8E5515" w:rsidRPr="005567E5" w:rsidRDefault="008E5515" w:rsidP="002475D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8E5515" w:rsidRPr="005567E5" w:rsidRDefault="008E5515" w:rsidP="002475D4">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8E5515" w:rsidRPr="005567E5" w:rsidTr="002475D4">
        <w:trPr>
          <w:trHeight w:val="1800"/>
          <w:jc w:val="right"/>
        </w:trPr>
        <w:tc>
          <w:tcPr>
            <w:tcW w:w="3600" w:type="dxa"/>
          </w:tcPr>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lastRenderedPageBreak/>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8E5515" w:rsidRPr="005567E5" w:rsidRDefault="008E5515" w:rsidP="008E551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8E5515" w:rsidRPr="005567E5" w:rsidRDefault="008E5515" w:rsidP="008E5515">
      <w:pPr>
        <w:widowControl w:val="0"/>
        <w:autoSpaceDE w:val="0"/>
        <w:autoSpaceDN w:val="0"/>
        <w:adjustRightInd w:val="0"/>
        <w:spacing w:after="0" w:line="276"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8E5515" w:rsidRPr="005567E5" w:rsidTr="002475D4">
        <w:tc>
          <w:tcPr>
            <w:tcW w:w="5353"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14"/>
        <w:tblW w:w="0" w:type="auto"/>
        <w:tblInd w:w="-318" w:type="dxa"/>
        <w:tblLayout w:type="fixed"/>
        <w:tblLook w:val="04A0" w:firstRow="1" w:lastRow="0" w:firstColumn="1" w:lastColumn="0" w:noHBand="0" w:noVBand="1"/>
      </w:tblPr>
      <w:tblGrid>
        <w:gridCol w:w="4254"/>
        <w:gridCol w:w="1417"/>
        <w:gridCol w:w="2268"/>
        <w:gridCol w:w="1418"/>
      </w:tblGrid>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Дата</w:t>
            </w:r>
          </w:p>
        </w:tc>
      </w:tr>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bl>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8E5515" w:rsidRPr="005567E5" w:rsidRDefault="008E5515" w:rsidP="008E551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8E5515" w:rsidRPr="005567E5" w:rsidTr="002475D4">
        <w:trPr>
          <w:trHeight w:val="2160"/>
        </w:trPr>
        <w:tc>
          <w:tcPr>
            <w:tcW w:w="5495" w:type="dxa"/>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C82C79" w:rsidRDefault="00C82C79"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C82C79" w:rsidRDefault="00C82C79"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C82C79" w:rsidRDefault="00C82C79"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C82C79" w:rsidRDefault="00C82C79"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C82C79" w:rsidRDefault="00C82C79"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C82C79" w:rsidRDefault="00C82C79"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C82C79" w:rsidRDefault="00C82C79"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8E5515" w:rsidRPr="00160C8B"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C82C79">
        <w:rPr>
          <w:rFonts w:ascii="Times New Roman" w:eastAsia="Times New Roman" w:hAnsi="Times New Roman" w:cs="Times New Roman"/>
          <w:b/>
          <w:sz w:val="28"/>
          <w:szCs w:val="28"/>
          <w:lang w:eastAsia="ru-RU"/>
        </w:rPr>
        <w:t>6</w:t>
      </w:r>
    </w:p>
    <w:p w:rsidR="008E5515" w:rsidRPr="005567E5" w:rsidRDefault="008E5515" w:rsidP="008E551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8E5515" w:rsidRPr="005567E5" w:rsidRDefault="008E5515" w:rsidP="008E551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5D3B4F2B" wp14:editId="475908BA">
                <wp:simplePos x="0" y="0"/>
                <wp:positionH relativeFrom="column">
                  <wp:posOffset>2540</wp:posOffset>
                </wp:positionH>
                <wp:positionV relativeFrom="paragraph">
                  <wp:posOffset>140970</wp:posOffset>
                </wp:positionV>
                <wp:extent cx="798830" cy="382270"/>
                <wp:effectExtent l="0" t="0" r="0" b="0"/>
                <wp:wrapSquare wrapText="bothSides"/>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8E551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B4F2B" id="_x0000_s1031" type="#_x0000_t202" style="position:absolute;left:0;text-align:left;margin-left:.2pt;margin-top:11.1pt;width:62.9pt;height:30.1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" stroked="f">
                <v:textbox inset="0,.8mm">
                  <w:txbxContent>
                    <w:p w:rsidR="002475D4" w:rsidRPr="008A1786" w:rsidRDefault="002475D4" w:rsidP="008E5515">
                      <w:pPr>
                        <w:ind w:firstLine="142"/>
                      </w:pPr>
                      <w:r>
                        <w:t xml:space="preserve">г. </w:t>
                      </w:r>
                      <w:r w:rsidRPr="000A43B3">
                        <w:rPr>
                          <w:sz w:val="24"/>
                          <w:szCs w:val="24"/>
                        </w:rPr>
                        <w:t>Москва</w:t>
                      </w:r>
                    </w:p>
                  </w:txbxContent>
                </v:textbox>
                <w10:wrap type="square"/>
              </v:shape>
            </w:pict>
          </mc:Fallback>
        </mc:AlternateContent>
      </w:r>
    </w:p>
    <w:p w:rsidR="008E5515" w:rsidRPr="005567E5" w:rsidRDefault="008E5515" w:rsidP="008E551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8E5515" w:rsidRPr="005567E5" w:rsidRDefault="008E5515" w:rsidP="008E551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8E5515" w:rsidRPr="00C82C79" w:rsidRDefault="008E5515" w:rsidP="006B67B6">
      <w:pPr>
        <w:pStyle w:val="a7"/>
        <w:numPr>
          <w:ilvl w:val="0"/>
          <w:numId w:val="37"/>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C82C79">
        <w:rPr>
          <w:rFonts w:ascii="Times New Roman" w:eastAsia="Times New Roman" w:hAnsi="Times New Roman" w:cs="Times New Roman"/>
          <w:b/>
          <w:sz w:val="28"/>
          <w:szCs w:val="28"/>
          <w:lang w:eastAsia="ru-RU"/>
        </w:rPr>
        <w:t>Предмет Договора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2"/>
        <w:numPr>
          <w:ilvl w:val="1"/>
          <w:numId w:val="37"/>
        </w:numPr>
        <w:tabs>
          <w:tab w:val="left" w:pos="851"/>
        </w:tabs>
        <w:spacing w:before="60"/>
        <w:ind w:left="0" w:firstLine="567"/>
        <w:rPr>
          <w:sz w:val="24"/>
          <w:szCs w:val="24"/>
        </w:rPr>
      </w:pPr>
      <w:r w:rsidRPr="00780370">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_____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8E5515" w:rsidRPr="00780370" w:rsidRDefault="008E5515" w:rsidP="00C82C79">
      <w:pPr>
        <w:tabs>
          <w:tab w:val="num" w:pos="0"/>
          <w:tab w:val="left" w:pos="113"/>
          <w:tab w:val="left" w:pos="851"/>
        </w:tabs>
        <w:spacing w:before="60"/>
        <w:ind w:firstLine="567"/>
        <w:jc w:val="both"/>
        <w:rPr>
          <w:rFonts w:ascii="Times New Roman" w:hAnsi="Times New Roman" w:cs="Times New Roman"/>
          <w:sz w:val="24"/>
          <w:szCs w:val="24"/>
        </w:rPr>
      </w:pPr>
      <w:r w:rsidRPr="00780370">
        <w:rPr>
          <w:rFonts w:ascii="Times New Roman" w:hAnsi="Times New Roman" w:cs="Times New Roman"/>
          <w:sz w:val="24"/>
          <w:szCs w:val="24"/>
        </w:rPr>
        <w:t>Характеристика и расположение Объекта содержатся в приложении № 1 к настоящему Договору.</w:t>
      </w:r>
    </w:p>
    <w:p w:rsidR="008E5515" w:rsidRPr="00780370" w:rsidRDefault="008E5515" w:rsidP="006B67B6">
      <w:pPr>
        <w:pStyle w:val="2"/>
        <w:numPr>
          <w:ilvl w:val="1"/>
          <w:numId w:val="37"/>
        </w:numPr>
        <w:tabs>
          <w:tab w:val="left" w:pos="567"/>
        </w:tabs>
        <w:spacing w:before="60"/>
        <w:ind w:left="0" w:firstLine="567"/>
        <w:rPr>
          <w:sz w:val="24"/>
          <w:szCs w:val="24"/>
        </w:rPr>
      </w:pPr>
      <w:r w:rsidRPr="00780370">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8E5515" w:rsidRPr="00780370" w:rsidRDefault="008E5515" w:rsidP="006B67B6">
      <w:pPr>
        <w:pStyle w:val="2"/>
        <w:numPr>
          <w:ilvl w:val="1"/>
          <w:numId w:val="37"/>
        </w:numPr>
        <w:tabs>
          <w:tab w:val="left" w:pos="851"/>
        </w:tabs>
        <w:spacing w:before="60"/>
        <w:ind w:left="0" w:firstLine="567"/>
        <w:rPr>
          <w:sz w:val="24"/>
          <w:szCs w:val="24"/>
        </w:rPr>
      </w:pPr>
      <w:r w:rsidRPr="00780370">
        <w:rPr>
          <w:sz w:val="24"/>
          <w:szCs w:val="24"/>
        </w:rPr>
        <w:t xml:space="preserve">Арендатор имеет право использовать Объект под: осуществление основных видов деятельности, предусмотренных Уставом Арендатора </w:t>
      </w:r>
    </w:p>
    <w:p w:rsidR="008E5515" w:rsidRPr="00780370" w:rsidRDefault="008E5515" w:rsidP="006B67B6">
      <w:pPr>
        <w:pStyle w:val="2"/>
        <w:numPr>
          <w:ilvl w:val="1"/>
          <w:numId w:val="37"/>
        </w:numPr>
        <w:tabs>
          <w:tab w:val="left" w:pos="851"/>
        </w:tabs>
        <w:spacing w:before="60"/>
        <w:ind w:left="0" w:firstLine="567"/>
        <w:rPr>
          <w:sz w:val="24"/>
          <w:szCs w:val="24"/>
        </w:rPr>
      </w:pPr>
      <w:r w:rsidRPr="00780370">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8E5515" w:rsidRPr="00780370" w:rsidRDefault="008E5515" w:rsidP="006B67B6">
      <w:pPr>
        <w:pStyle w:val="2"/>
        <w:numPr>
          <w:ilvl w:val="1"/>
          <w:numId w:val="37"/>
        </w:numPr>
        <w:tabs>
          <w:tab w:val="left" w:pos="851"/>
        </w:tabs>
        <w:spacing w:before="60"/>
        <w:ind w:left="0" w:firstLine="567"/>
        <w:rPr>
          <w:sz w:val="24"/>
          <w:szCs w:val="24"/>
        </w:rPr>
      </w:pPr>
      <w:r w:rsidRPr="00780370">
        <w:rPr>
          <w:sz w:val="24"/>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8E5515" w:rsidRPr="00780370" w:rsidRDefault="008E5515" w:rsidP="006B67B6">
      <w:pPr>
        <w:pStyle w:val="2"/>
        <w:numPr>
          <w:ilvl w:val="1"/>
          <w:numId w:val="37"/>
        </w:numPr>
        <w:tabs>
          <w:tab w:val="left" w:pos="851"/>
          <w:tab w:val="left" w:pos="993"/>
        </w:tabs>
        <w:spacing w:before="60"/>
        <w:ind w:left="0" w:firstLine="567"/>
        <w:rPr>
          <w:sz w:val="24"/>
          <w:szCs w:val="24"/>
        </w:rPr>
      </w:pPr>
      <w:r w:rsidRPr="00780370">
        <w:rPr>
          <w:sz w:val="24"/>
          <w:szCs w:val="24"/>
        </w:rPr>
        <w:t>В части осуществления взаиморасчетов настоящий Договор действует до исполнения Сторонами своих обязательств в полном объеме.</w:t>
      </w:r>
    </w:p>
    <w:p w:rsidR="008E5515" w:rsidRPr="00780370" w:rsidRDefault="008E5515" w:rsidP="00C82C79">
      <w:pPr>
        <w:tabs>
          <w:tab w:val="num" w:pos="0"/>
          <w:tab w:val="left" w:pos="851"/>
        </w:tabs>
        <w:spacing w:before="60" w:line="288" w:lineRule="auto"/>
        <w:ind w:firstLine="567"/>
        <w:rPr>
          <w:rFonts w:ascii="Times New Roman" w:hAnsi="Times New Roman" w:cs="Times New Roman"/>
          <w:sz w:val="24"/>
          <w:szCs w:val="24"/>
        </w:rPr>
      </w:pPr>
    </w:p>
    <w:p w:rsidR="008E5515" w:rsidRPr="005567E5" w:rsidRDefault="008E5515" w:rsidP="006B67B6">
      <w:pPr>
        <w:numPr>
          <w:ilvl w:val="0"/>
          <w:numId w:val="37"/>
        </w:numPr>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Права и обязанности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8E5515" w:rsidRPr="005567E5" w:rsidRDefault="008E5515" w:rsidP="008E551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5567E5">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8E5515" w:rsidRPr="005567E5" w:rsidRDefault="008E5515" w:rsidP="008E551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8E5515" w:rsidRPr="005567E5" w:rsidRDefault="008E5515" w:rsidP="008E551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w:t>
      </w:r>
      <w:r w:rsidRPr="005567E5">
        <w:rPr>
          <w:rFonts w:ascii="Times New Roman" w:eastAsia="Times New Roman" w:hAnsi="Times New Roman" w:cs="Times New Roman"/>
          <w:sz w:val="24"/>
          <w:szCs w:val="24"/>
          <w:lang w:eastAsia="zh-TW"/>
        </w:rPr>
        <w:lastRenderedPageBreak/>
        <w:t>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8E5515" w:rsidRPr="005567E5" w:rsidRDefault="008E5515" w:rsidP="008E551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p>
    <w:p w:rsidR="008E5515" w:rsidRPr="005567E5" w:rsidRDefault="008E5515" w:rsidP="006B67B6">
      <w:pPr>
        <w:numPr>
          <w:ilvl w:val="0"/>
          <w:numId w:val="37"/>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8E5515" w:rsidRPr="005567E5" w:rsidRDefault="008E5515" w:rsidP="008E551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8E5515" w:rsidRPr="00780370" w:rsidRDefault="008E5515" w:rsidP="006B67B6">
      <w:pPr>
        <w:pStyle w:val="a7"/>
        <w:numPr>
          <w:ilvl w:val="1"/>
          <w:numId w:val="37"/>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8E5515" w:rsidRPr="005567E5" w:rsidRDefault="008E5515" w:rsidP="008E5515">
      <w:pPr>
        <w:tabs>
          <w:tab w:val="left" w:pos="0"/>
          <w:tab w:val="num" w:pos="851"/>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567E5">
        <w:rPr>
          <w:rFonts w:ascii="Times New Roman" w:eastAsia="Times New Roman" w:hAnsi="Times New Roman" w:cs="Times New Roman"/>
          <w:iCs/>
          <w:sz w:val="24"/>
          <w:szCs w:val="24"/>
          <w:lang w:eastAsia="ru-RU" w:bidi="ru-RU"/>
        </w:rPr>
        <w:t>электроэнергия, тепло, вода,</w:t>
      </w:r>
      <w:r w:rsidRPr="005567E5">
        <w:rPr>
          <w:rFonts w:ascii="Times New Roman" w:eastAsia="Times New Roman" w:hAnsi="Times New Roman" w:cs="Times New Roman"/>
          <w:i/>
          <w:iCs/>
          <w:sz w:val="24"/>
          <w:szCs w:val="24"/>
          <w:lang w:eastAsia="ru-RU" w:bidi="ru-RU"/>
        </w:rPr>
        <w:t xml:space="preserve"> </w:t>
      </w:r>
      <w:r w:rsidRPr="005567E5">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8E5515" w:rsidRPr="00780370" w:rsidRDefault="008E5515" w:rsidP="006B67B6">
      <w:pPr>
        <w:pStyle w:val="a7"/>
        <w:numPr>
          <w:ilvl w:val="1"/>
          <w:numId w:val="37"/>
        </w:numPr>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8E5515" w:rsidRPr="005567E5" w:rsidRDefault="008E5515" w:rsidP="008E5515">
      <w:pPr>
        <w:tabs>
          <w:tab w:val="left" w:pos="113"/>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lastRenderedPageBreak/>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8E5515" w:rsidRPr="005567E5" w:rsidRDefault="008E5515" w:rsidP="008E5515">
      <w:pPr>
        <w:tabs>
          <w:tab w:val="left" w:pos="0"/>
          <w:tab w:val="left" w:pos="113"/>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3.3.</w:t>
      </w:r>
      <w:r w:rsidRPr="005567E5">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8E5515" w:rsidRPr="00C82C79" w:rsidRDefault="00C82C79" w:rsidP="00C82C79">
      <w:pPr>
        <w:tabs>
          <w:tab w:val="num" w:pos="284"/>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8E5515" w:rsidRPr="00C82C79">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8E5515" w:rsidRPr="00C82C79" w:rsidRDefault="008E5515" w:rsidP="006B67B6">
      <w:pPr>
        <w:pStyle w:val="a7"/>
        <w:numPr>
          <w:ilvl w:val="1"/>
          <w:numId w:val="38"/>
        </w:num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C82C79">
        <w:rPr>
          <w:rFonts w:ascii="Times New Roman" w:eastAsia="Times New Roman" w:hAnsi="Times New Roman" w:cs="Times New Roman"/>
          <w:sz w:val="24"/>
          <w:szCs w:val="24"/>
          <w:lang w:eastAsia="zh-TW"/>
        </w:rPr>
        <w:t xml:space="preserve"> </w:t>
      </w:r>
    </w:p>
    <w:p w:rsidR="008E5515" w:rsidRPr="005567E5" w:rsidRDefault="008E5515" w:rsidP="006B67B6">
      <w:pPr>
        <w:numPr>
          <w:ilvl w:val="1"/>
          <w:numId w:val="38"/>
        </w:numPr>
        <w:tabs>
          <w:tab w:val="num" w:pos="426"/>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8E5515" w:rsidRPr="00780370" w:rsidRDefault="008E5515" w:rsidP="006B67B6">
      <w:pPr>
        <w:pStyle w:val="a7"/>
        <w:numPr>
          <w:ilvl w:val="1"/>
          <w:numId w:val="38"/>
        </w:numPr>
        <w:tabs>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8E5515" w:rsidRPr="005567E5" w:rsidRDefault="008E5515" w:rsidP="006B67B6">
      <w:pPr>
        <w:numPr>
          <w:ilvl w:val="1"/>
          <w:numId w:val="38"/>
        </w:numPr>
        <w:tabs>
          <w:tab w:val="num" w:pos="426"/>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8E5515" w:rsidRPr="005567E5" w:rsidRDefault="008E5515" w:rsidP="008E5515">
      <w:pPr>
        <w:tabs>
          <w:tab w:val="left" w:pos="113"/>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8E5515" w:rsidRPr="00780370" w:rsidRDefault="008E5515" w:rsidP="006B67B6">
      <w:pPr>
        <w:pStyle w:val="a7"/>
        <w:numPr>
          <w:ilvl w:val="0"/>
          <w:numId w:val="38"/>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780370">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8E5515" w:rsidRPr="005567E5" w:rsidRDefault="008E5515" w:rsidP="008E551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8E5515" w:rsidRPr="00C82C79"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8E5515" w:rsidRPr="00C82C79"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8E5515" w:rsidRPr="00780370" w:rsidRDefault="008E5515" w:rsidP="006B67B6">
      <w:pPr>
        <w:pStyle w:val="a7"/>
        <w:numPr>
          <w:ilvl w:val="1"/>
          <w:numId w:val="39"/>
        </w:numPr>
        <w:tabs>
          <w:tab w:val="left" w:pos="0"/>
        </w:tabs>
        <w:overflowPunct w:val="0"/>
        <w:autoSpaceDE w:val="0"/>
        <w:autoSpaceDN w:val="0"/>
        <w:adjustRightInd w:val="0"/>
        <w:spacing w:before="60" w:after="0" w:line="240" w:lineRule="auto"/>
        <w:ind w:left="0" w:firstLine="426"/>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8E5515" w:rsidRPr="00780370" w:rsidRDefault="008E5515" w:rsidP="006B67B6">
      <w:pPr>
        <w:pStyle w:val="a7"/>
        <w:numPr>
          <w:ilvl w:val="1"/>
          <w:numId w:val="3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8E5515" w:rsidRPr="00780370" w:rsidRDefault="008E5515" w:rsidP="006B67B6">
      <w:pPr>
        <w:pStyle w:val="a7"/>
        <w:numPr>
          <w:ilvl w:val="1"/>
          <w:numId w:val="3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8E5515" w:rsidRPr="00780370" w:rsidRDefault="008E5515" w:rsidP="006B67B6">
      <w:pPr>
        <w:pStyle w:val="a7"/>
        <w:numPr>
          <w:ilvl w:val="1"/>
          <w:numId w:val="3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lastRenderedPageBreak/>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8E5515" w:rsidRPr="005567E5" w:rsidRDefault="008E5515" w:rsidP="008E5515">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8E5515" w:rsidRPr="00780370" w:rsidRDefault="008E5515" w:rsidP="006B67B6">
      <w:pPr>
        <w:pStyle w:val="a7"/>
        <w:numPr>
          <w:ilvl w:val="0"/>
          <w:numId w:val="39"/>
        </w:num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Ответственность Сторон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C82C79"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8E5515" w:rsidRPr="00C82C79"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C82C79">
        <w:rPr>
          <w:rFonts w:ascii="Times New Roman" w:eastAsia="Times New Roman" w:hAnsi="Times New Roman" w:cs="Times New Roman"/>
          <w:iCs/>
          <w:sz w:val="24"/>
          <w:szCs w:val="24"/>
          <w:lang w:eastAsia="ru-RU"/>
        </w:rPr>
        <w:t>0,1 (одна десятая) процента,</w:t>
      </w:r>
      <w:r w:rsidRPr="00C82C79">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8E5515" w:rsidRPr="00C82C79"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Pr="00C82C79">
        <w:rPr>
          <w:rFonts w:ascii="Times New Roman" w:eastAsia="Times New Roman" w:hAnsi="Times New Roman" w:cs="Times New Roman"/>
          <w:iCs/>
          <w:sz w:val="24"/>
          <w:szCs w:val="24"/>
          <w:lang w:eastAsia="ru-RU"/>
        </w:rPr>
        <w:t>.</w:t>
      </w:r>
    </w:p>
    <w:p w:rsidR="008E5515" w:rsidRPr="00C82C79"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8E5515" w:rsidRPr="00C82C79"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82C79">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8E5515" w:rsidRPr="00780370" w:rsidRDefault="008E5515" w:rsidP="006B67B6">
      <w:pPr>
        <w:pStyle w:val="a7"/>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8E5515" w:rsidRPr="005567E5" w:rsidRDefault="008E5515" w:rsidP="006B67B6">
      <w:pPr>
        <w:numPr>
          <w:ilvl w:val="1"/>
          <w:numId w:val="3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8E5515" w:rsidRPr="005567E5" w:rsidRDefault="008E5515" w:rsidP="008E5515">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a7"/>
        <w:numPr>
          <w:ilvl w:val="0"/>
          <w:numId w:val="3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780370">
        <w:rPr>
          <w:rFonts w:ascii="Times New Roman" w:eastAsia="Times New Roman" w:hAnsi="Times New Roman" w:cs="Times New Roman"/>
          <w:b/>
          <w:sz w:val="28"/>
          <w:szCs w:val="28"/>
          <w:lang w:eastAsia="ru-RU"/>
        </w:rPr>
        <w:t xml:space="preserve">Обстоятельства непреодолимой силы </w:t>
      </w:r>
    </w:p>
    <w:p w:rsidR="008E5515" w:rsidRPr="005567E5" w:rsidRDefault="008E5515" w:rsidP="008E551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lastRenderedPageBreak/>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a7"/>
        <w:numPr>
          <w:ilvl w:val="0"/>
          <w:numId w:val="3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Конфиденциальность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8E5515" w:rsidRPr="00780370" w:rsidRDefault="008E5515" w:rsidP="006B67B6">
      <w:pPr>
        <w:pStyle w:val="a7"/>
        <w:numPr>
          <w:ilvl w:val="0"/>
          <w:numId w:val="3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780370">
        <w:rPr>
          <w:rFonts w:ascii="Times New Roman" w:eastAsia="Times New Roman" w:hAnsi="Times New Roman" w:cs="Times New Roman"/>
          <w:b/>
          <w:sz w:val="28"/>
          <w:szCs w:val="28"/>
          <w:lang w:eastAsia="zh-TW"/>
        </w:rPr>
        <w:t xml:space="preserve">Порядок разрешения споров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8E5515" w:rsidRPr="005567E5" w:rsidRDefault="008E5515" w:rsidP="008E551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8E5515" w:rsidRPr="00C82C79" w:rsidRDefault="008E5515" w:rsidP="006B67B6">
      <w:pPr>
        <w:pStyle w:val="a7"/>
        <w:numPr>
          <w:ilvl w:val="2"/>
          <w:numId w:val="40"/>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82C79">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8E5515" w:rsidRPr="00C82C79" w:rsidRDefault="008E5515" w:rsidP="006B67B6">
      <w:pPr>
        <w:pStyle w:val="a7"/>
        <w:numPr>
          <w:ilvl w:val="2"/>
          <w:numId w:val="40"/>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82C79">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8E5515" w:rsidRPr="00C82C79" w:rsidRDefault="008E5515" w:rsidP="006B67B6">
      <w:pPr>
        <w:pStyle w:val="a7"/>
        <w:numPr>
          <w:ilvl w:val="2"/>
          <w:numId w:val="40"/>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82C79">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8E5515" w:rsidRPr="00C82C79" w:rsidRDefault="008E5515" w:rsidP="006B67B6">
      <w:pPr>
        <w:pStyle w:val="a7"/>
        <w:numPr>
          <w:ilvl w:val="2"/>
          <w:numId w:val="40"/>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82C79">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C82C79">
        <w:rPr>
          <w:rFonts w:ascii="Times New Roman" w:eastAsia="Times New Roman" w:hAnsi="Times New Roman" w:cs="Times New Roman"/>
          <w:i/>
          <w:iCs/>
          <w:sz w:val="24"/>
          <w:szCs w:val="24"/>
          <w:lang w:eastAsia="zh-TW"/>
        </w:rPr>
        <w:t xml:space="preserve"> (если применимо</w:t>
      </w:r>
      <w:r w:rsidRPr="00C82C79">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8E5515" w:rsidRPr="00C82C79" w:rsidRDefault="008E5515" w:rsidP="006B67B6">
      <w:pPr>
        <w:pStyle w:val="a7"/>
        <w:numPr>
          <w:ilvl w:val="1"/>
          <w:numId w:val="40"/>
        </w:num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82C79">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C82C79">
        <w:rPr>
          <w:rFonts w:ascii="Times New Roman" w:eastAsia="Times New Roman" w:hAnsi="Times New Roman" w:cs="Times New Roman"/>
          <w:i/>
          <w:iCs/>
          <w:sz w:val="24"/>
          <w:szCs w:val="24"/>
          <w:lang w:eastAsia="zh-TW"/>
        </w:rPr>
        <w:t xml:space="preserve"> </w:t>
      </w:r>
      <w:r w:rsidRPr="00C82C79">
        <w:rPr>
          <w:rFonts w:ascii="Times New Roman" w:eastAsia="Times New Roman" w:hAnsi="Times New Roman" w:cs="Times New Roman"/>
          <w:sz w:val="24"/>
          <w:szCs w:val="24"/>
          <w:lang w:eastAsia="zh-TW"/>
        </w:rPr>
        <w:t>календарных дней до предполагаемого дня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8E5515" w:rsidRPr="005567E5" w:rsidRDefault="008E5515" w:rsidP="008E551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8E5515" w:rsidRPr="005567E5" w:rsidRDefault="008E5515" w:rsidP="008E551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8E5515" w:rsidRPr="008546CB" w:rsidRDefault="008E5515" w:rsidP="006B67B6">
      <w:pPr>
        <w:pStyle w:val="a7"/>
        <w:numPr>
          <w:ilvl w:val="1"/>
          <w:numId w:val="43"/>
        </w:numPr>
        <w:tabs>
          <w:tab w:val="left" w:pos="113"/>
          <w:tab w:val="left" w:pos="99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E5515" w:rsidRPr="005567E5" w:rsidRDefault="008E5515" w:rsidP="008E551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8E5515" w:rsidRPr="005567E5" w:rsidRDefault="008E5515" w:rsidP="008E551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8E5515" w:rsidRPr="008546CB" w:rsidRDefault="008E5515" w:rsidP="006B67B6">
      <w:pPr>
        <w:pStyle w:val="a7"/>
        <w:numPr>
          <w:ilvl w:val="1"/>
          <w:numId w:val="43"/>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8E5515" w:rsidRPr="005567E5" w:rsidRDefault="008E5515" w:rsidP="008E551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8E5515" w:rsidRPr="005567E5" w:rsidRDefault="008E5515" w:rsidP="008E551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8E5515" w:rsidRPr="008546CB" w:rsidRDefault="008E5515" w:rsidP="006B67B6">
      <w:pPr>
        <w:pStyle w:val="a7"/>
        <w:numPr>
          <w:ilvl w:val="1"/>
          <w:numId w:val="43"/>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8546CB">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8E5515" w:rsidRPr="008546CB" w:rsidRDefault="008E5515" w:rsidP="006B67B6">
      <w:pPr>
        <w:pStyle w:val="a7"/>
        <w:numPr>
          <w:ilvl w:val="1"/>
          <w:numId w:val="43"/>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8E5515" w:rsidRPr="008546CB" w:rsidRDefault="008E5515" w:rsidP="006B67B6">
      <w:pPr>
        <w:pStyle w:val="a7"/>
        <w:numPr>
          <w:ilvl w:val="1"/>
          <w:numId w:val="43"/>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8E5515" w:rsidRPr="008546CB" w:rsidRDefault="008E5515" w:rsidP="006B67B6">
      <w:pPr>
        <w:pStyle w:val="a7"/>
        <w:numPr>
          <w:ilvl w:val="1"/>
          <w:numId w:val="43"/>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8E5515" w:rsidRPr="008546CB" w:rsidRDefault="008E5515" w:rsidP="006B67B6">
      <w:pPr>
        <w:pStyle w:val="a7"/>
        <w:numPr>
          <w:ilvl w:val="1"/>
          <w:numId w:val="43"/>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lastRenderedPageBreak/>
        <w:t>Во всем, что прямо не предусмотрено настоящим Договором, Стороны руководствуются законодательством Российской Федерации.</w:t>
      </w:r>
    </w:p>
    <w:p w:rsidR="008E5515" w:rsidRPr="008546CB" w:rsidRDefault="008E5515" w:rsidP="006B67B6">
      <w:pPr>
        <w:pStyle w:val="a7"/>
        <w:numPr>
          <w:ilvl w:val="1"/>
          <w:numId w:val="43"/>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8546C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8546CB">
        <w:rPr>
          <w:rFonts w:ascii="Times New Roman" w:eastAsia="Times New Roman" w:hAnsi="Times New Roman" w:cs="Times New Roman"/>
          <w:i/>
          <w:iCs/>
          <w:sz w:val="24"/>
          <w:szCs w:val="24"/>
          <w:lang w:eastAsia="zh-TW"/>
        </w:rPr>
        <w:t>.</w:t>
      </w:r>
    </w:p>
    <w:p w:rsidR="008E5515" w:rsidRPr="005567E5" w:rsidRDefault="008E5515" w:rsidP="008E551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8E5515" w:rsidRPr="00780370" w:rsidRDefault="008E5515" w:rsidP="008E5515">
      <w:pPr>
        <w:pStyle w:val="1"/>
        <w:numPr>
          <w:ilvl w:val="0"/>
          <w:numId w:val="0"/>
        </w:numPr>
        <w:tabs>
          <w:tab w:val="left" w:pos="426"/>
        </w:tabs>
        <w:rPr>
          <w:sz w:val="28"/>
          <w:szCs w:val="28"/>
        </w:rPr>
      </w:pPr>
      <w:r>
        <w:rPr>
          <w:sz w:val="28"/>
          <w:szCs w:val="28"/>
        </w:rPr>
        <w:t>11.</w:t>
      </w:r>
      <w:r w:rsidRPr="00780370">
        <w:rPr>
          <w:sz w:val="28"/>
          <w:szCs w:val="28"/>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8E5515" w:rsidRPr="005567E5" w:rsidTr="002475D4">
        <w:trPr>
          <w:trHeight w:val="6948"/>
        </w:trPr>
        <w:tc>
          <w:tcPr>
            <w:tcW w:w="5353" w:type="dxa"/>
          </w:tcPr>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8E5515" w:rsidRPr="005567E5" w:rsidRDefault="008E5515" w:rsidP="002475D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8E5515" w:rsidRPr="005567E5" w:rsidRDefault="008E5515" w:rsidP="002475D4">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8E5515" w:rsidRPr="005567E5" w:rsidTr="002475D4">
        <w:trPr>
          <w:trHeight w:val="1800"/>
          <w:jc w:val="right"/>
        </w:trPr>
        <w:tc>
          <w:tcPr>
            <w:tcW w:w="3600" w:type="dxa"/>
          </w:tcPr>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8E5515" w:rsidRPr="005567E5" w:rsidRDefault="008E5515" w:rsidP="008E551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8E5515" w:rsidRPr="005567E5" w:rsidRDefault="008E5515" w:rsidP="008E5515">
      <w:pPr>
        <w:widowControl w:val="0"/>
        <w:autoSpaceDE w:val="0"/>
        <w:autoSpaceDN w:val="0"/>
        <w:adjustRightInd w:val="0"/>
        <w:spacing w:after="0" w:line="276"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8E5515" w:rsidRPr="005567E5" w:rsidTr="002475D4">
        <w:tc>
          <w:tcPr>
            <w:tcW w:w="5353"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24"/>
        <w:tblW w:w="0" w:type="auto"/>
        <w:tblInd w:w="-318" w:type="dxa"/>
        <w:tblLayout w:type="fixed"/>
        <w:tblLook w:val="04A0" w:firstRow="1" w:lastRow="0" w:firstColumn="1" w:lastColumn="0" w:noHBand="0" w:noVBand="1"/>
      </w:tblPr>
      <w:tblGrid>
        <w:gridCol w:w="4254"/>
        <w:gridCol w:w="1417"/>
        <w:gridCol w:w="2268"/>
        <w:gridCol w:w="1418"/>
      </w:tblGrid>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Дата</w:t>
            </w:r>
          </w:p>
        </w:tc>
      </w:tr>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bl>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Default="008E5515" w:rsidP="008E5515">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8E5515" w:rsidRPr="005567E5" w:rsidRDefault="008E5515" w:rsidP="008E551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8E5515" w:rsidRPr="005567E5" w:rsidTr="002475D4">
        <w:trPr>
          <w:trHeight w:val="2160"/>
        </w:trPr>
        <w:tc>
          <w:tcPr>
            <w:tcW w:w="5495" w:type="dxa"/>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8E5515" w:rsidRDefault="008E5515" w:rsidP="008E551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Лот №</w:t>
      </w:r>
      <w:r w:rsidR="008546CB">
        <w:rPr>
          <w:rFonts w:ascii="Times New Roman" w:eastAsia="Times New Roman" w:hAnsi="Times New Roman" w:cs="Times New Roman"/>
          <w:b/>
          <w:sz w:val="28"/>
          <w:szCs w:val="28"/>
          <w:lang w:eastAsia="ru-RU"/>
        </w:rPr>
        <w:t>7</w:t>
      </w:r>
    </w:p>
    <w:p w:rsidR="008E5515" w:rsidRDefault="008E5515" w:rsidP="008E551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8"/>
          <w:szCs w:val="28"/>
          <w:lang w:eastAsia="ru-RU"/>
        </w:rPr>
      </w:pPr>
    </w:p>
    <w:p w:rsidR="008E5515" w:rsidRPr="005567E5" w:rsidRDefault="008E5515" w:rsidP="008E551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8E5515" w:rsidRPr="005567E5" w:rsidRDefault="008E5515" w:rsidP="008E551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3DB094D2" wp14:editId="3A4A208B">
                <wp:simplePos x="0" y="0"/>
                <wp:positionH relativeFrom="column">
                  <wp:posOffset>2540</wp:posOffset>
                </wp:positionH>
                <wp:positionV relativeFrom="paragraph">
                  <wp:posOffset>140970</wp:posOffset>
                </wp:positionV>
                <wp:extent cx="798830" cy="382270"/>
                <wp:effectExtent l="0" t="0" r="0" b="0"/>
                <wp:wrapSquare wrapText="bothSides"/>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8E551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094D2" id="_x0000_s1032" type="#_x0000_t202" style="position:absolute;left:0;text-align:left;margin-left:.2pt;margin-top:11.1pt;width:62.9pt;height:30.1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HGP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" stroked="f">
                <v:textbox inset="0,.8mm">
                  <w:txbxContent>
                    <w:p w:rsidR="002475D4" w:rsidRPr="008A1786" w:rsidRDefault="002475D4" w:rsidP="008E5515">
                      <w:pPr>
                        <w:ind w:firstLine="142"/>
                      </w:pPr>
                      <w:r>
                        <w:t xml:space="preserve">г. </w:t>
                      </w:r>
                      <w:r w:rsidRPr="000A43B3">
                        <w:rPr>
                          <w:sz w:val="24"/>
                          <w:szCs w:val="24"/>
                        </w:rPr>
                        <w:t>Москва</w:t>
                      </w:r>
                    </w:p>
                  </w:txbxContent>
                </v:textbox>
                <w10:wrap type="square"/>
              </v:shape>
            </w:pict>
          </mc:Fallback>
        </mc:AlternateContent>
      </w:r>
    </w:p>
    <w:p w:rsidR="008E5515" w:rsidRPr="005567E5" w:rsidRDefault="008E5515" w:rsidP="008E551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8E5515" w:rsidRPr="005567E5" w:rsidRDefault="008E5515" w:rsidP="008E551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8E5515" w:rsidRPr="001F022B" w:rsidRDefault="008E5515" w:rsidP="006B67B6">
      <w:pPr>
        <w:pStyle w:val="a7"/>
        <w:numPr>
          <w:ilvl w:val="0"/>
          <w:numId w:val="44"/>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1F022B">
        <w:rPr>
          <w:rFonts w:ascii="Times New Roman" w:eastAsia="Times New Roman" w:hAnsi="Times New Roman" w:cs="Times New Roman"/>
          <w:b/>
          <w:sz w:val="28"/>
          <w:szCs w:val="28"/>
          <w:lang w:eastAsia="ru-RU"/>
        </w:rPr>
        <w:t>Предмет Договора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1F022B" w:rsidRDefault="008E5515" w:rsidP="006B67B6">
      <w:pPr>
        <w:pStyle w:val="a7"/>
        <w:numPr>
          <w:ilvl w:val="1"/>
          <w:numId w:val="44"/>
        </w:numPr>
        <w:spacing w:after="0" w:line="288" w:lineRule="auto"/>
        <w:jc w:val="both"/>
        <w:rPr>
          <w:rFonts w:ascii="Times New Roman" w:eastAsia="Times New Roman" w:hAnsi="Times New Roman" w:cs="Times New Roman"/>
          <w:sz w:val="24"/>
          <w:szCs w:val="24"/>
          <w:lang w:eastAsia="ru-RU"/>
        </w:rPr>
      </w:pPr>
      <w:r w:rsidRPr="001F022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_____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8E5515" w:rsidRPr="00F24963" w:rsidRDefault="008E5515" w:rsidP="008E5515">
      <w:pPr>
        <w:spacing w:after="0" w:line="288" w:lineRule="auto"/>
        <w:ind w:firstLine="709"/>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8E5515" w:rsidRPr="001F022B" w:rsidRDefault="008E5515" w:rsidP="006B67B6">
      <w:pPr>
        <w:pStyle w:val="a7"/>
        <w:numPr>
          <w:ilvl w:val="1"/>
          <w:numId w:val="44"/>
        </w:numPr>
        <w:spacing w:after="0" w:line="288" w:lineRule="auto"/>
        <w:jc w:val="both"/>
        <w:rPr>
          <w:rFonts w:ascii="Times New Roman" w:eastAsia="Times New Roman" w:hAnsi="Times New Roman" w:cs="Times New Roman"/>
          <w:sz w:val="24"/>
          <w:szCs w:val="24"/>
          <w:lang w:eastAsia="ru-RU"/>
        </w:rPr>
      </w:pPr>
      <w:r w:rsidRPr="001F022B">
        <w:rPr>
          <w:rFonts w:ascii="Times New Roman" w:eastAsia="Times New Roman" w:hAnsi="Times New Roman" w:cs="Times New Roman"/>
          <w:sz w:val="24"/>
          <w:szCs w:val="24"/>
          <w:lang w:eastAsia="ru-RU"/>
        </w:rPr>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8E5515" w:rsidRPr="00F24963" w:rsidRDefault="008E5515" w:rsidP="006B67B6">
      <w:pPr>
        <w:pStyle w:val="a7"/>
        <w:numPr>
          <w:ilvl w:val="1"/>
          <w:numId w:val="44"/>
        </w:numPr>
        <w:spacing w:after="0" w:line="288" w:lineRule="auto"/>
        <w:ind w:left="0" w:firstLine="567"/>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 xml:space="preserve">Арендатор имеет право использовать Объект под: осуществление основных видов деятельности, предусмотренных Уставом Арендатора </w:t>
      </w:r>
    </w:p>
    <w:p w:rsidR="008E5515" w:rsidRPr="00F24963" w:rsidRDefault="008E5515" w:rsidP="006B67B6">
      <w:pPr>
        <w:pStyle w:val="a7"/>
        <w:numPr>
          <w:ilvl w:val="1"/>
          <w:numId w:val="44"/>
        </w:numPr>
        <w:spacing w:after="0" w:line="288" w:lineRule="auto"/>
        <w:ind w:left="0" w:firstLine="567"/>
        <w:jc w:val="both"/>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8E5515" w:rsidRPr="00F24963" w:rsidRDefault="008E5515" w:rsidP="008E5515">
      <w:pPr>
        <w:spacing w:after="0" w:line="288"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F24963">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8E5515" w:rsidRPr="00F24963" w:rsidRDefault="008E5515" w:rsidP="008E5515">
      <w:pPr>
        <w:spacing w:after="0" w:line="288"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Pr="00F24963">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8E5515" w:rsidRPr="00F24963" w:rsidRDefault="008E5515" w:rsidP="008E5515">
      <w:pPr>
        <w:spacing w:after="0" w:line="288" w:lineRule="auto"/>
        <w:ind w:firstLine="709"/>
        <w:rPr>
          <w:rFonts w:ascii="Times New Roman" w:eastAsia="Times New Roman" w:hAnsi="Times New Roman" w:cs="Times New Roman"/>
          <w:sz w:val="24"/>
          <w:szCs w:val="24"/>
          <w:lang w:eastAsia="ru-RU"/>
        </w:rPr>
      </w:pPr>
    </w:p>
    <w:p w:rsidR="008E5515" w:rsidRPr="00E6413F" w:rsidRDefault="008E5515" w:rsidP="008E5515">
      <w:pPr>
        <w:spacing w:before="60" w:line="288" w:lineRule="auto"/>
        <w:ind w:firstLine="709"/>
        <w:rPr>
          <w:sz w:val="24"/>
          <w:szCs w:val="24"/>
        </w:rPr>
      </w:pPr>
    </w:p>
    <w:p w:rsidR="008E5515" w:rsidRPr="005567E5" w:rsidRDefault="008E5515" w:rsidP="008E5515">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8E5515" w:rsidRPr="00F24963" w:rsidRDefault="008E5515" w:rsidP="006B67B6">
      <w:pPr>
        <w:pStyle w:val="a7"/>
        <w:numPr>
          <w:ilvl w:val="0"/>
          <w:numId w:val="44"/>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F24963">
        <w:rPr>
          <w:rFonts w:ascii="Times New Roman" w:eastAsia="Times New Roman" w:hAnsi="Times New Roman" w:cs="Times New Roman"/>
          <w:b/>
          <w:sz w:val="28"/>
          <w:szCs w:val="28"/>
          <w:lang w:eastAsia="ru-RU"/>
        </w:rPr>
        <w:t>Права и обязанности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8E5515" w:rsidRPr="005567E5" w:rsidRDefault="008E5515" w:rsidP="008E551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8E5515" w:rsidRPr="005567E5" w:rsidRDefault="008E5515" w:rsidP="008E551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8E5515" w:rsidRPr="005567E5" w:rsidRDefault="008E5515" w:rsidP="008E551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8E5515" w:rsidRPr="005567E5" w:rsidRDefault="008E5515" w:rsidP="008E551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p>
    <w:p w:rsidR="008E5515" w:rsidRPr="005567E5" w:rsidRDefault="008E5515" w:rsidP="006B67B6">
      <w:pPr>
        <w:numPr>
          <w:ilvl w:val="0"/>
          <w:numId w:val="44"/>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8E5515" w:rsidRPr="005567E5" w:rsidRDefault="008E5515" w:rsidP="008E551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8E5515" w:rsidRPr="00F24963" w:rsidRDefault="008E5515" w:rsidP="006B67B6">
      <w:pPr>
        <w:pStyle w:val="a7"/>
        <w:numPr>
          <w:ilvl w:val="1"/>
          <w:numId w:val="44"/>
        </w:numPr>
        <w:tabs>
          <w:tab w:val="num" w:pos="709"/>
          <w:tab w:val="num" w:pos="851"/>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8E5515" w:rsidRPr="005567E5" w:rsidRDefault="008E5515" w:rsidP="008E5515">
      <w:pPr>
        <w:tabs>
          <w:tab w:val="left" w:pos="0"/>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567E5">
        <w:rPr>
          <w:rFonts w:ascii="Times New Roman" w:eastAsia="Times New Roman" w:hAnsi="Times New Roman" w:cs="Times New Roman"/>
          <w:iCs/>
          <w:sz w:val="24"/>
          <w:szCs w:val="24"/>
          <w:lang w:eastAsia="ru-RU" w:bidi="ru-RU"/>
        </w:rPr>
        <w:t>электроэнергия, тепло, вода,</w:t>
      </w:r>
      <w:r w:rsidRPr="005567E5">
        <w:rPr>
          <w:rFonts w:ascii="Times New Roman" w:eastAsia="Times New Roman" w:hAnsi="Times New Roman" w:cs="Times New Roman"/>
          <w:i/>
          <w:iCs/>
          <w:sz w:val="24"/>
          <w:szCs w:val="24"/>
          <w:lang w:eastAsia="ru-RU" w:bidi="ru-RU"/>
        </w:rPr>
        <w:t xml:space="preserve"> </w:t>
      </w:r>
      <w:r w:rsidRPr="005567E5">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8E5515" w:rsidRPr="005567E5" w:rsidRDefault="008E5515" w:rsidP="008E5515">
      <w:pPr>
        <w:numPr>
          <w:ilvl w:val="1"/>
          <w:numId w:val="0"/>
        </w:numPr>
        <w:tabs>
          <w:tab w:val="num" w:pos="284"/>
          <w:tab w:val="num"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Pr="005567E5">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8E5515" w:rsidRPr="005567E5" w:rsidRDefault="008E5515" w:rsidP="008E5515">
      <w:pPr>
        <w:tabs>
          <w:tab w:val="left" w:pos="113"/>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1F022B" w:rsidRDefault="008E5515" w:rsidP="006B67B6">
      <w:pPr>
        <w:pStyle w:val="a7"/>
        <w:numPr>
          <w:ilvl w:val="1"/>
          <w:numId w:val="45"/>
        </w:numPr>
        <w:tabs>
          <w:tab w:val="left" w:pos="0"/>
          <w:tab w:val="left" w:pos="113"/>
          <w:tab w:val="num"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F022B">
        <w:rPr>
          <w:rFonts w:ascii="Times New Roman" w:eastAsia="Times New Roman" w:hAnsi="Times New Roman" w:cs="Times New Roman"/>
          <w:sz w:val="24"/>
          <w:szCs w:val="24"/>
          <w:lang w:eastAsia="ru-RU"/>
        </w:rPr>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8E5515" w:rsidRPr="001F022B" w:rsidRDefault="008E5515" w:rsidP="006B67B6">
      <w:pPr>
        <w:pStyle w:val="a7"/>
        <w:numPr>
          <w:ilvl w:val="1"/>
          <w:numId w:val="45"/>
        </w:numPr>
        <w:tabs>
          <w:tab w:val="left" w:pos="0"/>
          <w:tab w:val="left" w:pos="113"/>
          <w:tab w:val="num"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F022B">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1F022B" w:rsidRDefault="008E5515" w:rsidP="001F022B">
      <w:pPr>
        <w:numPr>
          <w:ilvl w:val="1"/>
          <w:numId w:val="0"/>
        </w:numPr>
        <w:tabs>
          <w:tab w:val="num" w:pos="284"/>
          <w:tab w:val="num"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5567E5">
        <w:rPr>
          <w:rFonts w:ascii="Times New Roman" w:eastAsia="Times New Roman" w:hAnsi="Times New Roman" w:cs="Times New Roman"/>
          <w:sz w:val="24"/>
          <w:szCs w:val="24"/>
          <w:lang w:eastAsia="zh-TW"/>
        </w:rPr>
        <w:t xml:space="preserve"> </w:t>
      </w:r>
    </w:p>
    <w:p w:rsidR="008E5515" w:rsidRPr="005567E5" w:rsidRDefault="001F022B" w:rsidP="001F022B">
      <w:pPr>
        <w:numPr>
          <w:ilvl w:val="1"/>
          <w:numId w:val="0"/>
        </w:numPr>
        <w:tabs>
          <w:tab w:val="num" w:pos="284"/>
          <w:tab w:val="num"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008E5515" w:rsidRPr="005567E5">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F022B" w:rsidRDefault="008E5515" w:rsidP="001F022B">
      <w:pPr>
        <w:numPr>
          <w:ilvl w:val="1"/>
          <w:numId w:val="0"/>
        </w:numPr>
        <w:tabs>
          <w:tab w:val="num" w:pos="284"/>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w:t>
      </w:r>
      <w:r w:rsidR="001F022B">
        <w:rPr>
          <w:rFonts w:ascii="Times New Roman" w:eastAsia="Times New Roman" w:hAnsi="Times New Roman" w:cs="Times New Roman"/>
          <w:sz w:val="24"/>
          <w:szCs w:val="24"/>
          <w:lang w:eastAsia="ru-RU"/>
        </w:rPr>
        <w:t>цену по новому отчету оценщика.</w:t>
      </w:r>
    </w:p>
    <w:p w:rsidR="008E5515" w:rsidRPr="005567E5" w:rsidRDefault="001F022B" w:rsidP="001F022B">
      <w:pPr>
        <w:numPr>
          <w:ilvl w:val="1"/>
          <w:numId w:val="0"/>
        </w:numPr>
        <w:tabs>
          <w:tab w:val="num" w:pos="284"/>
          <w:tab w:val="num"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008E5515" w:rsidRPr="005567E5">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8E5515" w:rsidRPr="005567E5" w:rsidRDefault="008E5515" w:rsidP="008E5515">
      <w:pPr>
        <w:tabs>
          <w:tab w:val="left" w:pos="113"/>
          <w:tab w:val="num"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8E5515" w:rsidRPr="00F24963" w:rsidRDefault="008E5515" w:rsidP="006B67B6">
      <w:pPr>
        <w:pStyle w:val="a7"/>
        <w:numPr>
          <w:ilvl w:val="0"/>
          <w:numId w:val="37"/>
        </w:numPr>
        <w:tabs>
          <w:tab w:val="num" w:pos="284"/>
          <w:tab w:val="num" w:pos="709"/>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F24963">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8E5515" w:rsidRPr="005567E5" w:rsidRDefault="008E5515" w:rsidP="008E551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8E5515" w:rsidRPr="00F24963" w:rsidRDefault="008E5515" w:rsidP="006B67B6">
      <w:pPr>
        <w:pStyle w:val="a7"/>
        <w:numPr>
          <w:ilvl w:val="1"/>
          <w:numId w:val="37"/>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8E5515" w:rsidRPr="00F24963" w:rsidRDefault="008E5515" w:rsidP="006B67B6">
      <w:pPr>
        <w:pStyle w:val="a7"/>
        <w:numPr>
          <w:ilvl w:val="1"/>
          <w:numId w:val="37"/>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8E5515" w:rsidRPr="00F24963" w:rsidRDefault="008E5515" w:rsidP="006B67B6">
      <w:pPr>
        <w:pStyle w:val="a7"/>
        <w:numPr>
          <w:ilvl w:val="1"/>
          <w:numId w:val="37"/>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8E5515" w:rsidRPr="00F24963" w:rsidRDefault="008E5515" w:rsidP="006B67B6">
      <w:pPr>
        <w:pStyle w:val="a7"/>
        <w:numPr>
          <w:ilvl w:val="1"/>
          <w:numId w:val="37"/>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8E5515" w:rsidRPr="005567E5" w:rsidRDefault="008E5515" w:rsidP="008E5515">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8E5515" w:rsidRPr="005567E5" w:rsidRDefault="008E5515" w:rsidP="008E5515">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8E5515" w:rsidRPr="005567E5" w:rsidRDefault="008E5515" w:rsidP="008E5515">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8E5515" w:rsidRPr="005567E5" w:rsidRDefault="008E5515" w:rsidP="008E5515">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8E5515" w:rsidRPr="00F24963" w:rsidRDefault="008E5515" w:rsidP="006B67B6">
      <w:pPr>
        <w:pStyle w:val="a7"/>
        <w:numPr>
          <w:ilvl w:val="1"/>
          <w:numId w:val="37"/>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8E5515" w:rsidRPr="00F24963" w:rsidRDefault="008E5515" w:rsidP="006B67B6">
      <w:pPr>
        <w:pStyle w:val="a7"/>
        <w:numPr>
          <w:ilvl w:val="1"/>
          <w:numId w:val="37"/>
        </w:numPr>
        <w:tabs>
          <w:tab w:val="left" w:pos="709"/>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8E5515" w:rsidRPr="005567E5" w:rsidRDefault="008E5515" w:rsidP="008E5515">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8E5515" w:rsidRPr="005567E5" w:rsidRDefault="008E5515" w:rsidP="008E5515">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8E5515" w:rsidRPr="005567E5" w:rsidRDefault="008E5515" w:rsidP="008E5515">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8E5515" w:rsidRPr="00F24963" w:rsidRDefault="008E5515" w:rsidP="006B67B6">
      <w:pPr>
        <w:pStyle w:val="a7"/>
        <w:numPr>
          <w:ilvl w:val="0"/>
          <w:numId w:val="37"/>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F24963">
        <w:rPr>
          <w:rFonts w:ascii="Times New Roman" w:eastAsia="Times New Roman" w:hAnsi="Times New Roman" w:cs="Times New Roman"/>
          <w:b/>
          <w:sz w:val="28"/>
          <w:szCs w:val="28"/>
          <w:lang w:eastAsia="ru-RU"/>
        </w:rPr>
        <w:t xml:space="preserve">Ответственность Сторон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F24963" w:rsidRDefault="008E5515" w:rsidP="008E5515">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F2496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1. </w:t>
      </w:r>
      <w:r w:rsidRPr="00F24963">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F022B" w:rsidRDefault="008E5515" w:rsidP="001F022B">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5567E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567E5">
        <w:rPr>
          <w:rFonts w:ascii="Times New Roman" w:eastAsia="Times New Roman" w:hAnsi="Times New Roman" w:cs="Times New Roman"/>
          <w:iCs/>
          <w:sz w:val="24"/>
          <w:szCs w:val="24"/>
          <w:lang w:eastAsia="ru-RU"/>
        </w:rPr>
        <w:t>0,1 (одна десятая) процента,</w:t>
      </w:r>
      <w:r w:rsidRPr="005567E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F022B" w:rsidRDefault="001F022B" w:rsidP="001F022B">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8E5515" w:rsidRPr="001F022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008E5515" w:rsidRPr="001F022B">
        <w:rPr>
          <w:rFonts w:ascii="Times New Roman" w:eastAsia="Times New Roman" w:hAnsi="Times New Roman" w:cs="Times New Roman"/>
          <w:iCs/>
          <w:sz w:val="24"/>
          <w:szCs w:val="24"/>
          <w:lang w:eastAsia="ru-RU"/>
        </w:rPr>
        <w:t>.</w:t>
      </w:r>
    </w:p>
    <w:p w:rsidR="008E5515" w:rsidRPr="001F022B" w:rsidRDefault="001F022B" w:rsidP="001F022B">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w:t>
      </w:r>
      <w:r w:rsidR="008E5515" w:rsidRPr="001F022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8E5515" w:rsidRPr="001F022B" w:rsidRDefault="008E5515" w:rsidP="006B67B6">
      <w:pPr>
        <w:pStyle w:val="a7"/>
        <w:numPr>
          <w:ilvl w:val="1"/>
          <w:numId w:val="46"/>
        </w:num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F022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8E5515" w:rsidRPr="001F022B" w:rsidRDefault="008E5515" w:rsidP="006B67B6">
      <w:pPr>
        <w:pStyle w:val="a7"/>
        <w:numPr>
          <w:ilvl w:val="1"/>
          <w:numId w:val="46"/>
        </w:num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F022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8E5515" w:rsidRPr="005567E5" w:rsidRDefault="008E5515" w:rsidP="006B67B6">
      <w:pPr>
        <w:numPr>
          <w:ilvl w:val="1"/>
          <w:numId w:val="46"/>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8E5515" w:rsidRPr="005567E5" w:rsidRDefault="008E5515" w:rsidP="008E5515">
      <w:pPr>
        <w:tabs>
          <w:tab w:val="left" w:pos="0"/>
          <w:tab w:val="left" w:pos="567"/>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p>
    <w:p w:rsidR="008E5515" w:rsidRPr="00F24963" w:rsidRDefault="008E5515" w:rsidP="006B67B6">
      <w:pPr>
        <w:pStyle w:val="a7"/>
        <w:numPr>
          <w:ilvl w:val="0"/>
          <w:numId w:val="46"/>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F24963">
        <w:rPr>
          <w:rFonts w:ascii="Times New Roman" w:eastAsia="Times New Roman" w:hAnsi="Times New Roman" w:cs="Times New Roman"/>
          <w:b/>
          <w:sz w:val="28"/>
          <w:szCs w:val="28"/>
          <w:lang w:eastAsia="ru-RU"/>
        </w:rPr>
        <w:t xml:space="preserve">Обстоятельства непреодолимой силы </w:t>
      </w:r>
    </w:p>
    <w:p w:rsidR="008E5515" w:rsidRPr="005567E5" w:rsidRDefault="008E5515" w:rsidP="008E551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F24963" w:rsidRDefault="008E5515" w:rsidP="006B67B6">
      <w:pPr>
        <w:pStyle w:val="a7"/>
        <w:numPr>
          <w:ilvl w:val="0"/>
          <w:numId w:val="46"/>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F24963">
        <w:rPr>
          <w:rFonts w:ascii="Times New Roman" w:eastAsia="Times New Roman" w:hAnsi="Times New Roman" w:cs="Times New Roman"/>
          <w:b/>
          <w:sz w:val="28"/>
          <w:szCs w:val="28"/>
          <w:lang w:eastAsia="ru-RU"/>
        </w:rPr>
        <w:t xml:space="preserve">Конфиденциальность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8E5515" w:rsidRPr="00F24963" w:rsidRDefault="008E5515" w:rsidP="006B67B6">
      <w:pPr>
        <w:pStyle w:val="a7"/>
        <w:numPr>
          <w:ilvl w:val="0"/>
          <w:numId w:val="46"/>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F24963">
        <w:rPr>
          <w:rFonts w:ascii="Times New Roman" w:eastAsia="Times New Roman" w:hAnsi="Times New Roman" w:cs="Times New Roman"/>
          <w:b/>
          <w:sz w:val="28"/>
          <w:szCs w:val="28"/>
          <w:lang w:eastAsia="zh-TW"/>
        </w:rPr>
        <w:t xml:space="preserve">Порядок разрешения споров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8E5515" w:rsidRPr="005567E5" w:rsidRDefault="008E5515" w:rsidP="008E551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8E5515" w:rsidRPr="001F022B" w:rsidRDefault="008E5515" w:rsidP="006B67B6">
      <w:pPr>
        <w:pStyle w:val="a7"/>
        <w:numPr>
          <w:ilvl w:val="2"/>
          <w:numId w:val="47"/>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8E5515" w:rsidRPr="001F022B" w:rsidRDefault="008E5515" w:rsidP="006B67B6">
      <w:pPr>
        <w:pStyle w:val="a7"/>
        <w:numPr>
          <w:ilvl w:val="2"/>
          <w:numId w:val="47"/>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8E5515" w:rsidRPr="001F022B" w:rsidRDefault="008E5515" w:rsidP="006B67B6">
      <w:pPr>
        <w:pStyle w:val="a7"/>
        <w:numPr>
          <w:ilvl w:val="2"/>
          <w:numId w:val="47"/>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8E5515" w:rsidRPr="001F022B" w:rsidRDefault="008E5515" w:rsidP="006B67B6">
      <w:pPr>
        <w:pStyle w:val="a7"/>
        <w:numPr>
          <w:ilvl w:val="2"/>
          <w:numId w:val="47"/>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F022B">
        <w:rPr>
          <w:rFonts w:ascii="Times New Roman" w:eastAsia="Times New Roman" w:hAnsi="Times New Roman" w:cs="Times New Roman"/>
          <w:i/>
          <w:iCs/>
          <w:sz w:val="24"/>
          <w:szCs w:val="24"/>
          <w:lang w:eastAsia="zh-TW"/>
        </w:rPr>
        <w:t xml:space="preserve"> (если применимо</w:t>
      </w:r>
      <w:r w:rsidRPr="001F022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8E5515" w:rsidRPr="001F022B" w:rsidRDefault="008E5515" w:rsidP="006B67B6">
      <w:pPr>
        <w:pStyle w:val="a7"/>
        <w:numPr>
          <w:ilvl w:val="1"/>
          <w:numId w:val="47"/>
        </w:num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F022B">
        <w:rPr>
          <w:rFonts w:ascii="Times New Roman" w:eastAsia="Times New Roman" w:hAnsi="Times New Roman" w:cs="Times New Roman"/>
          <w:i/>
          <w:iCs/>
          <w:sz w:val="24"/>
          <w:szCs w:val="24"/>
          <w:lang w:eastAsia="zh-TW"/>
        </w:rPr>
        <w:t xml:space="preserve"> </w:t>
      </w:r>
      <w:r w:rsidRPr="001F022B">
        <w:rPr>
          <w:rFonts w:ascii="Times New Roman" w:eastAsia="Times New Roman" w:hAnsi="Times New Roman" w:cs="Times New Roman"/>
          <w:sz w:val="24"/>
          <w:szCs w:val="24"/>
          <w:lang w:eastAsia="zh-TW"/>
        </w:rPr>
        <w:t>календарных дней до предполагаемого дня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8E5515" w:rsidRPr="005567E5" w:rsidRDefault="008E5515" w:rsidP="008E551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8E5515" w:rsidRPr="005567E5" w:rsidRDefault="008E5515" w:rsidP="008E551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8E5515" w:rsidRPr="001F022B" w:rsidRDefault="008E5515" w:rsidP="006B67B6">
      <w:pPr>
        <w:pStyle w:val="a7"/>
        <w:numPr>
          <w:ilvl w:val="1"/>
          <w:numId w:val="48"/>
        </w:numPr>
        <w:tabs>
          <w:tab w:val="left" w:pos="113"/>
          <w:tab w:val="left" w:pos="99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E5515" w:rsidRPr="005567E5" w:rsidRDefault="008E5515" w:rsidP="008E551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8E5515" w:rsidRPr="005567E5" w:rsidRDefault="008E5515" w:rsidP="008E5515">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8E5515" w:rsidRPr="001F022B" w:rsidRDefault="008E5515" w:rsidP="006B67B6">
      <w:pPr>
        <w:pStyle w:val="a7"/>
        <w:numPr>
          <w:ilvl w:val="1"/>
          <w:numId w:val="48"/>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8E5515" w:rsidRPr="005567E5" w:rsidRDefault="008E5515" w:rsidP="008E551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8E5515" w:rsidRPr="005567E5" w:rsidRDefault="008E5515" w:rsidP="008E5515">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8E5515" w:rsidRPr="001F022B" w:rsidRDefault="008E5515" w:rsidP="006B67B6">
      <w:pPr>
        <w:pStyle w:val="a7"/>
        <w:numPr>
          <w:ilvl w:val="1"/>
          <w:numId w:val="48"/>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F022B">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8E5515" w:rsidRPr="001F022B" w:rsidRDefault="008E5515" w:rsidP="006B67B6">
      <w:pPr>
        <w:pStyle w:val="a7"/>
        <w:numPr>
          <w:ilvl w:val="1"/>
          <w:numId w:val="48"/>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8E5515" w:rsidRPr="001F022B" w:rsidRDefault="008E5515" w:rsidP="006B67B6">
      <w:pPr>
        <w:pStyle w:val="a7"/>
        <w:numPr>
          <w:ilvl w:val="1"/>
          <w:numId w:val="48"/>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8E5515" w:rsidRPr="001F022B" w:rsidRDefault="008E5515" w:rsidP="006B67B6">
      <w:pPr>
        <w:pStyle w:val="a7"/>
        <w:numPr>
          <w:ilvl w:val="1"/>
          <w:numId w:val="48"/>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8E5515" w:rsidRPr="001F022B" w:rsidRDefault="008E5515" w:rsidP="006B67B6">
      <w:pPr>
        <w:pStyle w:val="a7"/>
        <w:numPr>
          <w:ilvl w:val="1"/>
          <w:numId w:val="48"/>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8E5515" w:rsidRPr="001F022B" w:rsidRDefault="008E5515" w:rsidP="006B67B6">
      <w:pPr>
        <w:pStyle w:val="a7"/>
        <w:numPr>
          <w:ilvl w:val="1"/>
          <w:numId w:val="48"/>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F022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F022B">
        <w:rPr>
          <w:rFonts w:ascii="Times New Roman" w:eastAsia="Times New Roman" w:hAnsi="Times New Roman" w:cs="Times New Roman"/>
          <w:i/>
          <w:iCs/>
          <w:sz w:val="24"/>
          <w:szCs w:val="24"/>
          <w:lang w:eastAsia="zh-TW"/>
        </w:rPr>
        <w:t>.</w:t>
      </w:r>
    </w:p>
    <w:p w:rsidR="008E5515" w:rsidRPr="005567E5" w:rsidRDefault="008E5515" w:rsidP="008E5515">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426"/>
        </w:tabs>
        <w:overflowPunct w:val="0"/>
        <w:autoSpaceDE w:val="0"/>
        <w:autoSpaceDN w:val="0"/>
        <w:adjustRightInd w:val="0"/>
        <w:spacing w:after="0" w:line="240" w:lineRule="auto"/>
        <w:ind w:left="1418"/>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Pr="005567E5">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8E5515" w:rsidRPr="005567E5" w:rsidTr="002475D4">
        <w:trPr>
          <w:trHeight w:val="6948"/>
        </w:trPr>
        <w:tc>
          <w:tcPr>
            <w:tcW w:w="5353" w:type="dxa"/>
          </w:tcPr>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8E5515" w:rsidRPr="005567E5" w:rsidRDefault="008E5515" w:rsidP="002475D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8E5515" w:rsidRPr="005567E5" w:rsidRDefault="008E5515" w:rsidP="002475D4">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8E5515" w:rsidRPr="005567E5" w:rsidTr="002475D4">
        <w:trPr>
          <w:trHeight w:val="1800"/>
          <w:jc w:val="right"/>
        </w:trPr>
        <w:tc>
          <w:tcPr>
            <w:tcW w:w="3600" w:type="dxa"/>
          </w:tcPr>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8E5515" w:rsidRPr="005567E5" w:rsidRDefault="008E5515" w:rsidP="008E551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8E5515" w:rsidRPr="005567E5" w:rsidRDefault="008E5515" w:rsidP="008E5515">
      <w:pPr>
        <w:widowControl w:val="0"/>
        <w:autoSpaceDE w:val="0"/>
        <w:autoSpaceDN w:val="0"/>
        <w:adjustRightInd w:val="0"/>
        <w:spacing w:after="0" w:line="276"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8E5515" w:rsidRPr="005567E5" w:rsidTr="002475D4">
        <w:tc>
          <w:tcPr>
            <w:tcW w:w="5353"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24"/>
        <w:tblW w:w="0" w:type="auto"/>
        <w:tblInd w:w="-318" w:type="dxa"/>
        <w:tblLayout w:type="fixed"/>
        <w:tblLook w:val="04A0" w:firstRow="1" w:lastRow="0" w:firstColumn="1" w:lastColumn="0" w:noHBand="0" w:noVBand="1"/>
      </w:tblPr>
      <w:tblGrid>
        <w:gridCol w:w="4254"/>
        <w:gridCol w:w="1417"/>
        <w:gridCol w:w="2268"/>
        <w:gridCol w:w="1418"/>
      </w:tblGrid>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Дата</w:t>
            </w:r>
          </w:p>
        </w:tc>
      </w:tr>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bl>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8E5515" w:rsidRPr="005567E5" w:rsidRDefault="008E5515" w:rsidP="008E551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8E5515" w:rsidRPr="005567E5" w:rsidTr="002475D4">
        <w:trPr>
          <w:trHeight w:val="2160"/>
        </w:trPr>
        <w:tc>
          <w:tcPr>
            <w:tcW w:w="5495" w:type="dxa"/>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Default="008E5515" w:rsidP="008E551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8E5515" w:rsidRDefault="008E5515" w:rsidP="008E551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8E5515" w:rsidRDefault="008E5515" w:rsidP="008E551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E5515" w:rsidRDefault="008E5515" w:rsidP="008E551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Лот №</w:t>
      </w:r>
      <w:r w:rsidR="002E4A34">
        <w:rPr>
          <w:rFonts w:ascii="Times New Roman" w:eastAsia="Times New Roman" w:hAnsi="Times New Roman" w:cs="Times New Roman"/>
          <w:b/>
          <w:sz w:val="28"/>
          <w:szCs w:val="28"/>
          <w:lang w:eastAsia="ru-RU"/>
        </w:rPr>
        <w:t>8</w:t>
      </w:r>
    </w:p>
    <w:p w:rsidR="008E5515" w:rsidRPr="005567E5" w:rsidRDefault="008E5515" w:rsidP="008E551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8E5515" w:rsidRPr="005567E5" w:rsidRDefault="008E5515" w:rsidP="008E551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8E5515" w:rsidRPr="005567E5" w:rsidRDefault="008E5515" w:rsidP="008E551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№21/АР-</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48CF4FAF" wp14:editId="5430C896">
                <wp:simplePos x="0" y="0"/>
                <wp:positionH relativeFrom="column">
                  <wp:posOffset>2540</wp:posOffset>
                </wp:positionH>
                <wp:positionV relativeFrom="paragraph">
                  <wp:posOffset>140970</wp:posOffset>
                </wp:positionV>
                <wp:extent cx="798830" cy="382270"/>
                <wp:effectExtent l="0" t="0" r="0" b="0"/>
                <wp:wrapSquare wrapText="bothSides"/>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5D4" w:rsidRPr="008A1786" w:rsidRDefault="002475D4" w:rsidP="008E5515">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F4FAF" id="_x0000_s1033" type="#_x0000_t202" style="position:absolute;left:0;text-align:left;margin-left:.2pt;margin-top:11.1pt;width:62.9pt;height:30.1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Kih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" stroked="f">
                <v:textbox inset="0,.8mm">
                  <w:txbxContent>
                    <w:p w:rsidR="002475D4" w:rsidRPr="008A1786" w:rsidRDefault="002475D4" w:rsidP="008E5515">
                      <w:pPr>
                        <w:ind w:firstLine="142"/>
                      </w:pPr>
                      <w:r>
                        <w:t xml:space="preserve">г. </w:t>
                      </w:r>
                      <w:r w:rsidRPr="000A43B3">
                        <w:rPr>
                          <w:sz w:val="24"/>
                          <w:szCs w:val="24"/>
                        </w:rPr>
                        <w:t>Москва</w:t>
                      </w:r>
                    </w:p>
                  </w:txbxContent>
                </v:textbox>
                <w10:wrap type="square"/>
              </v:shape>
            </w:pict>
          </mc:Fallback>
        </mc:AlternateContent>
      </w:r>
    </w:p>
    <w:p w:rsidR="008E5515" w:rsidRPr="005567E5" w:rsidRDefault="008E5515" w:rsidP="008E551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две тысячи двадцать ……. года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8E5515" w:rsidRPr="005567E5" w:rsidRDefault="008E5515" w:rsidP="008E551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 действующего на основании Устава, с другой стороны, </w:t>
      </w:r>
      <w:r w:rsidRPr="005567E5">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8E5515" w:rsidRPr="005567E5" w:rsidRDefault="008E5515" w:rsidP="008E551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8E5515" w:rsidRPr="002E4A34" w:rsidRDefault="008E5515" w:rsidP="006B67B6">
      <w:pPr>
        <w:pStyle w:val="a7"/>
        <w:numPr>
          <w:ilvl w:val="0"/>
          <w:numId w:val="49"/>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2E4A34">
        <w:rPr>
          <w:rFonts w:ascii="Times New Roman" w:eastAsia="Times New Roman" w:hAnsi="Times New Roman" w:cs="Times New Roman"/>
          <w:b/>
          <w:sz w:val="28"/>
          <w:szCs w:val="28"/>
          <w:lang w:eastAsia="ru-RU"/>
        </w:rPr>
        <w:t>Предмет Договора</w:t>
      </w:r>
    </w:p>
    <w:p w:rsidR="008E5515" w:rsidRPr="005567E5" w:rsidRDefault="008E5515" w:rsidP="008E551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2"/>
        <w:numPr>
          <w:ilvl w:val="1"/>
          <w:numId w:val="49"/>
        </w:numPr>
        <w:tabs>
          <w:tab w:val="left" w:pos="360"/>
        </w:tabs>
        <w:spacing w:before="60"/>
        <w:ind w:left="0" w:firstLine="567"/>
        <w:rPr>
          <w:sz w:val="24"/>
          <w:szCs w:val="24"/>
        </w:rPr>
      </w:pPr>
      <w:r w:rsidRPr="00780370">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_____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8E5515" w:rsidRPr="00780370" w:rsidRDefault="008E5515" w:rsidP="002E4A34">
      <w:pPr>
        <w:tabs>
          <w:tab w:val="num" w:pos="0"/>
          <w:tab w:val="left" w:pos="113"/>
          <w:tab w:val="left" w:pos="360"/>
        </w:tabs>
        <w:spacing w:before="60"/>
        <w:ind w:firstLine="567"/>
        <w:jc w:val="both"/>
        <w:rPr>
          <w:rFonts w:ascii="Times New Roman" w:hAnsi="Times New Roman" w:cs="Times New Roman"/>
          <w:sz w:val="24"/>
          <w:szCs w:val="24"/>
        </w:rPr>
      </w:pPr>
      <w:r w:rsidRPr="00780370">
        <w:rPr>
          <w:rFonts w:ascii="Times New Roman" w:hAnsi="Times New Roman" w:cs="Times New Roman"/>
          <w:sz w:val="24"/>
          <w:szCs w:val="24"/>
        </w:rPr>
        <w:t>Характеристика и расположение Объекта содержатся в приложении № 1 к настоящему Договору.</w:t>
      </w:r>
    </w:p>
    <w:p w:rsidR="008E5515" w:rsidRPr="00780370" w:rsidRDefault="008E5515" w:rsidP="006B67B6">
      <w:pPr>
        <w:pStyle w:val="2"/>
        <w:numPr>
          <w:ilvl w:val="1"/>
          <w:numId w:val="49"/>
        </w:numPr>
        <w:tabs>
          <w:tab w:val="left" w:pos="360"/>
        </w:tabs>
        <w:spacing w:before="60"/>
        <w:ind w:left="0" w:firstLine="567"/>
        <w:rPr>
          <w:sz w:val="24"/>
          <w:szCs w:val="24"/>
        </w:rPr>
      </w:pPr>
      <w:r w:rsidRPr="00780370">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8E5515" w:rsidRPr="00780370" w:rsidRDefault="008E5515" w:rsidP="006B67B6">
      <w:pPr>
        <w:pStyle w:val="2"/>
        <w:numPr>
          <w:ilvl w:val="1"/>
          <w:numId w:val="49"/>
        </w:numPr>
        <w:tabs>
          <w:tab w:val="left" w:pos="360"/>
        </w:tabs>
        <w:spacing w:before="60"/>
        <w:ind w:left="0" w:firstLine="567"/>
        <w:rPr>
          <w:sz w:val="24"/>
          <w:szCs w:val="24"/>
        </w:rPr>
      </w:pPr>
      <w:r w:rsidRPr="00780370">
        <w:rPr>
          <w:sz w:val="24"/>
          <w:szCs w:val="24"/>
        </w:rPr>
        <w:t xml:space="preserve">Арендатор имеет право использовать Объект под: осуществление основных видов деятельности, предусмотренных Уставом Арендатора </w:t>
      </w:r>
    </w:p>
    <w:p w:rsidR="008E5515" w:rsidRPr="00780370" w:rsidRDefault="008E5515" w:rsidP="006B67B6">
      <w:pPr>
        <w:pStyle w:val="2"/>
        <w:numPr>
          <w:ilvl w:val="1"/>
          <w:numId w:val="49"/>
        </w:numPr>
        <w:tabs>
          <w:tab w:val="left" w:pos="360"/>
        </w:tabs>
        <w:spacing w:before="60"/>
        <w:ind w:left="0" w:firstLine="567"/>
        <w:rPr>
          <w:sz w:val="24"/>
          <w:szCs w:val="24"/>
        </w:rPr>
      </w:pPr>
      <w:r w:rsidRPr="00780370">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8E5515" w:rsidRPr="00780370" w:rsidRDefault="008E5515" w:rsidP="006B67B6">
      <w:pPr>
        <w:pStyle w:val="2"/>
        <w:numPr>
          <w:ilvl w:val="1"/>
          <w:numId w:val="49"/>
        </w:numPr>
        <w:tabs>
          <w:tab w:val="left" w:pos="360"/>
        </w:tabs>
        <w:spacing w:before="60"/>
        <w:ind w:left="0" w:firstLine="567"/>
        <w:rPr>
          <w:sz w:val="24"/>
          <w:szCs w:val="24"/>
        </w:rPr>
      </w:pPr>
      <w:r w:rsidRPr="00780370">
        <w:rPr>
          <w:sz w:val="24"/>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8E5515" w:rsidRPr="00780370" w:rsidRDefault="008E5515" w:rsidP="006B67B6">
      <w:pPr>
        <w:pStyle w:val="2"/>
        <w:numPr>
          <w:ilvl w:val="1"/>
          <w:numId w:val="49"/>
        </w:numPr>
        <w:tabs>
          <w:tab w:val="left" w:pos="360"/>
          <w:tab w:val="left" w:pos="993"/>
        </w:tabs>
        <w:spacing w:before="60"/>
        <w:ind w:left="0" w:firstLine="567"/>
        <w:rPr>
          <w:sz w:val="24"/>
          <w:szCs w:val="24"/>
        </w:rPr>
      </w:pPr>
      <w:r w:rsidRPr="00780370">
        <w:rPr>
          <w:sz w:val="24"/>
          <w:szCs w:val="24"/>
        </w:rPr>
        <w:t>В части осуществления взаиморасчетов настоящий Договор действует до исполнения Сторонами своих обязательств в полном объеме.</w:t>
      </w:r>
    </w:p>
    <w:p w:rsidR="008E5515" w:rsidRPr="00780370" w:rsidRDefault="008E5515" w:rsidP="008E5515">
      <w:pPr>
        <w:tabs>
          <w:tab w:val="num" w:pos="0"/>
          <w:tab w:val="left" w:pos="851"/>
        </w:tabs>
        <w:spacing w:before="60" w:line="288" w:lineRule="auto"/>
        <w:ind w:firstLine="709"/>
        <w:rPr>
          <w:rFonts w:ascii="Times New Roman" w:hAnsi="Times New Roman" w:cs="Times New Roman"/>
          <w:sz w:val="24"/>
          <w:szCs w:val="24"/>
        </w:rPr>
      </w:pPr>
    </w:p>
    <w:p w:rsidR="008E5515" w:rsidRPr="002E4A34" w:rsidRDefault="008E5515" w:rsidP="006B67B6">
      <w:pPr>
        <w:pStyle w:val="a7"/>
        <w:numPr>
          <w:ilvl w:val="0"/>
          <w:numId w:val="4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2E4A34">
        <w:rPr>
          <w:rFonts w:ascii="Times New Roman" w:eastAsia="Times New Roman" w:hAnsi="Times New Roman" w:cs="Times New Roman"/>
          <w:b/>
          <w:sz w:val="28"/>
          <w:szCs w:val="28"/>
          <w:lang w:eastAsia="ru-RU"/>
        </w:rPr>
        <w:t>Права и обязанности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8E5515" w:rsidRPr="005567E5" w:rsidRDefault="008E5515" w:rsidP="008E5515">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8E5515" w:rsidRPr="005567E5" w:rsidRDefault="008E5515" w:rsidP="008E5515">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8E5515" w:rsidRPr="005567E5" w:rsidRDefault="008E5515" w:rsidP="008E5515">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8E5515" w:rsidRPr="005567E5" w:rsidRDefault="008E5515" w:rsidP="008E5515">
      <w:pPr>
        <w:tabs>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8E5515" w:rsidRPr="005567E5" w:rsidRDefault="008E5515" w:rsidP="008E551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8E5515" w:rsidRPr="005567E5" w:rsidRDefault="008E5515" w:rsidP="008E5515">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8E5515" w:rsidRPr="005567E5" w:rsidRDefault="008E5515" w:rsidP="008E5515">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8E5515" w:rsidRPr="005567E5" w:rsidRDefault="008E5515" w:rsidP="008E5515">
      <w:pPr>
        <w:tabs>
          <w:tab w:val="left" w:pos="709"/>
        </w:tabs>
        <w:spacing w:before="60" w:after="0" w:line="240" w:lineRule="auto"/>
        <w:jc w:val="both"/>
        <w:rPr>
          <w:rFonts w:ascii="Times New Roman" w:eastAsia="Times New Roman" w:hAnsi="Times New Roman" w:cs="Times New Roman"/>
          <w:sz w:val="24"/>
          <w:szCs w:val="24"/>
          <w:lang w:eastAsia="zh-TW"/>
        </w:rPr>
      </w:pPr>
    </w:p>
    <w:p w:rsidR="008E5515" w:rsidRPr="005567E5" w:rsidRDefault="008E5515" w:rsidP="006B67B6">
      <w:pPr>
        <w:numPr>
          <w:ilvl w:val="0"/>
          <w:numId w:val="49"/>
        </w:num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Арендная плата и порядок расчетов</w:t>
      </w:r>
    </w:p>
    <w:p w:rsidR="008E5515" w:rsidRPr="005567E5" w:rsidRDefault="008E5515" w:rsidP="008E5515">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8E5515" w:rsidRPr="00780370" w:rsidRDefault="008E5515" w:rsidP="006B67B6">
      <w:pPr>
        <w:pStyle w:val="a7"/>
        <w:numPr>
          <w:ilvl w:val="1"/>
          <w:numId w:val="49"/>
        </w:numPr>
        <w:tabs>
          <w:tab w:val="left" w:pos="709"/>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8E5515" w:rsidRPr="005567E5" w:rsidRDefault="008E5515" w:rsidP="008E5515">
      <w:pPr>
        <w:tabs>
          <w:tab w:val="left" w:pos="0"/>
          <w:tab w:val="num" w:pos="851"/>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567E5">
        <w:rPr>
          <w:rFonts w:ascii="Times New Roman" w:eastAsia="Times New Roman" w:hAnsi="Times New Roman" w:cs="Times New Roman"/>
          <w:iCs/>
          <w:sz w:val="24"/>
          <w:szCs w:val="24"/>
          <w:lang w:eastAsia="ru-RU" w:bidi="ru-RU"/>
        </w:rPr>
        <w:t>электроэнергия, тепло, вода,</w:t>
      </w:r>
      <w:r w:rsidRPr="005567E5">
        <w:rPr>
          <w:rFonts w:ascii="Times New Roman" w:eastAsia="Times New Roman" w:hAnsi="Times New Roman" w:cs="Times New Roman"/>
          <w:i/>
          <w:iCs/>
          <w:sz w:val="24"/>
          <w:szCs w:val="24"/>
          <w:lang w:eastAsia="ru-RU" w:bidi="ru-RU"/>
        </w:rPr>
        <w:t xml:space="preserve"> </w:t>
      </w:r>
      <w:r w:rsidRPr="005567E5">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8E5515" w:rsidRPr="00780370" w:rsidRDefault="008E5515" w:rsidP="006B67B6">
      <w:pPr>
        <w:pStyle w:val="a7"/>
        <w:numPr>
          <w:ilvl w:val="1"/>
          <w:numId w:val="49"/>
        </w:numPr>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8E5515" w:rsidRPr="005567E5" w:rsidRDefault="008E5515" w:rsidP="008E5515">
      <w:pPr>
        <w:tabs>
          <w:tab w:val="left" w:pos="113"/>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2E4A34" w:rsidRPr="002E4A34" w:rsidRDefault="008E5515" w:rsidP="006B67B6">
      <w:pPr>
        <w:pStyle w:val="a7"/>
        <w:numPr>
          <w:ilvl w:val="1"/>
          <w:numId w:val="49"/>
        </w:numPr>
        <w:tabs>
          <w:tab w:val="left" w:pos="0"/>
          <w:tab w:val="left" w:pos="113"/>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E4A34">
        <w:rPr>
          <w:rFonts w:ascii="Times New Roman" w:eastAsia="Times New Roman" w:hAnsi="Times New Roman" w:cs="Times New Roman"/>
          <w:sz w:val="24"/>
          <w:szCs w:val="24"/>
          <w:lang w:eastAsia="ru-RU"/>
        </w:rPr>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2E4A34" w:rsidRDefault="008E5515" w:rsidP="006B67B6">
      <w:pPr>
        <w:pStyle w:val="a7"/>
        <w:numPr>
          <w:ilvl w:val="1"/>
          <w:numId w:val="49"/>
        </w:numPr>
        <w:tabs>
          <w:tab w:val="left" w:pos="0"/>
          <w:tab w:val="left" w:pos="113"/>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E4A34">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2E4A34" w:rsidRDefault="008E5515" w:rsidP="006B67B6">
      <w:pPr>
        <w:pStyle w:val="a7"/>
        <w:numPr>
          <w:ilvl w:val="1"/>
          <w:numId w:val="49"/>
        </w:numPr>
        <w:tabs>
          <w:tab w:val="left" w:pos="0"/>
          <w:tab w:val="left" w:pos="113"/>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E4A34">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2E4A34">
        <w:rPr>
          <w:rFonts w:ascii="Times New Roman" w:eastAsia="Times New Roman" w:hAnsi="Times New Roman" w:cs="Times New Roman"/>
          <w:sz w:val="24"/>
          <w:szCs w:val="24"/>
          <w:lang w:eastAsia="zh-TW"/>
        </w:rPr>
        <w:t xml:space="preserve"> </w:t>
      </w:r>
    </w:p>
    <w:p w:rsidR="002E4A34" w:rsidRDefault="008E5515" w:rsidP="006B67B6">
      <w:pPr>
        <w:pStyle w:val="a7"/>
        <w:numPr>
          <w:ilvl w:val="1"/>
          <w:numId w:val="49"/>
        </w:numPr>
        <w:tabs>
          <w:tab w:val="left" w:pos="0"/>
          <w:tab w:val="left" w:pos="113"/>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E4A34">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2E4A34" w:rsidRDefault="008E5515" w:rsidP="006B67B6">
      <w:pPr>
        <w:pStyle w:val="a7"/>
        <w:numPr>
          <w:ilvl w:val="1"/>
          <w:numId w:val="49"/>
        </w:numPr>
        <w:tabs>
          <w:tab w:val="left" w:pos="0"/>
          <w:tab w:val="left" w:pos="113"/>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E4A34">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8E5515" w:rsidRPr="002E4A34" w:rsidRDefault="008E5515" w:rsidP="006B67B6">
      <w:pPr>
        <w:pStyle w:val="a7"/>
        <w:numPr>
          <w:ilvl w:val="1"/>
          <w:numId w:val="49"/>
        </w:numPr>
        <w:tabs>
          <w:tab w:val="left" w:pos="0"/>
          <w:tab w:val="left" w:pos="113"/>
          <w:tab w:val="num" w:pos="284"/>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E4A34">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8E5515" w:rsidRPr="005567E5" w:rsidRDefault="008E5515" w:rsidP="008E5515">
      <w:pPr>
        <w:tabs>
          <w:tab w:val="left" w:pos="113"/>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8E5515" w:rsidRPr="002E4A34" w:rsidRDefault="008E5515" w:rsidP="006B67B6">
      <w:pPr>
        <w:pStyle w:val="a7"/>
        <w:numPr>
          <w:ilvl w:val="0"/>
          <w:numId w:val="49"/>
        </w:num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r w:rsidRPr="002E4A34">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8E5515" w:rsidRPr="005567E5" w:rsidRDefault="008E5515" w:rsidP="008E5515">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567E5">
        <w:rPr>
          <w:rFonts w:ascii="Times New Roman" w:eastAsia="Times New Roman" w:hAnsi="Times New Roman" w:cs="Times New Roman"/>
          <w:sz w:val="28"/>
          <w:szCs w:val="28"/>
          <w:lang w:eastAsia="ru-RU"/>
        </w:rPr>
        <w:tab/>
      </w:r>
    </w:p>
    <w:p w:rsidR="008E5515" w:rsidRPr="002E4A34" w:rsidRDefault="008E5515" w:rsidP="006B67B6">
      <w:pPr>
        <w:pStyle w:val="a7"/>
        <w:numPr>
          <w:ilvl w:val="1"/>
          <w:numId w:val="4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2E4A34">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8E5515" w:rsidRPr="00780370"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8E5515" w:rsidRPr="00780370"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8E5515" w:rsidRPr="005567E5" w:rsidRDefault="008E5515" w:rsidP="008E5515">
      <w:pPr>
        <w:tabs>
          <w:tab w:val="left" w:pos="0"/>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8E5515" w:rsidRPr="005567E5" w:rsidRDefault="008E5515" w:rsidP="008E5515">
      <w:pPr>
        <w:tabs>
          <w:tab w:val="left" w:pos="0"/>
          <w:tab w:val="left" w:pos="567"/>
        </w:tabs>
        <w:overflowPunct w:val="0"/>
        <w:autoSpaceDE w:val="0"/>
        <w:autoSpaceDN w:val="0"/>
        <w:adjustRightInd w:val="0"/>
        <w:spacing w:before="60"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8E5515" w:rsidRPr="00780370" w:rsidRDefault="008E5515" w:rsidP="006B67B6">
      <w:pPr>
        <w:pStyle w:val="a7"/>
        <w:numPr>
          <w:ilvl w:val="0"/>
          <w:numId w:val="49"/>
        </w:num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Ответственность Сторон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8E5515">
        <w:rPr>
          <w:rFonts w:ascii="Times New Roman" w:eastAsia="Times New Roman" w:hAnsi="Times New Roman" w:cs="Times New Roman"/>
          <w:iCs/>
          <w:sz w:val="24"/>
          <w:szCs w:val="24"/>
          <w:lang w:eastAsia="ru-RU"/>
        </w:rPr>
        <w:t>0,1 (одна десятая) процента,</w:t>
      </w:r>
      <w:r w:rsidRPr="008E551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рублей ….. копейки</w:t>
      </w:r>
      <w:r w:rsidRPr="008E5515">
        <w:rPr>
          <w:rFonts w:ascii="Times New Roman" w:eastAsia="Times New Roman" w:hAnsi="Times New Roman" w:cs="Times New Roman"/>
          <w:iCs/>
          <w:sz w:val="24"/>
          <w:szCs w:val="24"/>
          <w:lang w:eastAsia="ru-RU"/>
        </w:rPr>
        <w:t>.</w:t>
      </w: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8E5515" w:rsidRPr="008E5515"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8E5515">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8E5515" w:rsidRPr="00780370" w:rsidRDefault="008E5515" w:rsidP="006B67B6">
      <w:pPr>
        <w:pStyle w:val="a7"/>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780370">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8E5515" w:rsidRPr="005567E5" w:rsidRDefault="008E5515" w:rsidP="006B67B6">
      <w:pPr>
        <w:numPr>
          <w:ilvl w:val="1"/>
          <w:numId w:val="49"/>
        </w:numPr>
        <w:tabs>
          <w:tab w:val="left" w:pos="0"/>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8E5515" w:rsidRPr="005567E5" w:rsidRDefault="008E5515" w:rsidP="008E5515">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a7"/>
        <w:numPr>
          <w:ilvl w:val="0"/>
          <w:numId w:val="4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780370">
        <w:rPr>
          <w:rFonts w:ascii="Times New Roman" w:eastAsia="Times New Roman" w:hAnsi="Times New Roman" w:cs="Times New Roman"/>
          <w:b/>
          <w:sz w:val="28"/>
          <w:szCs w:val="28"/>
          <w:lang w:eastAsia="ru-RU"/>
        </w:rPr>
        <w:t xml:space="preserve">Обстоятельства непреодолимой силы </w:t>
      </w:r>
    </w:p>
    <w:p w:rsidR="008E5515" w:rsidRPr="005567E5" w:rsidRDefault="008E5515" w:rsidP="008E5515">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8E5515" w:rsidRPr="005567E5" w:rsidRDefault="008E5515" w:rsidP="008E551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780370" w:rsidRDefault="008E5515" w:rsidP="006B67B6">
      <w:pPr>
        <w:pStyle w:val="a7"/>
        <w:numPr>
          <w:ilvl w:val="0"/>
          <w:numId w:val="4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780370">
        <w:rPr>
          <w:rFonts w:ascii="Times New Roman" w:eastAsia="Times New Roman" w:hAnsi="Times New Roman" w:cs="Times New Roman"/>
          <w:b/>
          <w:sz w:val="28"/>
          <w:szCs w:val="28"/>
          <w:lang w:eastAsia="ru-RU"/>
        </w:rPr>
        <w:t xml:space="preserve">Конфиденциальность </w:t>
      </w:r>
    </w:p>
    <w:p w:rsidR="008E5515" w:rsidRPr="005567E5" w:rsidRDefault="008E5515" w:rsidP="008E5515">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8E5515" w:rsidRPr="005567E5" w:rsidRDefault="008E5515" w:rsidP="008E551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8E5515" w:rsidRPr="00780370" w:rsidRDefault="008E5515" w:rsidP="006B67B6">
      <w:pPr>
        <w:pStyle w:val="a7"/>
        <w:numPr>
          <w:ilvl w:val="0"/>
          <w:numId w:val="49"/>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780370">
        <w:rPr>
          <w:rFonts w:ascii="Times New Roman" w:eastAsia="Times New Roman" w:hAnsi="Times New Roman" w:cs="Times New Roman"/>
          <w:b/>
          <w:sz w:val="28"/>
          <w:szCs w:val="28"/>
          <w:lang w:eastAsia="zh-TW"/>
        </w:rPr>
        <w:t xml:space="preserve">Порядок разрешения споров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8E5515" w:rsidRPr="005567E5" w:rsidRDefault="008E5515" w:rsidP="008E5515">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8E5515" w:rsidRPr="005567E5" w:rsidRDefault="008E5515" w:rsidP="008E5515">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567E5">
        <w:rPr>
          <w:rFonts w:ascii="Times New Roman" w:eastAsia="Times New Roman" w:hAnsi="Times New Roman" w:cs="Times New Roman"/>
          <w:b/>
          <w:sz w:val="28"/>
          <w:szCs w:val="28"/>
          <w:lang w:eastAsia="zh-TW"/>
        </w:rPr>
        <w:t>9. Одностороннее расторжение Договора</w:t>
      </w:r>
    </w:p>
    <w:p w:rsidR="008E5515" w:rsidRPr="005567E5" w:rsidRDefault="008E5515" w:rsidP="008E5515">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2E4A34" w:rsidRDefault="008E5515" w:rsidP="002E4A34">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2E4A34" w:rsidRDefault="002E4A34" w:rsidP="002E4A34">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9.1.1. </w:t>
      </w:r>
      <w:r w:rsidR="008E5515" w:rsidRPr="002E4A34">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2E4A34" w:rsidRDefault="002E4A34" w:rsidP="002E4A34">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9.1.2. </w:t>
      </w:r>
      <w:r w:rsidR="008E5515" w:rsidRPr="005567E5">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w:t>
      </w:r>
      <w:r>
        <w:rPr>
          <w:rFonts w:ascii="Times New Roman" w:eastAsia="Times New Roman" w:hAnsi="Times New Roman" w:cs="Times New Roman"/>
          <w:sz w:val="24"/>
          <w:szCs w:val="24"/>
          <w:lang w:eastAsia="zh-TW"/>
        </w:rPr>
        <w:t>его Договора;</w:t>
      </w:r>
    </w:p>
    <w:p w:rsidR="002E4A34" w:rsidRDefault="002E4A34" w:rsidP="002E4A34">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9.1.3. </w:t>
      </w:r>
      <w:r w:rsidR="008E5515" w:rsidRPr="005567E5">
        <w:rPr>
          <w:rFonts w:ascii="Times New Roman" w:eastAsia="Times New Roman" w:hAnsi="Times New Roman" w:cs="Times New Roman"/>
          <w:sz w:val="24"/>
          <w:szCs w:val="24"/>
          <w:lang w:eastAsia="zh-TW"/>
        </w:rPr>
        <w:t xml:space="preserve">при существенном ухудшении состояния Объекта вне </w:t>
      </w:r>
      <w:r>
        <w:rPr>
          <w:rFonts w:ascii="Times New Roman" w:eastAsia="Times New Roman" w:hAnsi="Times New Roman" w:cs="Times New Roman"/>
          <w:sz w:val="24"/>
          <w:szCs w:val="24"/>
          <w:lang w:eastAsia="zh-TW"/>
        </w:rPr>
        <w:t>зависимости от вины Арендатора;</w:t>
      </w:r>
    </w:p>
    <w:p w:rsidR="008E5515" w:rsidRPr="005567E5" w:rsidRDefault="002E4A34" w:rsidP="002E4A34">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9.1.4. </w:t>
      </w:r>
      <w:r w:rsidR="008E5515" w:rsidRPr="005567E5">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8E5515" w:rsidRPr="005567E5">
        <w:rPr>
          <w:rFonts w:ascii="Times New Roman" w:eastAsia="Times New Roman" w:hAnsi="Times New Roman" w:cs="Times New Roman"/>
          <w:i/>
          <w:iCs/>
          <w:sz w:val="24"/>
          <w:szCs w:val="24"/>
          <w:lang w:eastAsia="zh-TW"/>
        </w:rPr>
        <w:t xml:space="preserve"> (если применимо</w:t>
      </w:r>
      <w:r w:rsidR="008E5515" w:rsidRPr="005567E5">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8E5515" w:rsidRPr="002E4A34" w:rsidRDefault="008E5515" w:rsidP="006B67B6">
      <w:pPr>
        <w:pStyle w:val="a7"/>
        <w:numPr>
          <w:ilvl w:val="1"/>
          <w:numId w:val="47"/>
        </w:num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2E4A34">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2E4A34">
        <w:rPr>
          <w:rFonts w:ascii="Times New Roman" w:eastAsia="Times New Roman" w:hAnsi="Times New Roman" w:cs="Times New Roman"/>
          <w:i/>
          <w:iCs/>
          <w:sz w:val="24"/>
          <w:szCs w:val="24"/>
          <w:lang w:eastAsia="zh-TW"/>
        </w:rPr>
        <w:t xml:space="preserve"> </w:t>
      </w:r>
      <w:r w:rsidRPr="002E4A34">
        <w:rPr>
          <w:rFonts w:ascii="Times New Roman" w:eastAsia="Times New Roman" w:hAnsi="Times New Roman" w:cs="Times New Roman"/>
          <w:sz w:val="24"/>
          <w:szCs w:val="24"/>
          <w:lang w:eastAsia="zh-TW"/>
        </w:rPr>
        <w:t>календарных дней до предполагаемого дня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8E5515" w:rsidRPr="005567E5" w:rsidRDefault="008E5515" w:rsidP="008E5515">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8E5515" w:rsidRPr="005567E5" w:rsidRDefault="008E5515" w:rsidP="008E5515">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10. Прочие условия</w:t>
      </w:r>
    </w:p>
    <w:p w:rsidR="008E5515" w:rsidRPr="005567E5" w:rsidRDefault="008E5515" w:rsidP="008E5515">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8E5515" w:rsidRPr="002E4A34" w:rsidRDefault="008E5515" w:rsidP="006B67B6">
      <w:pPr>
        <w:pStyle w:val="a7"/>
        <w:numPr>
          <w:ilvl w:val="1"/>
          <w:numId w:val="50"/>
        </w:numPr>
        <w:tabs>
          <w:tab w:val="left" w:pos="113"/>
          <w:tab w:val="left" w:pos="99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2E4A34">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E5515" w:rsidRPr="005567E5" w:rsidRDefault="008E5515" w:rsidP="008E5515">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8E5515" w:rsidRPr="005567E5" w:rsidRDefault="008E5515" w:rsidP="008E5515">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8E5515" w:rsidRPr="002E4A34" w:rsidRDefault="008E5515" w:rsidP="006B67B6">
      <w:pPr>
        <w:pStyle w:val="a7"/>
        <w:numPr>
          <w:ilvl w:val="1"/>
          <w:numId w:val="50"/>
        </w:num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2E4A34">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8E5515" w:rsidRPr="005567E5" w:rsidRDefault="008E5515" w:rsidP="008E5515">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8E5515" w:rsidRPr="005567E5" w:rsidRDefault="008E5515" w:rsidP="008E5515">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8E5515" w:rsidRDefault="008E5515" w:rsidP="006B67B6">
      <w:pPr>
        <w:pStyle w:val="a7"/>
        <w:numPr>
          <w:ilvl w:val="1"/>
          <w:numId w:val="5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8E5515">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8E5515" w:rsidRPr="008E5515" w:rsidRDefault="008E5515" w:rsidP="006B67B6">
      <w:pPr>
        <w:pStyle w:val="a7"/>
        <w:numPr>
          <w:ilvl w:val="1"/>
          <w:numId w:val="5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8E5515" w:rsidRPr="008E5515" w:rsidRDefault="008E5515" w:rsidP="006B67B6">
      <w:pPr>
        <w:pStyle w:val="a7"/>
        <w:numPr>
          <w:ilvl w:val="1"/>
          <w:numId w:val="5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8E5515" w:rsidRPr="008E5515" w:rsidRDefault="008E5515" w:rsidP="006B67B6">
      <w:pPr>
        <w:pStyle w:val="a7"/>
        <w:numPr>
          <w:ilvl w:val="1"/>
          <w:numId w:val="5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8E5515" w:rsidRPr="008E5515" w:rsidRDefault="008E5515" w:rsidP="006B67B6">
      <w:pPr>
        <w:pStyle w:val="a7"/>
        <w:numPr>
          <w:ilvl w:val="1"/>
          <w:numId w:val="5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8E5515" w:rsidRPr="008E5515" w:rsidRDefault="008E5515" w:rsidP="006B67B6">
      <w:pPr>
        <w:pStyle w:val="a7"/>
        <w:numPr>
          <w:ilvl w:val="1"/>
          <w:numId w:val="50"/>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8E5515">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8E5515">
        <w:rPr>
          <w:rFonts w:ascii="Times New Roman" w:eastAsia="Times New Roman" w:hAnsi="Times New Roman" w:cs="Times New Roman"/>
          <w:i/>
          <w:iCs/>
          <w:sz w:val="24"/>
          <w:szCs w:val="24"/>
          <w:lang w:eastAsia="zh-TW"/>
        </w:rPr>
        <w:t>.</w:t>
      </w:r>
    </w:p>
    <w:p w:rsidR="008E5515" w:rsidRPr="005567E5" w:rsidRDefault="008E5515" w:rsidP="008E5515">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8E5515" w:rsidRPr="00780370" w:rsidRDefault="008E5515" w:rsidP="008E5515">
      <w:pPr>
        <w:pStyle w:val="1"/>
        <w:numPr>
          <w:ilvl w:val="0"/>
          <w:numId w:val="0"/>
        </w:numPr>
        <w:tabs>
          <w:tab w:val="left" w:pos="426"/>
        </w:tabs>
        <w:rPr>
          <w:sz w:val="28"/>
          <w:szCs w:val="28"/>
        </w:rPr>
      </w:pPr>
      <w:r>
        <w:rPr>
          <w:sz w:val="28"/>
          <w:szCs w:val="28"/>
        </w:rPr>
        <w:t>11.</w:t>
      </w:r>
      <w:r w:rsidRPr="00780370">
        <w:rPr>
          <w:sz w:val="28"/>
          <w:szCs w:val="28"/>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8E5515" w:rsidRPr="005567E5" w:rsidTr="002475D4">
        <w:trPr>
          <w:trHeight w:val="6948"/>
        </w:trPr>
        <w:tc>
          <w:tcPr>
            <w:tcW w:w="5353" w:type="dxa"/>
          </w:tcPr>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8E5515" w:rsidRPr="005567E5" w:rsidRDefault="008E5515" w:rsidP="002475D4">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7726019325 КПП 772601001</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М.П.</w:t>
            </w:r>
          </w:p>
        </w:tc>
        <w:tc>
          <w:tcPr>
            <w:tcW w:w="4770" w:type="dxa"/>
          </w:tcPr>
          <w:p w:rsidR="008E5515" w:rsidRPr="005567E5" w:rsidRDefault="008E5515" w:rsidP="002475D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8E5515" w:rsidRPr="005567E5" w:rsidRDefault="008E5515" w:rsidP="002475D4">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общество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 xml:space="preserve">Адрес: </w:t>
            </w:r>
            <w:r w:rsidRPr="005567E5">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этаж .., пом. .., ком.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ИНН ………….. / КПП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ОГРН</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napToGrid w:val="0"/>
                <w:sz w:val="24"/>
                <w:szCs w:val="24"/>
                <w:lang w:eastAsia="ru-RU"/>
              </w:rPr>
              <w:t>…………………..</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в …………… Банка …….. г. Москва</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napToGrid w:val="0"/>
                <w:sz w:val="24"/>
                <w:szCs w:val="24"/>
                <w:lang w:eastAsia="ru-RU"/>
              </w:rPr>
              <w:t>Телефон:…………………</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8E5515" w:rsidRPr="005567E5" w:rsidRDefault="008E5515" w:rsidP="002475D4">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___________________ …………….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8E5515" w:rsidRPr="005567E5" w:rsidTr="002475D4">
        <w:trPr>
          <w:trHeight w:val="1800"/>
          <w:jc w:val="right"/>
        </w:trPr>
        <w:tc>
          <w:tcPr>
            <w:tcW w:w="3600" w:type="dxa"/>
          </w:tcPr>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8E5515" w:rsidRPr="005567E5" w:rsidRDefault="008E5515" w:rsidP="002475D4">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№21/АР-</w:t>
            </w:r>
          </w:p>
        </w:tc>
      </w:tr>
    </w:tbl>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u w:val="single"/>
          <w:lang w:eastAsia="ru-RU"/>
        </w:rPr>
        <w:t>«……» ………… 202… г.</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 …………………..</w:t>
      </w:r>
      <w:r w:rsidRPr="005567E5">
        <w:rPr>
          <w:rFonts w:ascii="Times New Roman" w:eastAsia="Times New Roman" w:hAnsi="Times New Roman" w:cs="Times New Roman"/>
          <w:sz w:val="24"/>
          <w:szCs w:val="24"/>
        </w:rPr>
        <w:t xml:space="preserve">, с одной стороны, и </w:t>
      </w:r>
    </w:p>
    <w:p w:rsidR="008E5515" w:rsidRPr="005567E5" w:rsidRDefault="008E5515" w:rsidP="008E5515">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lang w:eastAsia="ru-RU"/>
        </w:rPr>
        <w:t>……. «……»</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 ………………….</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567E5">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8E5515" w:rsidRPr="005567E5" w:rsidRDefault="008E5515" w:rsidP="008E5515">
      <w:pPr>
        <w:widowControl w:val="0"/>
        <w:autoSpaceDE w:val="0"/>
        <w:autoSpaceDN w:val="0"/>
        <w:adjustRightInd w:val="0"/>
        <w:spacing w:after="0" w:line="276"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8E5515" w:rsidRPr="005567E5" w:rsidRDefault="008E5515" w:rsidP="008E551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8E5515" w:rsidRPr="005567E5" w:rsidTr="002475D4">
        <w:tc>
          <w:tcPr>
            <w:tcW w:w="5353"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spacing w:after="0" w:line="240" w:lineRule="auto"/>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24"/>
        <w:tblW w:w="0" w:type="auto"/>
        <w:tblInd w:w="-318" w:type="dxa"/>
        <w:tblLayout w:type="fixed"/>
        <w:tblLook w:val="04A0" w:firstRow="1" w:lastRow="0" w:firstColumn="1" w:lastColumn="0" w:noHBand="0" w:noVBand="1"/>
      </w:tblPr>
      <w:tblGrid>
        <w:gridCol w:w="4254"/>
        <w:gridCol w:w="1417"/>
        <w:gridCol w:w="2268"/>
        <w:gridCol w:w="1418"/>
      </w:tblGrid>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8E5515" w:rsidRPr="005567E5" w:rsidRDefault="008E5515" w:rsidP="002475D4">
            <w:pPr>
              <w:widowControl w:val="0"/>
              <w:autoSpaceDE w:val="0"/>
              <w:autoSpaceDN w:val="0"/>
              <w:adjustRightInd w:val="0"/>
              <w:outlineLvl w:val="2"/>
              <w:rPr>
                <w:b/>
                <w:bCs/>
                <w:sz w:val="24"/>
                <w:szCs w:val="24"/>
              </w:rPr>
            </w:pPr>
            <w:r w:rsidRPr="005567E5">
              <w:rPr>
                <w:b/>
                <w:bCs/>
                <w:sz w:val="24"/>
                <w:szCs w:val="24"/>
              </w:rPr>
              <w:t>Дата</w:t>
            </w:r>
          </w:p>
        </w:tc>
      </w:tr>
      <w:tr w:rsidR="008E5515" w:rsidRPr="005567E5" w:rsidTr="002475D4">
        <w:trPr>
          <w:trHeight w:val="421"/>
        </w:trPr>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r w:rsidR="008E5515" w:rsidRPr="005567E5" w:rsidTr="002475D4">
        <w:tc>
          <w:tcPr>
            <w:tcW w:w="4254" w:type="dxa"/>
          </w:tcPr>
          <w:p w:rsidR="008E5515" w:rsidRPr="005567E5" w:rsidRDefault="008E5515" w:rsidP="002475D4">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8E5515" w:rsidRPr="005567E5" w:rsidRDefault="008E5515" w:rsidP="002475D4">
            <w:pPr>
              <w:widowControl w:val="0"/>
              <w:autoSpaceDE w:val="0"/>
              <w:autoSpaceDN w:val="0"/>
              <w:adjustRightInd w:val="0"/>
              <w:outlineLvl w:val="2"/>
              <w:rPr>
                <w:bCs/>
                <w:sz w:val="24"/>
                <w:szCs w:val="24"/>
              </w:rPr>
            </w:pPr>
          </w:p>
        </w:tc>
        <w:tc>
          <w:tcPr>
            <w:tcW w:w="2268" w:type="dxa"/>
          </w:tcPr>
          <w:p w:rsidR="008E5515" w:rsidRPr="005567E5" w:rsidRDefault="008E5515" w:rsidP="002475D4">
            <w:pPr>
              <w:widowControl w:val="0"/>
              <w:autoSpaceDE w:val="0"/>
              <w:autoSpaceDN w:val="0"/>
              <w:adjustRightInd w:val="0"/>
              <w:outlineLvl w:val="2"/>
              <w:rPr>
                <w:bCs/>
                <w:sz w:val="24"/>
                <w:szCs w:val="24"/>
              </w:rPr>
            </w:pPr>
          </w:p>
        </w:tc>
        <w:tc>
          <w:tcPr>
            <w:tcW w:w="1418" w:type="dxa"/>
          </w:tcPr>
          <w:p w:rsidR="008E5515" w:rsidRPr="005567E5" w:rsidRDefault="008E5515" w:rsidP="002475D4">
            <w:pPr>
              <w:widowControl w:val="0"/>
              <w:autoSpaceDE w:val="0"/>
              <w:autoSpaceDN w:val="0"/>
              <w:adjustRightInd w:val="0"/>
              <w:outlineLvl w:val="2"/>
              <w:rPr>
                <w:bCs/>
                <w:sz w:val="24"/>
                <w:szCs w:val="24"/>
              </w:rPr>
            </w:pPr>
          </w:p>
        </w:tc>
      </w:tr>
    </w:tbl>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Default="008E5515" w:rsidP="008E5515">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5515" w:rsidRPr="005567E5" w:rsidRDefault="008E5515" w:rsidP="008E551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к договору №21/АР- от ………… г.</w:t>
      </w: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8E5515" w:rsidRPr="005567E5" w:rsidRDefault="008E5515" w:rsidP="008E551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Pr="005567E5">
        <w:rPr>
          <w:rFonts w:ascii="Times New Roman" w:eastAsia="Calibri" w:hAnsi="Times New Roman" w:cs="Times New Roman"/>
          <w:sz w:val="24"/>
          <w:szCs w:val="24"/>
          <w:highlight w:val="yellow"/>
          <w:u w:val="single"/>
          <w:lang w:eastAsia="ru-RU"/>
        </w:rPr>
        <w:t>«</w:t>
      </w:r>
      <w:r w:rsidRPr="005567E5">
        <w:rPr>
          <w:rFonts w:ascii="Times New Roman" w:eastAsia="Calibri" w:hAnsi="Times New Roman" w:cs="Times New Roman"/>
          <w:sz w:val="24"/>
          <w:szCs w:val="24"/>
          <w:u w:val="single"/>
          <w:lang w:eastAsia="ru-RU"/>
        </w:rPr>
        <w:t>….»  202. г.</w:t>
      </w: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АО «НИЦЭВТ», именуемое в дальнейшем "Арендодатель", в лице </w:t>
      </w:r>
      <w:r w:rsidRPr="005567E5">
        <w:rPr>
          <w:rFonts w:ascii="Times New Roman" w:eastAsia="Times New Roman" w:hAnsi="Times New Roman" w:cs="Times New Roman"/>
          <w:sz w:val="24"/>
          <w:szCs w:val="24"/>
          <w:lang w:eastAsia="ru-RU"/>
        </w:rPr>
        <w:t>………………………………, действующего на основании Доверенности от</w:t>
      </w:r>
      <w:r w:rsidRPr="005567E5">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5567E5">
        <w:rPr>
          <w:rFonts w:ascii="Times New Roman" w:eastAsia="Times New Roman" w:hAnsi="Times New Roman" w:cs="Times New Roman"/>
          <w:sz w:val="24"/>
          <w:szCs w:val="24"/>
          <w:lang w:eastAsia="ru-RU"/>
        </w:rPr>
        <w:t xml:space="preserve">город Москва, _____________, шоссе Варшавское, дом 125, строение </w:t>
      </w:r>
      <w:r w:rsidRPr="005567E5">
        <w:rPr>
          <w:rFonts w:ascii="Times New Roman" w:eastAsia="Times New Roman" w:hAnsi="Times New Roman" w:cs="Times New Roman"/>
          <w:sz w:val="24"/>
          <w:szCs w:val="24"/>
        </w:rPr>
        <w:t>, ________________________________, для использования в качестве: осуществления основного вида деятельности предусмотренного Уставом Арендатора.</w:t>
      </w:r>
    </w:p>
    <w:p w:rsidR="008E5515" w:rsidRPr="005567E5" w:rsidRDefault="008E5515" w:rsidP="008E5515">
      <w:pPr>
        <w:widowControl w:val="0"/>
        <w:autoSpaceDE w:val="0"/>
        <w:autoSpaceDN w:val="0"/>
        <w:adjustRightInd w:val="0"/>
        <w:spacing w:after="0" w:line="240" w:lineRule="auto"/>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5515" w:rsidRPr="005567E5" w:rsidRDefault="008E5515" w:rsidP="008E55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АРЕНДАТОР</w:t>
      </w:r>
    </w:p>
    <w:p w:rsidR="008E5515" w:rsidRPr="005567E5" w:rsidRDefault="008E5515" w:rsidP="008E5515">
      <w:pPr>
        <w:tabs>
          <w:tab w:val="left" w:pos="5385"/>
        </w:tabs>
        <w:spacing w:after="0" w:line="276"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8E5515" w:rsidRPr="005567E5" w:rsidTr="002475D4">
        <w:trPr>
          <w:trHeight w:val="2160"/>
        </w:trPr>
        <w:tc>
          <w:tcPr>
            <w:tcW w:w="5495" w:type="dxa"/>
          </w:tcPr>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8E5515" w:rsidRPr="005567E5" w:rsidRDefault="008E5515" w:rsidP="002475D4">
            <w:pPr>
              <w:spacing w:after="0" w:line="240" w:lineRule="auto"/>
              <w:rPr>
                <w:rFonts w:ascii="Times New Roman" w:eastAsia="Times New Roman" w:hAnsi="Times New Roman" w:cs="Times New Roman"/>
                <w:sz w:val="24"/>
                <w:szCs w:val="24"/>
              </w:rPr>
            </w:pPr>
          </w:p>
          <w:p w:rsidR="008E5515" w:rsidRPr="005567E5" w:rsidRDefault="008E5515" w:rsidP="002475D4">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Pr="005567E5">
              <w:rPr>
                <w:rFonts w:ascii="Times New Roman" w:eastAsia="Times New Roman" w:hAnsi="Times New Roman" w:cs="Times New Roman"/>
                <w:sz w:val="24"/>
                <w:szCs w:val="24"/>
                <w:lang w:eastAsia="ru-RU"/>
              </w:rPr>
              <w:t>…………….</w:t>
            </w:r>
            <w:r w:rsidRPr="005567E5">
              <w:rPr>
                <w:rFonts w:ascii="Times New Roman" w:eastAsia="Times New Roman" w:hAnsi="Times New Roman" w:cs="Times New Roman"/>
                <w:sz w:val="24"/>
                <w:szCs w:val="24"/>
              </w:rPr>
              <w:t xml:space="preserve"> </w:t>
            </w:r>
          </w:p>
          <w:p w:rsidR="008E5515" w:rsidRPr="005567E5" w:rsidRDefault="008E5515" w:rsidP="002475D4">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8E5515" w:rsidRPr="005567E5" w:rsidRDefault="008E5515" w:rsidP="002475D4">
            <w:pPr>
              <w:tabs>
                <w:tab w:val="left" w:pos="72"/>
                <w:tab w:val="left" w:pos="5385"/>
              </w:tabs>
              <w:spacing w:after="0" w:line="240" w:lineRule="auto"/>
              <w:rPr>
                <w:rFonts w:ascii="Times New Roman" w:eastAsia="Times New Roman" w:hAnsi="Times New Roman" w:cs="Times New Roman"/>
                <w:sz w:val="24"/>
                <w:szCs w:val="24"/>
              </w:rPr>
            </w:pP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p>
          <w:p w:rsidR="008E5515" w:rsidRPr="005567E5" w:rsidRDefault="008E5515" w:rsidP="002475D4">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8E5515" w:rsidRDefault="008E5515"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Default="008E5515"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Default="008E5515"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E5515" w:rsidRPr="005811F6" w:rsidRDefault="008E5515"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E4A34" w:rsidRDefault="002E4A34"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2E4A34" w:rsidRDefault="002E4A34"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2E4A34" w:rsidRDefault="002E4A34"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2E4A34" w:rsidRDefault="002E4A34"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2E4A34" w:rsidRDefault="002E4A34"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2E4A34" w:rsidRDefault="002E4A34"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ЛОТ №9 </w:t>
      </w:r>
    </w:p>
    <w:p w:rsidR="002E4A34" w:rsidRDefault="002E4A34"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5811F6" w:rsidRPr="005811F6" w:rsidRDefault="005811F6"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b/>
          <w:sz w:val="24"/>
          <w:szCs w:val="24"/>
          <w:lang w:eastAsia="ru-RU"/>
        </w:rPr>
        <w:t>Договор</w:t>
      </w:r>
    </w:p>
    <w:p w:rsidR="005811F6" w:rsidRPr="005811F6" w:rsidRDefault="005811F6" w:rsidP="005811F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b/>
          <w:sz w:val="24"/>
          <w:szCs w:val="24"/>
          <w:lang w:eastAsia="ru-RU"/>
        </w:rPr>
        <w:t>аренды объектов недвижимого имущества №21/АР-</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г. Москва</w:t>
      </w:r>
      <w:r>
        <w:rPr>
          <w:rFonts w:ascii="Times New Roman" w:eastAsia="Times New Roman" w:hAnsi="Times New Roman" w:cs="Times New Roman"/>
          <w:sz w:val="24"/>
          <w:szCs w:val="24"/>
          <w:lang w:eastAsia="ru-RU"/>
        </w:rPr>
        <w:t xml:space="preserve">                                                 </w:t>
      </w:r>
      <w:r w:rsidRPr="005811F6">
        <w:rPr>
          <w:rFonts w:ascii="Times New Roman" w:eastAsia="Times New Roman" w:hAnsi="Times New Roman" w:cs="Times New Roman"/>
          <w:sz w:val="24"/>
          <w:szCs w:val="24"/>
          <w:lang w:eastAsia="ru-RU"/>
        </w:rPr>
        <w:t>…………. две тысячи двадцать ……. года</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именуемое в дальнейшем «Арендатор», в лице генерального директора …………….., действующего на основании Устава, с другой стороны, при совместном упоминании именуемых в дальнейшем Стороны, заключили настоящий Договор о нижеследующем:</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1.</w:t>
      </w:r>
      <w:r w:rsidRPr="002E4A34">
        <w:rPr>
          <w:rFonts w:ascii="Times New Roman" w:eastAsia="Times New Roman" w:hAnsi="Times New Roman" w:cs="Times New Roman"/>
          <w:b/>
          <w:sz w:val="24"/>
          <w:szCs w:val="24"/>
          <w:lang w:eastAsia="ru-RU"/>
        </w:rPr>
        <w:tab/>
        <w:t>Предмет Договора</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1.1.</w:t>
      </w:r>
      <w:r w:rsidRPr="005811F6">
        <w:rPr>
          <w:rFonts w:ascii="Times New Roman" w:eastAsia="Times New Roman" w:hAnsi="Times New Roman" w:cs="Times New Roman"/>
          <w:sz w:val="24"/>
          <w:szCs w:val="24"/>
          <w:lang w:eastAsia="ru-RU"/>
        </w:rPr>
        <w:ta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2E4A34">
        <w:rPr>
          <w:rFonts w:ascii="Times New Roman" w:eastAsia="Times New Roman" w:hAnsi="Times New Roman" w:cs="Times New Roman"/>
          <w:sz w:val="24"/>
          <w:szCs w:val="24"/>
          <w:lang w:eastAsia="ru-RU"/>
        </w:rPr>
        <w:t>______</w:t>
      </w:r>
      <w:r w:rsidRPr="005811F6">
        <w:rPr>
          <w:rFonts w:ascii="Times New Roman" w:eastAsia="Times New Roman" w:hAnsi="Times New Roman" w:cs="Times New Roman"/>
          <w:sz w:val="24"/>
          <w:szCs w:val="24"/>
          <w:lang w:eastAsia="ru-RU"/>
        </w:rPr>
        <w:t xml:space="preserve">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1.2.</w:t>
      </w:r>
      <w:r w:rsidRPr="005811F6">
        <w:rPr>
          <w:rFonts w:ascii="Times New Roman" w:eastAsia="Times New Roman" w:hAnsi="Times New Roman" w:cs="Times New Roman"/>
          <w:sz w:val="24"/>
          <w:szCs w:val="24"/>
          <w:lang w:eastAsia="ru-RU"/>
        </w:rPr>
        <w:tab/>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1.3.</w:t>
      </w:r>
      <w:r w:rsidRPr="005811F6">
        <w:rPr>
          <w:rFonts w:ascii="Times New Roman" w:eastAsia="Times New Roman" w:hAnsi="Times New Roman" w:cs="Times New Roman"/>
          <w:sz w:val="24"/>
          <w:szCs w:val="24"/>
          <w:lang w:eastAsia="ru-RU"/>
        </w:rPr>
        <w:tab/>
        <w:t xml:space="preserve">Арендатор имеет право использовать Объект под: осуществление основных видов деятельности, предусмотренных Уставом Арендатора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1.4.</w:t>
      </w:r>
      <w:r w:rsidRPr="005811F6">
        <w:rPr>
          <w:rFonts w:ascii="Times New Roman" w:eastAsia="Times New Roman" w:hAnsi="Times New Roman" w:cs="Times New Roman"/>
          <w:sz w:val="24"/>
          <w:szCs w:val="24"/>
          <w:lang w:eastAsia="ru-RU"/>
        </w:rPr>
        <w:tab/>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1.5.</w:t>
      </w:r>
      <w:r w:rsidRPr="005811F6">
        <w:rPr>
          <w:rFonts w:ascii="Times New Roman" w:eastAsia="Times New Roman" w:hAnsi="Times New Roman" w:cs="Times New Roman"/>
          <w:sz w:val="24"/>
          <w:szCs w:val="24"/>
          <w:lang w:eastAsia="ru-RU"/>
        </w:rPr>
        <w:tab/>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1.6.</w:t>
      </w:r>
      <w:r w:rsidRPr="005811F6">
        <w:rPr>
          <w:rFonts w:ascii="Times New Roman" w:eastAsia="Times New Roman" w:hAnsi="Times New Roman" w:cs="Times New Roman"/>
          <w:sz w:val="24"/>
          <w:szCs w:val="24"/>
          <w:lang w:eastAsia="ru-RU"/>
        </w:rPr>
        <w:tab/>
        <w:t>В части осуществления взаиморасчетов настоящий Договор действует до исполнения Сторонами своих обязательств в полном объеме.</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2.</w:t>
      </w:r>
      <w:r w:rsidRPr="005811F6">
        <w:rPr>
          <w:rFonts w:ascii="Times New Roman" w:eastAsia="Times New Roman" w:hAnsi="Times New Roman" w:cs="Times New Roman"/>
          <w:sz w:val="24"/>
          <w:szCs w:val="24"/>
          <w:lang w:eastAsia="ru-RU"/>
        </w:rPr>
        <w:tab/>
      </w:r>
      <w:r w:rsidRPr="002E4A34">
        <w:rPr>
          <w:rFonts w:ascii="Times New Roman" w:eastAsia="Times New Roman" w:hAnsi="Times New Roman" w:cs="Times New Roman"/>
          <w:b/>
          <w:sz w:val="24"/>
          <w:szCs w:val="24"/>
          <w:lang w:eastAsia="ru-RU"/>
        </w:rPr>
        <w:t>Права и обязанности Сторон</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2.1. Арендодатель обязуется: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2.1.1.  передать Арендатору Объект по акту приема-передачи, являющемуся приложением № 3 к настоящему Договору;</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 Арендатор обязуется: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2.2.1.   принять у Арендодателя Объект по акту приема-передачи;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2.2.2. использовать арендуемый Объект исключительно по его прямому назначению, в соответствии с п. 1.3.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2.2.4. своевременно и в полном объеме производить расчеты с Арендодателем в соответствии с условиями раздела 3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2.2.7. не производить улучшения Объекта, не отделимые без вреда для Объекта, без письменного согласия Арендодателя.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2.2.8.</w:t>
      </w:r>
      <w:r w:rsidRPr="005811F6">
        <w:rPr>
          <w:rFonts w:ascii="Times New Roman" w:eastAsia="Times New Roman" w:hAnsi="Times New Roman" w:cs="Times New Roman"/>
          <w:sz w:val="24"/>
          <w:szCs w:val="24"/>
          <w:lang w:eastAsia="ru-RU"/>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2.2.9.</w:t>
      </w:r>
      <w:r w:rsidRPr="005811F6">
        <w:rPr>
          <w:rFonts w:ascii="Times New Roman" w:eastAsia="Times New Roman" w:hAnsi="Times New Roman" w:cs="Times New Roman"/>
          <w:sz w:val="24"/>
          <w:szCs w:val="24"/>
          <w:lang w:eastAsia="ru-RU"/>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2.2.10.</w:t>
      </w:r>
      <w:r w:rsidRPr="005811F6">
        <w:rPr>
          <w:rFonts w:ascii="Times New Roman" w:eastAsia="Times New Roman" w:hAnsi="Times New Roman" w:cs="Times New Roman"/>
          <w:sz w:val="24"/>
          <w:szCs w:val="24"/>
          <w:lang w:eastAsia="ru-RU"/>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2.2.11.</w:t>
      </w:r>
      <w:r w:rsidRPr="005811F6">
        <w:rPr>
          <w:rFonts w:ascii="Times New Roman" w:eastAsia="Times New Roman" w:hAnsi="Times New Roman" w:cs="Times New Roman"/>
          <w:sz w:val="24"/>
          <w:szCs w:val="24"/>
          <w:lang w:eastAsia="ru-RU"/>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2.2.12.</w:t>
      </w:r>
      <w:r w:rsidRPr="005811F6">
        <w:rPr>
          <w:rFonts w:ascii="Times New Roman" w:eastAsia="Times New Roman" w:hAnsi="Times New Roman" w:cs="Times New Roman"/>
          <w:sz w:val="24"/>
          <w:szCs w:val="24"/>
          <w:lang w:eastAsia="ru-RU"/>
        </w:rPr>
        <w:tab/>
        <w:t xml:space="preserve"> выполнять требования, предписания, регламенты в отношении Объекта, направляемые Арендодателем;</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2.2.13.</w:t>
      </w:r>
      <w:r w:rsidRPr="005811F6">
        <w:rPr>
          <w:rFonts w:ascii="Times New Roman" w:eastAsia="Times New Roman" w:hAnsi="Times New Roman" w:cs="Times New Roman"/>
          <w:sz w:val="24"/>
          <w:szCs w:val="24"/>
          <w:lang w:eastAsia="ru-RU"/>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2.2.14.</w:t>
      </w:r>
      <w:r w:rsidRPr="005811F6">
        <w:rPr>
          <w:rFonts w:ascii="Times New Roman" w:eastAsia="Times New Roman" w:hAnsi="Times New Roman" w:cs="Times New Roman"/>
          <w:sz w:val="24"/>
          <w:szCs w:val="24"/>
          <w:lang w:eastAsia="ru-RU"/>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2.2.15.</w:t>
      </w:r>
      <w:r w:rsidRPr="005811F6">
        <w:rPr>
          <w:rFonts w:ascii="Times New Roman" w:eastAsia="Times New Roman" w:hAnsi="Times New Roman" w:cs="Times New Roman"/>
          <w:sz w:val="24"/>
          <w:szCs w:val="24"/>
          <w:lang w:eastAsia="ru-RU"/>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2.2.16.</w:t>
      </w:r>
      <w:r w:rsidRPr="005811F6">
        <w:rPr>
          <w:rFonts w:ascii="Times New Roman" w:eastAsia="Times New Roman" w:hAnsi="Times New Roman" w:cs="Times New Roman"/>
          <w:sz w:val="24"/>
          <w:szCs w:val="24"/>
          <w:lang w:eastAsia="ru-RU"/>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2.2.17.</w:t>
      </w:r>
      <w:r w:rsidRPr="005811F6">
        <w:rPr>
          <w:rFonts w:ascii="Times New Roman" w:eastAsia="Times New Roman" w:hAnsi="Times New Roman" w:cs="Times New Roman"/>
          <w:sz w:val="24"/>
          <w:szCs w:val="24"/>
          <w:lang w:eastAsia="ru-RU"/>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2.2.18.</w:t>
      </w:r>
      <w:r w:rsidRPr="005811F6">
        <w:rPr>
          <w:rFonts w:ascii="Times New Roman" w:eastAsia="Times New Roman" w:hAnsi="Times New Roman" w:cs="Times New Roman"/>
          <w:sz w:val="24"/>
          <w:szCs w:val="24"/>
          <w:lang w:eastAsia="ru-RU"/>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2.2.19. 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в пределах Объекта;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2.3. Арендодатель имеет право:</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2.3.4. осуществлять фото - и видеофиксацию состояния Объекта.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2.4 Арендатор имеет право:</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2.4.1. получать от Арендодателя копии правоустанавливающих документов на Объект;</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2.4.2. требовать расторжения настоящего Договора в предусмотренных законодательством Российской Федерации случаях;</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3</w:t>
      </w:r>
      <w:r w:rsidRPr="002E4A34">
        <w:rPr>
          <w:rFonts w:ascii="Times New Roman" w:eastAsia="Times New Roman" w:hAnsi="Times New Roman" w:cs="Times New Roman"/>
          <w:b/>
          <w:sz w:val="24"/>
          <w:szCs w:val="24"/>
          <w:lang w:eastAsia="ru-RU"/>
        </w:rPr>
        <w:t>.</w:t>
      </w:r>
      <w:r w:rsidRPr="002E4A34">
        <w:rPr>
          <w:rFonts w:ascii="Times New Roman" w:eastAsia="Times New Roman" w:hAnsi="Times New Roman" w:cs="Times New Roman"/>
          <w:b/>
          <w:sz w:val="24"/>
          <w:szCs w:val="24"/>
          <w:lang w:eastAsia="ru-RU"/>
        </w:rPr>
        <w:tab/>
        <w:t>Арендная плата и порядок расчетов</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3.1.</w:t>
      </w:r>
      <w:r w:rsidRPr="005811F6">
        <w:rPr>
          <w:rFonts w:ascii="Times New Roman" w:eastAsia="Times New Roman" w:hAnsi="Times New Roman" w:cs="Times New Roman"/>
          <w:sz w:val="24"/>
          <w:szCs w:val="24"/>
          <w:lang w:eastAsia="ru-RU"/>
        </w:rPr>
        <w:tab/>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тепло, вода, на 1-е число каждого месяца и по тарифам снабжающей организации, а также по тарифам оказания эксплуатационных услуг, согласованными Сторонами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3.2.</w:t>
      </w:r>
      <w:r w:rsidRPr="005811F6">
        <w:rPr>
          <w:rFonts w:ascii="Times New Roman" w:eastAsia="Times New Roman" w:hAnsi="Times New Roman" w:cs="Times New Roman"/>
          <w:sz w:val="24"/>
          <w:szCs w:val="24"/>
          <w:lang w:eastAsia="ru-RU"/>
        </w:rPr>
        <w:tab/>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3.3.</w:t>
      </w:r>
      <w:r w:rsidRPr="005811F6">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3.4.</w:t>
      </w:r>
      <w:r w:rsidRPr="005811F6">
        <w:rPr>
          <w:rFonts w:ascii="Times New Roman" w:eastAsia="Times New Roman" w:hAnsi="Times New Roman" w:cs="Times New Roman"/>
          <w:sz w:val="24"/>
          <w:szCs w:val="24"/>
          <w:lang w:eastAsia="ru-RU"/>
        </w:rPr>
        <w:tab/>
        <w:t>Фиксированная часть арендной платы включает в себя плату за пользование Объектом.</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3.5.</w:t>
      </w:r>
      <w:r w:rsidRPr="005811F6">
        <w:rPr>
          <w:rFonts w:ascii="Times New Roman" w:eastAsia="Times New Roman" w:hAnsi="Times New Roman" w:cs="Times New Roman"/>
          <w:sz w:val="24"/>
          <w:szCs w:val="24"/>
          <w:lang w:eastAsia="ru-RU"/>
        </w:rPr>
        <w:tab/>
        <w:t xml:space="preserve">Арендная плата не включает в себя стоимость услуги по перевозке грузов грузовым лифтом и иные услуги.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3.6.</w:t>
      </w:r>
      <w:r w:rsidRPr="005811F6">
        <w:rPr>
          <w:rFonts w:ascii="Times New Roman" w:eastAsia="Times New Roman" w:hAnsi="Times New Roman" w:cs="Times New Roman"/>
          <w:sz w:val="24"/>
          <w:szCs w:val="24"/>
          <w:lang w:eastAsia="ru-RU"/>
        </w:rPr>
        <w:tab/>
        <w:t>Счет-фактура выставляется Арендодателем в соответствии с требованиями законодательства Российской Федерации.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3.7.</w:t>
      </w:r>
      <w:r w:rsidRPr="005811F6">
        <w:rPr>
          <w:rFonts w:ascii="Times New Roman" w:eastAsia="Times New Roman" w:hAnsi="Times New Roman" w:cs="Times New Roman"/>
          <w:sz w:val="24"/>
          <w:szCs w:val="24"/>
          <w:lang w:eastAsia="ru-RU"/>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3.8.</w:t>
      </w:r>
      <w:r w:rsidRPr="005811F6">
        <w:rPr>
          <w:rFonts w:ascii="Times New Roman" w:eastAsia="Times New Roman" w:hAnsi="Times New Roman" w:cs="Times New Roman"/>
          <w:sz w:val="24"/>
          <w:szCs w:val="24"/>
          <w:lang w:eastAsia="ru-RU"/>
        </w:rPr>
        <w:tab/>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4.</w:t>
      </w:r>
      <w:r w:rsidRPr="005811F6">
        <w:rPr>
          <w:rFonts w:ascii="Times New Roman" w:eastAsia="Times New Roman" w:hAnsi="Times New Roman" w:cs="Times New Roman"/>
          <w:sz w:val="24"/>
          <w:szCs w:val="24"/>
          <w:lang w:eastAsia="ru-RU"/>
        </w:rPr>
        <w:tab/>
      </w:r>
      <w:r w:rsidRPr="002E4A34">
        <w:rPr>
          <w:rFonts w:ascii="Times New Roman" w:eastAsia="Times New Roman" w:hAnsi="Times New Roman" w:cs="Times New Roman"/>
          <w:b/>
          <w:sz w:val="24"/>
          <w:szCs w:val="24"/>
          <w:lang w:eastAsia="ru-RU"/>
        </w:rPr>
        <w:t xml:space="preserve">Порядок возврата арендуемого помещения Арендодателю </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ab/>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4.1.</w:t>
      </w:r>
      <w:r w:rsidRPr="005811F6">
        <w:rPr>
          <w:rFonts w:ascii="Times New Roman" w:eastAsia="Times New Roman" w:hAnsi="Times New Roman" w:cs="Times New Roman"/>
          <w:sz w:val="24"/>
          <w:szCs w:val="24"/>
          <w:lang w:eastAsia="ru-RU"/>
        </w:rPr>
        <w:tab/>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4.2.</w:t>
      </w:r>
      <w:r w:rsidRPr="005811F6">
        <w:rPr>
          <w:rFonts w:ascii="Times New Roman" w:eastAsia="Times New Roman" w:hAnsi="Times New Roman" w:cs="Times New Roman"/>
          <w:sz w:val="24"/>
          <w:szCs w:val="24"/>
          <w:lang w:eastAsia="ru-RU"/>
        </w:rPr>
        <w:tab/>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4.3.</w:t>
      </w:r>
      <w:r w:rsidRPr="005811F6">
        <w:rPr>
          <w:rFonts w:ascii="Times New Roman" w:eastAsia="Times New Roman" w:hAnsi="Times New Roman" w:cs="Times New Roman"/>
          <w:sz w:val="24"/>
          <w:szCs w:val="24"/>
          <w:lang w:eastAsia="ru-RU"/>
        </w:rPr>
        <w:tab/>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4.4.</w:t>
      </w:r>
      <w:r w:rsidRPr="005811F6">
        <w:rPr>
          <w:rFonts w:ascii="Times New Roman" w:eastAsia="Times New Roman" w:hAnsi="Times New Roman" w:cs="Times New Roman"/>
          <w:sz w:val="24"/>
          <w:szCs w:val="24"/>
          <w:lang w:eastAsia="ru-RU"/>
        </w:rPr>
        <w:tab/>
        <w:t>Арендатор обязан представить Объект готовым к осмотру и передаче Арендодателю в день окончания срока действия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 дата в соответствии с п. 1.5.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4.5.</w:t>
      </w:r>
      <w:r w:rsidRPr="005811F6">
        <w:rPr>
          <w:rFonts w:ascii="Times New Roman" w:eastAsia="Times New Roman" w:hAnsi="Times New Roman" w:cs="Times New Roman"/>
          <w:sz w:val="24"/>
          <w:szCs w:val="24"/>
          <w:lang w:eastAsia="ru-RU"/>
        </w:rPr>
        <w:tab/>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4.6.</w:t>
      </w:r>
      <w:r w:rsidRPr="005811F6">
        <w:rPr>
          <w:rFonts w:ascii="Times New Roman" w:eastAsia="Times New Roman" w:hAnsi="Times New Roman" w:cs="Times New Roman"/>
          <w:sz w:val="24"/>
          <w:szCs w:val="24"/>
          <w:lang w:eastAsia="ru-RU"/>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5.</w:t>
      </w:r>
      <w:r w:rsidRPr="005811F6">
        <w:rPr>
          <w:rFonts w:ascii="Times New Roman" w:eastAsia="Times New Roman" w:hAnsi="Times New Roman" w:cs="Times New Roman"/>
          <w:sz w:val="24"/>
          <w:szCs w:val="24"/>
          <w:lang w:eastAsia="ru-RU"/>
        </w:rPr>
        <w:tab/>
      </w:r>
      <w:r w:rsidRPr="002E4A34">
        <w:rPr>
          <w:rFonts w:ascii="Times New Roman" w:eastAsia="Times New Roman" w:hAnsi="Times New Roman" w:cs="Times New Roman"/>
          <w:b/>
          <w:sz w:val="24"/>
          <w:szCs w:val="24"/>
          <w:lang w:eastAsia="ru-RU"/>
        </w:rPr>
        <w:t xml:space="preserve">Ответственность Сторон </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5.1.</w:t>
      </w:r>
      <w:r w:rsidRPr="005811F6">
        <w:rPr>
          <w:rFonts w:ascii="Times New Roman" w:eastAsia="Times New Roman" w:hAnsi="Times New Roman" w:cs="Times New Roman"/>
          <w:sz w:val="24"/>
          <w:szCs w:val="24"/>
          <w:lang w:eastAsia="ru-RU"/>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5.2.</w:t>
      </w:r>
      <w:r w:rsidRPr="005811F6">
        <w:rPr>
          <w:rFonts w:ascii="Times New Roman" w:eastAsia="Times New Roman" w:hAnsi="Times New Roman" w:cs="Times New Roman"/>
          <w:sz w:val="24"/>
          <w:szCs w:val="24"/>
          <w:lang w:eastAsia="ru-RU"/>
        </w:rPr>
        <w:tab/>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(одна десятая) процента, подлежащей уплате суммы за каждый день просрочки.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5.3.</w:t>
      </w:r>
      <w:r w:rsidRPr="005811F6">
        <w:rPr>
          <w:rFonts w:ascii="Times New Roman" w:eastAsia="Times New Roman" w:hAnsi="Times New Roman" w:cs="Times New Roman"/>
          <w:sz w:val="24"/>
          <w:szCs w:val="24"/>
          <w:lang w:eastAsia="ru-RU"/>
        </w:rPr>
        <w:tab/>
        <w:t>В случае нарушения Арендатором п.п. 2.2.10. настоящего Договора, Арендодатель вправе потребовать от Арендатора уплаты штрафа в размере …………………… рублей ….. копейки.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5.4.</w:t>
      </w:r>
      <w:r w:rsidRPr="005811F6">
        <w:rPr>
          <w:rFonts w:ascii="Times New Roman" w:eastAsia="Times New Roman" w:hAnsi="Times New Roman" w:cs="Times New Roman"/>
          <w:sz w:val="24"/>
          <w:szCs w:val="24"/>
          <w:lang w:eastAsia="ru-RU"/>
        </w:rPr>
        <w:tab/>
        <w:t>При просрочке оплаты в соответствии с разделом 3 настоящего Договора Арендодатель вправе ограничить доступ Арендатора на Объект.</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5.5.</w:t>
      </w:r>
      <w:r w:rsidRPr="005811F6">
        <w:rPr>
          <w:rFonts w:ascii="Times New Roman" w:eastAsia="Times New Roman" w:hAnsi="Times New Roman" w:cs="Times New Roman"/>
          <w:sz w:val="24"/>
          <w:szCs w:val="24"/>
          <w:lang w:eastAsia="ru-RU"/>
        </w:rPr>
        <w:tab/>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5.6.</w:t>
      </w:r>
      <w:r w:rsidRPr="005811F6">
        <w:rPr>
          <w:rFonts w:ascii="Times New Roman" w:eastAsia="Times New Roman" w:hAnsi="Times New Roman" w:cs="Times New Roman"/>
          <w:sz w:val="24"/>
          <w:szCs w:val="24"/>
          <w:lang w:eastAsia="ru-RU"/>
        </w:rPr>
        <w:tab/>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5.7.</w:t>
      </w:r>
      <w:r w:rsidRPr="005811F6">
        <w:rPr>
          <w:rFonts w:ascii="Times New Roman" w:eastAsia="Times New Roman" w:hAnsi="Times New Roman" w:cs="Times New Roman"/>
          <w:sz w:val="24"/>
          <w:szCs w:val="24"/>
          <w:lang w:eastAsia="ru-RU"/>
        </w:rPr>
        <w:tab/>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2E4A34" w:rsidRDefault="005811F6" w:rsidP="002E4A3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6.</w:t>
      </w:r>
      <w:r w:rsidRPr="005811F6">
        <w:rPr>
          <w:rFonts w:ascii="Times New Roman" w:eastAsia="Times New Roman" w:hAnsi="Times New Roman" w:cs="Times New Roman"/>
          <w:sz w:val="24"/>
          <w:szCs w:val="24"/>
          <w:lang w:eastAsia="ru-RU"/>
        </w:rPr>
        <w:tab/>
      </w:r>
      <w:r w:rsidRPr="002E4A34">
        <w:rPr>
          <w:rFonts w:ascii="Times New Roman" w:eastAsia="Times New Roman" w:hAnsi="Times New Roman" w:cs="Times New Roman"/>
          <w:b/>
          <w:sz w:val="24"/>
          <w:szCs w:val="24"/>
          <w:lang w:eastAsia="ru-RU"/>
        </w:rPr>
        <w:t>Обстоятельства непреодолимой силы</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6.2. </w:t>
      </w:r>
      <w:r w:rsidRPr="005811F6">
        <w:rPr>
          <w:rFonts w:ascii="Times New Roman" w:eastAsia="Times New Roman" w:hAnsi="Times New Roman" w:cs="Times New Roman"/>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6.3.</w:t>
      </w:r>
      <w:r w:rsidRPr="005811F6">
        <w:rPr>
          <w:rFonts w:ascii="Times New Roman" w:eastAsia="Times New Roman" w:hAnsi="Times New Roman" w:cs="Times New Roman"/>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7.</w:t>
      </w:r>
      <w:r w:rsidRPr="005811F6">
        <w:rPr>
          <w:rFonts w:ascii="Times New Roman" w:eastAsia="Times New Roman" w:hAnsi="Times New Roman" w:cs="Times New Roman"/>
          <w:sz w:val="24"/>
          <w:szCs w:val="24"/>
          <w:lang w:eastAsia="ru-RU"/>
        </w:rPr>
        <w:tab/>
      </w:r>
      <w:r w:rsidRPr="002E4A34">
        <w:rPr>
          <w:rFonts w:ascii="Times New Roman" w:eastAsia="Times New Roman" w:hAnsi="Times New Roman" w:cs="Times New Roman"/>
          <w:b/>
          <w:sz w:val="24"/>
          <w:szCs w:val="24"/>
          <w:lang w:eastAsia="ru-RU"/>
        </w:rPr>
        <w:t xml:space="preserve">Конфиденциальность </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5811F6" w:rsidRPr="002E4A34"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ru-RU"/>
        </w:rPr>
      </w:pPr>
      <w:r w:rsidRPr="005811F6">
        <w:rPr>
          <w:rFonts w:ascii="Times New Roman" w:eastAsia="Times New Roman" w:hAnsi="Times New Roman" w:cs="Times New Roman"/>
          <w:sz w:val="24"/>
          <w:szCs w:val="24"/>
          <w:lang w:eastAsia="ru-RU"/>
        </w:rPr>
        <w:t>8.</w:t>
      </w:r>
      <w:r w:rsidRPr="005811F6">
        <w:rPr>
          <w:rFonts w:ascii="Times New Roman" w:eastAsia="Times New Roman" w:hAnsi="Times New Roman" w:cs="Times New Roman"/>
          <w:sz w:val="24"/>
          <w:szCs w:val="24"/>
          <w:lang w:eastAsia="ru-RU"/>
        </w:rPr>
        <w:tab/>
      </w:r>
      <w:r w:rsidRPr="002E4A34">
        <w:rPr>
          <w:rFonts w:ascii="Times New Roman" w:eastAsia="Times New Roman" w:hAnsi="Times New Roman" w:cs="Times New Roman"/>
          <w:b/>
          <w:sz w:val="24"/>
          <w:szCs w:val="24"/>
          <w:lang w:eastAsia="ru-RU"/>
        </w:rPr>
        <w:t xml:space="preserve">Порядок разрешения споров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2E4A34">
        <w:rPr>
          <w:rFonts w:ascii="Times New Roman" w:eastAsia="Times New Roman" w:hAnsi="Times New Roman" w:cs="Times New Roman"/>
          <w:b/>
          <w:sz w:val="24"/>
          <w:szCs w:val="24"/>
          <w:lang w:eastAsia="ru-RU"/>
        </w:rPr>
        <w:t>9. Одностороннее расторжение Договора</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9.1.1.</w:t>
      </w:r>
      <w:r w:rsidRPr="005811F6">
        <w:rPr>
          <w:rFonts w:ascii="Times New Roman" w:eastAsia="Times New Roman" w:hAnsi="Times New Roman" w:cs="Times New Roman"/>
          <w:sz w:val="24"/>
          <w:szCs w:val="24"/>
          <w:lang w:eastAsia="ru-RU"/>
        </w:rPr>
        <w:tab/>
        <w:t>при использовании Объекта Арендатором не в соответствии с условиями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9.1.2.</w:t>
      </w:r>
      <w:r w:rsidRPr="005811F6">
        <w:rPr>
          <w:rFonts w:ascii="Times New Roman" w:eastAsia="Times New Roman" w:hAnsi="Times New Roman" w:cs="Times New Roman"/>
          <w:sz w:val="24"/>
          <w:szCs w:val="24"/>
          <w:lang w:eastAsia="ru-RU"/>
        </w:rPr>
        <w:tab/>
        <w:t>при нарушении Арендатором обязательств, предусмотренных Разделом 2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9.1.3.</w:t>
      </w:r>
      <w:r w:rsidRPr="005811F6">
        <w:rPr>
          <w:rFonts w:ascii="Times New Roman" w:eastAsia="Times New Roman" w:hAnsi="Times New Roman" w:cs="Times New Roman"/>
          <w:sz w:val="24"/>
          <w:szCs w:val="24"/>
          <w:lang w:eastAsia="ru-RU"/>
        </w:rPr>
        <w:tab/>
        <w:t>при существенном ухудшении состояния Объекта вне зависимости от вины Арендатора;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9.1.4.</w:t>
      </w:r>
      <w:r w:rsidRPr="005811F6">
        <w:rPr>
          <w:rFonts w:ascii="Times New Roman" w:eastAsia="Times New Roman" w:hAnsi="Times New Roman" w:cs="Times New Roman"/>
          <w:sz w:val="24"/>
          <w:szCs w:val="24"/>
          <w:lang w:eastAsia="ru-RU"/>
        </w:rPr>
        <w:tab/>
        <w:t>при просрочке внесения арендной платы в полном размере (как фиксированной, так и переменной (если применимо) более двух раз и более, чем на 5 (пять) рабочих дней после наступления срока очередного платежа.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9.2.</w:t>
      </w:r>
      <w:r w:rsidRPr="005811F6">
        <w:rPr>
          <w:rFonts w:ascii="Times New Roman" w:eastAsia="Times New Roman" w:hAnsi="Times New Roman" w:cs="Times New Roman"/>
          <w:sz w:val="24"/>
          <w:szCs w:val="24"/>
          <w:lang w:eastAsia="ru-RU"/>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9.3.</w:t>
      </w:r>
      <w:r w:rsidRPr="005811F6">
        <w:rPr>
          <w:rFonts w:ascii="Times New Roman" w:eastAsia="Times New Roman" w:hAnsi="Times New Roman" w:cs="Times New Roman"/>
          <w:sz w:val="24"/>
          <w:szCs w:val="24"/>
          <w:lang w:eastAsia="ru-RU"/>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9.4. </w:t>
      </w:r>
      <w:r w:rsidRPr="005811F6">
        <w:rPr>
          <w:rFonts w:ascii="Times New Roman" w:eastAsia="Times New Roman" w:hAnsi="Times New Roman" w:cs="Times New Roman"/>
          <w:sz w:val="24"/>
          <w:szCs w:val="24"/>
          <w:lang w:eastAsia="ru-RU"/>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9.5.</w:t>
      </w:r>
      <w:r w:rsidRPr="005811F6">
        <w:rPr>
          <w:rFonts w:ascii="Times New Roman" w:eastAsia="Times New Roman" w:hAnsi="Times New Roman" w:cs="Times New Roman"/>
          <w:sz w:val="24"/>
          <w:szCs w:val="24"/>
          <w:lang w:eastAsia="ru-RU"/>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9.6.</w:t>
      </w:r>
      <w:r w:rsidRPr="005811F6">
        <w:rPr>
          <w:rFonts w:ascii="Times New Roman" w:eastAsia="Times New Roman" w:hAnsi="Times New Roman" w:cs="Times New Roman"/>
          <w:sz w:val="24"/>
          <w:szCs w:val="24"/>
          <w:lang w:eastAsia="ru-RU"/>
        </w:rPr>
        <w:tab/>
        <w:t>В случае досрочного расторжения настоящего Договора Стороны должны произвести сверку взаиморасчетов.</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5811F6" w:rsidRPr="002E4A34"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2E4A34">
        <w:rPr>
          <w:rFonts w:ascii="Times New Roman" w:eastAsia="Times New Roman" w:hAnsi="Times New Roman" w:cs="Times New Roman"/>
          <w:b/>
          <w:sz w:val="24"/>
          <w:szCs w:val="24"/>
          <w:lang w:eastAsia="ru-RU"/>
        </w:rPr>
        <w:t>10. Прочие условия</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10.1.</w:t>
      </w:r>
      <w:r w:rsidRPr="005811F6">
        <w:rPr>
          <w:rFonts w:ascii="Times New Roman" w:eastAsia="Times New Roman" w:hAnsi="Times New Roman" w:cs="Times New Roman"/>
          <w:sz w:val="24"/>
          <w:szCs w:val="24"/>
          <w:lang w:eastAsia="ru-RU"/>
        </w:rPr>
        <w:tab/>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 xml:space="preserve">         Доступ на Объект, осуществляемый без присутствия Арендатора, может фиксироваться с помощью видеозаписи.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10.2.</w:t>
      </w:r>
      <w:r w:rsidRPr="005811F6">
        <w:rPr>
          <w:rFonts w:ascii="Times New Roman" w:eastAsia="Times New Roman" w:hAnsi="Times New Roman" w:cs="Times New Roman"/>
          <w:sz w:val="24"/>
          <w:szCs w:val="24"/>
          <w:lang w:eastAsia="ru-RU"/>
        </w:rPr>
        <w:tab/>
        <w:t>Представителем Арендодателя для обеспечения оперативного взаимодействия</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Сторон по настоящему Договору является -______________________________________________  ___________________________________________________________________________________</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(указывается должность, Ф.И.О.), тел.(495) 319-77-27. электронная почта_____________.</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10.3.</w:t>
      </w:r>
      <w:r w:rsidRPr="005811F6">
        <w:rPr>
          <w:rFonts w:ascii="Times New Roman" w:eastAsia="Times New Roman" w:hAnsi="Times New Roman" w:cs="Times New Roman"/>
          <w:sz w:val="24"/>
          <w:szCs w:val="24"/>
          <w:lang w:eastAsia="ru-RU"/>
        </w:rPr>
        <w:tab/>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811F6">
        <w:rPr>
          <w:rFonts w:ascii="Times New Roman" w:eastAsia="Times New Roman" w:hAnsi="Times New Roman" w:cs="Times New Roman"/>
          <w:sz w:val="24"/>
          <w:szCs w:val="24"/>
          <w:lang w:eastAsia="ru-RU"/>
        </w:rPr>
        <w:tab/>
        <w:t>(указывается должность, Ф.И.О.), тел.______________. электронная почта__________________.</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10.4.</w:t>
      </w:r>
      <w:r w:rsidRPr="005811F6">
        <w:rPr>
          <w:rFonts w:ascii="Times New Roman" w:eastAsia="Times New Roman" w:hAnsi="Times New Roman" w:cs="Times New Roman"/>
          <w:sz w:val="24"/>
          <w:szCs w:val="24"/>
          <w:lang w:eastAsia="ru-RU"/>
        </w:rPr>
        <w:tab/>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10.5.</w:t>
      </w:r>
      <w:r w:rsidRPr="005811F6">
        <w:rPr>
          <w:rFonts w:ascii="Times New Roman" w:eastAsia="Times New Roman" w:hAnsi="Times New Roman" w:cs="Times New Roman"/>
          <w:sz w:val="24"/>
          <w:szCs w:val="24"/>
          <w:lang w:eastAsia="ru-RU"/>
        </w:rPr>
        <w:tab/>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10.6.</w:t>
      </w:r>
      <w:r w:rsidRPr="005811F6">
        <w:rPr>
          <w:rFonts w:ascii="Times New Roman" w:eastAsia="Times New Roman" w:hAnsi="Times New Roman" w:cs="Times New Roman"/>
          <w:sz w:val="24"/>
          <w:szCs w:val="24"/>
          <w:lang w:eastAsia="ru-RU"/>
        </w:rPr>
        <w:tab/>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10.7.</w:t>
      </w:r>
      <w:r w:rsidRPr="005811F6">
        <w:rPr>
          <w:rFonts w:ascii="Times New Roman" w:eastAsia="Times New Roman" w:hAnsi="Times New Roman" w:cs="Times New Roman"/>
          <w:sz w:val="24"/>
          <w:szCs w:val="24"/>
          <w:lang w:eastAsia="ru-RU"/>
        </w:rPr>
        <w:tab/>
        <w:t>Во всем, что прямо не предусмотрено настоящим Договором, Стороны руководствуются законодательством Российской Федерации.</w:t>
      </w:r>
    </w:p>
    <w:p w:rsidR="005811F6" w:rsidRPr="005811F6" w:rsidRDefault="005811F6" w:rsidP="002E4A3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811F6">
        <w:rPr>
          <w:rFonts w:ascii="Times New Roman" w:eastAsia="Times New Roman" w:hAnsi="Times New Roman" w:cs="Times New Roman"/>
          <w:sz w:val="24"/>
          <w:szCs w:val="24"/>
          <w:lang w:eastAsia="ru-RU"/>
        </w:rPr>
        <w:t>10.8.</w:t>
      </w:r>
      <w:r w:rsidRPr="005811F6">
        <w:rPr>
          <w:rFonts w:ascii="Times New Roman" w:eastAsia="Times New Roman" w:hAnsi="Times New Roman" w:cs="Times New Roman"/>
          <w:sz w:val="24"/>
          <w:szCs w:val="24"/>
          <w:lang w:eastAsia="ru-RU"/>
        </w:rPr>
        <w:tab/>
        <w:t>Настоящий Договор составлен в двух подлинных аутентичных экземплярах, по одному экземпляру для каждой из Сторон.</w:t>
      </w:r>
    </w:p>
    <w:p w:rsidR="005811F6" w:rsidRPr="005811F6" w:rsidRDefault="005811F6" w:rsidP="005811F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E4A34" w:rsidRDefault="005811F6" w:rsidP="006B67B6">
      <w:pPr>
        <w:pStyle w:val="a7"/>
        <w:numPr>
          <w:ilvl w:val="0"/>
          <w:numId w:val="50"/>
        </w:num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2E4A34">
        <w:rPr>
          <w:rFonts w:ascii="Times New Roman" w:eastAsia="Times New Roman" w:hAnsi="Times New Roman" w:cs="Times New Roman"/>
          <w:b/>
          <w:sz w:val="24"/>
          <w:szCs w:val="24"/>
          <w:lang w:eastAsia="ru-RU"/>
        </w:rPr>
        <w:t>Адреса и реквизиты Сторон</w:t>
      </w:r>
    </w:p>
    <w:p w:rsidR="002475D4" w:rsidRDefault="002475D4" w:rsidP="002475D4">
      <w:pPr>
        <w:pStyle w:val="a7"/>
        <w:overflowPunct w:val="0"/>
        <w:autoSpaceDE w:val="0"/>
        <w:autoSpaceDN w:val="0"/>
        <w:adjustRightInd w:val="0"/>
        <w:spacing w:after="0" w:line="240" w:lineRule="auto"/>
        <w:ind w:left="480"/>
        <w:textAlignment w:val="baseline"/>
        <w:rPr>
          <w:rFonts w:ascii="Times New Roman" w:eastAsia="Times New Roman" w:hAnsi="Times New Roman" w:cs="Times New Roman"/>
          <w:b/>
          <w:sz w:val="24"/>
          <w:szCs w:val="24"/>
          <w:lang w:eastAsia="ru-RU"/>
        </w:rPr>
      </w:pPr>
    </w:p>
    <w:tbl>
      <w:tblPr>
        <w:tblStyle w:val="a4"/>
        <w:tblW w:w="0" w:type="auto"/>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444"/>
      </w:tblGrid>
      <w:tr w:rsidR="002475D4" w:rsidTr="002475D4">
        <w:tc>
          <w:tcPr>
            <w:tcW w:w="4433" w:type="dxa"/>
          </w:tcPr>
          <w:p w:rsidR="002475D4" w:rsidRPr="002E4A34" w:rsidRDefault="002475D4" w:rsidP="002475D4">
            <w:pPr>
              <w:overflowPunct w:val="0"/>
              <w:autoSpaceDE w:val="0"/>
              <w:autoSpaceDN w:val="0"/>
              <w:adjustRightInd w:val="0"/>
              <w:ind w:right="121" w:firstLine="284"/>
              <w:jc w:val="both"/>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b/>
                <w:lang w:eastAsia="ru-RU"/>
              </w:rPr>
              <w:t>Арендодатель:</w:t>
            </w:r>
          </w:p>
          <w:p w:rsidR="002475D4" w:rsidRPr="002E4A34" w:rsidRDefault="002475D4" w:rsidP="002475D4">
            <w:pPr>
              <w:overflowPunct w:val="0"/>
              <w:autoSpaceDE w:val="0"/>
              <w:autoSpaceDN w:val="0"/>
              <w:adjustRightInd w:val="0"/>
              <w:ind w:right="121" w:firstLine="284"/>
              <w:jc w:val="both"/>
              <w:textAlignment w:val="baseline"/>
              <w:rPr>
                <w:rFonts w:ascii="Times New Roman" w:eastAsia="Times New Roman" w:hAnsi="Times New Roman" w:cs="Times New Roman"/>
                <w:lang w:eastAsia="ru-RU"/>
              </w:rPr>
            </w:pP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Акционерное общество «Научно-исследовательский центр электронной вычислительной техники»</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(АО «НИЦЭВТ»)</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 xml:space="preserve">Юридический адрес: </w:t>
            </w:r>
            <w:smartTag w:uri="urn:schemas-microsoft-com:office:smarttags" w:element="metricconverter">
              <w:smartTagPr>
                <w:attr w:name="ProductID" w:val="117587, г"/>
              </w:smartTagPr>
              <w:r w:rsidRPr="002E4A34">
                <w:rPr>
                  <w:rFonts w:ascii="Times New Roman" w:eastAsia="Times New Roman" w:hAnsi="Times New Roman" w:cs="Times New Roman"/>
                  <w:lang w:eastAsia="ru-RU"/>
                </w:rPr>
                <w:t>117587, г</w:t>
              </w:r>
            </w:smartTag>
            <w:r w:rsidRPr="002E4A34">
              <w:rPr>
                <w:rFonts w:ascii="Times New Roman" w:eastAsia="Times New Roman" w:hAnsi="Times New Roman" w:cs="Times New Roman"/>
                <w:lang w:eastAsia="ru-RU"/>
              </w:rPr>
              <w:t>. Москва, Варшавское шоссе, д. 125, стр. 1</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 xml:space="preserve">Почтовый адрес: </w:t>
            </w:r>
            <w:smartTag w:uri="urn:schemas-microsoft-com:office:smarttags" w:element="metricconverter">
              <w:smartTagPr>
                <w:attr w:name="ProductID" w:val="117587, г"/>
              </w:smartTagPr>
              <w:r w:rsidRPr="002E4A34">
                <w:rPr>
                  <w:rFonts w:ascii="Times New Roman" w:eastAsia="Times New Roman" w:hAnsi="Times New Roman" w:cs="Times New Roman"/>
                  <w:lang w:eastAsia="ru-RU"/>
                </w:rPr>
                <w:t>117587, г</w:t>
              </w:r>
            </w:smartTag>
            <w:r w:rsidRPr="002E4A34">
              <w:rPr>
                <w:rFonts w:ascii="Times New Roman" w:eastAsia="Times New Roman" w:hAnsi="Times New Roman" w:cs="Times New Roman"/>
                <w:lang w:eastAsia="ru-RU"/>
              </w:rPr>
              <w:t>. Москва, Варшавское шоссе, д. 125, стр. 1</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ИНН 7726019325 КПП 772601001</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ОГРН 1027700015298</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р/с 40702810938060111370</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в ПАО Сбербанк России, г. Москва</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к/с 30101810400000000225</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БИК 044525225</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 xml:space="preserve">Телефон: 8-495-319-17-90, </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факс 8-495-319-69-78.</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p>
          <w:p w:rsidR="002475D4" w:rsidRPr="002E4A34" w:rsidRDefault="002475D4" w:rsidP="002475D4">
            <w:pPr>
              <w:rPr>
                <w:rFonts w:ascii="Times New Roman" w:eastAsia="Times New Roman" w:hAnsi="Times New Roman" w:cs="Times New Roman"/>
              </w:rPr>
            </w:pPr>
            <w:r w:rsidRPr="002E4A34">
              <w:rPr>
                <w:rFonts w:ascii="Times New Roman" w:eastAsia="Times New Roman" w:hAnsi="Times New Roman" w:cs="Times New Roman"/>
              </w:rPr>
              <w:t>……………………………</w:t>
            </w:r>
          </w:p>
          <w:p w:rsidR="002475D4" w:rsidRPr="002E4A34" w:rsidRDefault="002475D4" w:rsidP="002475D4">
            <w:pPr>
              <w:rPr>
                <w:rFonts w:ascii="Times New Roman" w:eastAsia="Times New Roman" w:hAnsi="Times New Roman" w:cs="Times New Roman"/>
              </w:rPr>
            </w:pPr>
          </w:p>
          <w:p w:rsidR="002475D4" w:rsidRPr="002E4A34" w:rsidRDefault="002475D4" w:rsidP="002475D4">
            <w:pPr>
              <w:rPr>
                <w:rFonts w:ascii="Times New Roman" w:eastAsia="Times New Roman" w:hAnsi="Times New Roman" w:cs="Times New Roman"/>
              </w:rPr>
            </w:pPr>
          </w:p>
          <w:p w:rsidR="002475D4" w:rsidRPr="002E4A34" w:rsidRDefault="002475D4" w:rsidP="002475D4">
            <w:pPr>
              <w:rPr>
                <w:rFonts w:ascii="Times New Roman" w:eastAsia="Times New Roman" w:hAnsi="Times New Roman" w:cs="Times New Roman"/>
              </w:rPr>
            </w:pPr>
            <w:r w:rsidRPr="002E4A34">
              <w:rPr>
                <w:rFonts w:ascii="Times New Roman" w:eastAsia="Times New Roman" w:hAnsi="Times New Roman" w:cs="Times New Roman"/>
              </w:rPr>
              <w:t xml:space="preserve">____________________ </w:t>
            </w:r>
            <w:r w:rsidRPr="002E4A34">
              <w:rPr>
                <w:rFonts w:ascii="Times New Roman" w:eastAsia="Times New Roman" w:hAnsi="Times New Roman" w:cs="Times New Roman"/>
                <w:lang w:eastAsia="ru-RU"/>
              </w:rPr>
              <w:t>…………………..</w:t>
            </w:r>
          </w:p>
          <w:p w:rsidR="002475D4" w:rsidRDefault="002475D4" w:rsidP="002475D4">
            <w:pPr>
              <w:pStyle w:val="a7"/>
              <w:overflowPunct w:val="0"/>
              <w:autoSpaceDE w:val="0"/>
              <w:autoSpaceDN w:val="0"/>
              <w:adjustRightInd w:val="0"/>
              <w:ind w:left="0"/>
              <w:textAlignment w:val="baseline"/>
              <w:rPr>
                <w:rFonts w:ascii="Times New Roman" w:eastAsia="Times New Roman" w:hAnsi="Times New Roman" w:cs="Times New Roman"/>
                <w:b/>
                <w:sz w:val="24"/>
                <w:szCs w:val="24"/>
                <w:lang w:eastAsia="ru-RU"/>
              </w:rPr>
            </w:pPr>
            <w:r w:rsidRPr="002E4A34">
              <w:rPr>
                <w:rFonts w:ascii="Times New Roman" w:eastAsia="Times New Roman" w:hAnsi="Times New Roman" w:cs="Times New Roman"/>
                <w:lang w:eastAsia="ru-RU"/>
              </w:rPr>
              <w:t>М.П.</w:t>
            </w:r>
          </w:p>
        </w:tc>
        <w:tc>
          <w:tcPr>
            <w:tcW w:w="4444" w:type="dxa"/>
          </w:tcPr>
          <w:p w:rsidR="002475D4" w:rsidRPr="002E4A34" w:rsidRDefault="002475D4" w:rsidP="002475D4">
            <w:pPr>
              <w:overflowPunct w:val="0"/>
              <w:autoSpaceDE w:val="0"/>
              <w:autoSpaceDN w:val="0"/>
              <w:adjustRightInd w:val="0"/>
              <w:ind w:firstLine="284"/>
              <w:jc w:val="both"/>
              <w:textAlignment w:val="baseline"/>
              <w:rPr>
                <w:rFonts w:ascii="Times New Roman" w:eastAsia="Times New Roman" w:hAnsi="Times New Roman" w:cs="Times New Roman"/>
                <w:b/>
                <w:bCs/>
                <w:lang w:eastAsia="ru-RU"/>
              </w:rPr>
            </w:pPr>
            <w:r w:rsidRPr="002E4A34">
              <w:rPr>
                <w:rFonts w:ascii="Times New Roman" w:eastAsia="Times New Roman" w:hAnsi="Times New Roman" w:cs="Times New Roman"/>
                <w:b/>
                <w:bCs/>
                <w:lang w:eastAsia="ru-RU"/>
              </w:rPr>
              <w:t>Арендатор:</w:t>
            </w:r>
          </w:p>
          <w:p w:rsidR="002475D4" w:rsidRPr="002E4A34" w:rsidRDefault="002475D4" w:rsidP="002475D4">
            <w:pPr>
              <w:widowControl w:val="0"/>
              <w:overflowPunct w:val="0"/>
              <w:autoSpaceDE w:val="0"/>
              <w:autoSpaceDN w:val="0"/>
              <w:adjustRightInd w:val="0"/>
              <w:ind w:right="-70" w:firstLine="284"/>
              <w:jc w:val="both"/>
              <w:textAlignment w:val="baseline"/>
              <w:rPr>
                <w:rFonts w:ascii="Times New Roman" w:eastAsia="Times New Roman" w:hAnsi="Times New Roman" w:cs="Times New Roman"/>
                <w:lang w:eastAsia="ru-RU"/>
              </w:rPr>
            </w:pP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 xml:space="preserve">…………………. общество «………» </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 «………….»)</w:t>
            </w: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snapToGrid w:val="0"/>
                <w:lang w:eastAsia="ru-RU"/>
              </w:rPr>
            </w:pP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snapToGrid w:val="0"/>
                <w:lang w:eastAsia="ru-RU"/>
              </w:rPr>
            </w:pP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snapToGrid w:val="0"/>
                <w:lang w:eastAsia="ru-RU"/>
              </w:rPr>
              <w:t xml:space="preserve">Адрес: </w:t>
            </w:r>
            <w:r w:rsidRPr="002E4A34">
              <w:rPr>
                <w:rFonts w:ascii="Times New Roman" w:eastAsia="Times New Roman" w:hAnsi="Times New Roman" w:cs="Times New Roman"/>
                <w:lang w:eastAsia="ru-RU"/>
              </w:rPr>
              <w:t xml:space="preserve">117587. г. Москва, Варшавское шоссе, дом. 125, строение .., секция .., </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snapToGrid w:val="0"/>
                <w:lang w:eastAsia="ru-RU"/>
              </w:rPr>
            </w:pPr>
            <w:r w:rsidRPr="002E4A34">
              <w:rPr>
                <w:rFonts w:ascii="Times New Roman" w:eastAsia="Times New Roman" w:hAnsi="Times New Roman" w:cs="Times New Roman"/>
                <w:lang w:eastAsia="ru-RU"/>
              </w:rPr>
              <w:t>этаж .., пом. .., ком. …….</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ИНН ………….. / КПП …………..</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snapToGrid w:val="0"/>
                <w:lang w:eastAsia="ru-RU"/>
              </w:rPr>
            </w:pPr>
            <w:r w:rsidRPr="002E4A34">
              <w:rPr>
                <w:rFonts w:ascii="Times New Roman" w:eastAsia="Times New Roman" w:hAnsi="Times New Roman" w:cs="Times New Roman"/>
                <w:lang w:eastAsia="ru-RU"/>
              </w:rPr>
              <w:t>ОГРН</w:t>
            </w:r>
            <w:r w:rsidRPr="002E4A34">
              <w:rPr>
                <w:rFonts w:ascii="Times New Roman" w:eastAsia="Times New Roman" w:hAnsi="Times New Roman" w:cs="Times New Roman"/>
                <w:color w:val="000000"/>
                <w:lang w:eastAsia="ru-RU"/>
              </w:rPr>
              <w:t xml:space="preserve"> </w:t>
            </w:r>
            <w:r w:rsidRPr="002E4A34">
              <w:rPr>
                <w:rFonts w:ascii="Times New Roman" w:eastAsia="Times New Roman" w:hAnsi="Times New Roman" w:cs="Times New Roman"/>
                <w:snapToGrid w:val="0"/>
                <w:lang w:eastAsia="ru-RU"/>
              </w:rPr>
              <w:t>…………………..</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р/с …………………………..</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snapToGrid w:val="0"/>
                <w:lang w:eastAsia="ru-RU"/>
              </w:rPr>
            </w:pPr>
            <w:r w:rsidRPr="002E4A34">
              <w:rPr>
                <w:rFonts w:ascii="Times New Roman" w:eastAsia="Times New Roman" w:hAnsi="Times New Roman" w:cs="Times New Roman"/>
                <w:lang w:eastAsia="ru-RU"/>
              </w:rPr>
              <w:t>в …………… Банка …….. г. Москва</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к/с ………………</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БИК ……………</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snapToGrid w:val="0"/>
                <w:lang w:eastAsia="ru-RU"/>
              </w:rPr>
              <w:t>Телефон:…………………</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snapToGrid w:val="0"/>
                <w:lang w:eastAsia="ru-RU"/>
              </w:rPr>
            </w:pP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p>
          <w:p w:rsidR="002475D4" w:rsidRPr="002E4A34" w:rsidRDefault="002475D4" w:rsidP="002475D4">
            <w:pPr>
              <w:overflowPunct w:val="0"/>
              <w:autoSpaceDE w:val="0"/>
              <w:autoSpaceDN w:val="0"/>
              <w:adjustRightInd w:val="0"/>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Генеральный директор</w:t>
            </w: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p>
          <w:p w:rsidR="002475D4" w:rsidRPr="002E4A34" w:rsidRDefault="002475D4" w:rsidP="002475D4">
            <w:pPr>
              <w:overflowPunct w:val="0"/>
              <w:autoSpaceDE w:val="0"/>
              <w:autoSpaceDN w:val="0"/>
              <w:adjustRightInd w:val="0"/>
              <w:ind w:left="88"/>
              <w:textAlignment w:val="baseline"/>
              <w:rPr>
                <w:rFonts w:ascii="Times New Roman" w:eastAsia="Times New Roman" w:hAnsi="Times New Roman" w:cs="Times New Roman"/>
                <w:lang w:eastAsia="ru-RU"/>
              </w:rPr>
            </w:pPr>
            <w:r w:rsidRPr="002E4A34">
              <w:rPr>
                <w:rFonts w:ascii="Times New Roman" w:eastAsia="Times New Roman" w:hAnsi="Times New Roman" w:cs="Times New Roman"/>
                <w:lang w:eastAsia="ru-RU"/>
              </w:rPr>
              <w:t xml:space="preserve">___________________ ……………. </w:t>
            </w:r>
          </w:p>
          <w:p w:rsidR="002475D4" w:rsidRDefault="002475D4" w:rsidP="002475D4">
            <w:pPr>
              <w:pStyle w:val="a7"/>
              <w:overflowPunct w:val="0"/>
              <w:autoSpaceDE w:val="0"/>
              <w:autoSpaceDN w:val="0"/>
              <w:adjustRightInd w:val="0"/>
              <w:ind w:left="0"/>
              <w:textAlignment w:val="baseline"/>
              <w:rPr>
                <w:rFonts w:ascii="Times New Roman" w:eastAsia="Times New Roman" w:hAnsi="Times New Roman" w:cs="Times New Roman"/>
                <w:b/>
                <w:sz w:val="24"/>
                <w:szCs w:val="24"/>
                <w:lang w:eastAsia="ru-RU"/>
              </w:rPr>
            </w:pPr>
            <w:r w:rsidRPr="002E4A34">
              <w:rPr>
                <w:rFonts w:ascii="Times New Roman" w:eastAsia="Times New Roman" w:hAnsi="Times New Roman" w:cs="Times New Roman"/>
                <w:lang w:eastAsia="ru-RU"/>
              </w:rPr>
              <w:t xml:space="preserve"> М.П.</w:t>
            </w:r>
          </w:p>
        </w:tc>
      </w:tr>
    </w:tbl>
    <w:p w:rsidR="002475D4" w:rsidRDefault="002475D4" w:rsidP="002475D4">
      <w:pPr>
        <w:pStyle w:val="a7"/>
        <w:overflowPunct w:val="0"/>
        <w:autoSpaceDE w:val="0"/>
        <w:autoSpaceDN w:val="0"/>
        <w:adjustRightInd w:val="0"/>
        <w:spacing w:after="0" w:line="240" w:lineRule="auto"/>
        <w:ind w:left="480"/>
        <w:textAlignment w:val="baseline"/>
        <w:rPr>
          <w:rFonts w:ascii="Times New Roman" w:eastAsia="Times New Roman" w:hAnsi="Times New Roman" w:cs="Times New Roman"/>
          <w:b/>
          <w:sz w:val="24"/>
          <w:szCs w:val="24"/>
          <w:lang w:eastAsia="ru-RU"/>
        </w:rPr>
      </w:pPr>
    </w:p>
    <w:p w:rsidR="002475D4" w:rsidRDefault="002475D4"/>
    <w:tbl>
      <w:tblPr>
        <w:tblW w:w="0" w:type="auto"/>
        <w:jc w:val="right"/>
        <w:tblLook w:val="0000" w:firstRow="0" w:lastRow="0" w:firstColumn="0" w:lastColumn="0" w:noHBand="0" w:noVBand="0"/>
      </w:tblPr>
      <w:tblGrid>
        <w:gridCol w:w="3600"/>
      </w:tblGrid>
      <w:tr w:rsidR="002475D4" w:rsidRPr="002475D4" w:rsidTr="002475D4">
        <w:trPr>
          <w:trHeight w:val="1800"/>
          <w:jc w:val="right"/>
        </w:trPr>
        <w:tc>
          <w:tcPr>
            <w:tcW w:w="3600" w:type="dxa"/>
          </w:tcPr>
          <w:p w:rsidR="002475D4" w:rsidRPr="002475D4" w:rsidRDefault="002475D4" w:rsidP="002475D4">
            <w:pPr>
              <w:widowControl w:val="0"/>
              <w:spacing w:line="276" w:lineRule="auto"/>
              <w:rPr>
                <w:rFonts w:ascii="Times New Roman" w:hAnsi="Times New Roman" w:cs="Times New Roman"/>
              </w:rPr>
            </w:pPr>
            <w:r w:rsidRPr="002475D4">
              <w:rPr>
                <w:rFonts w:ascii="Times New Roman" w:hAnsi="Times New Roman" w:cs="Times New Roman"/>
              </w:rPr>
              <w:t xml:space="preserve">Приложение № 3 к договору аренды объектов недвижимого имущества </w:t>
            </w:r>
          </w:p>
          <w:p w:rsidR="002475D4" w:rsidRPr="002475D4" w:rsidRDefault="002475D4" w:rsidP="002475D4">
            <w:pPr>
              <w:widowControl w:val="0"/>
              <w:spacing w:line="276" w:lineRule="auto"/>
              <w:rPr>
                <w:rFonts w:ascii="Times New Roman" w:hAnsi="Times New Roman" w:cs="Times New Roman"/>
              </w:rPr>
            </w:pPr>
            <w:r w:rsidRPr="002475D4">
              <w:rPr>
                <w:rFonts w:ascii="Times New Roman" w:hAnsi="Times New Roman" w:cs="Times New Roman"/>
              </w:rPr>
              <w:t>от ......2022 №21/АР-</w:t>
            </w:r>
          </w:p>
        </w:tc>
      </w:tr>
    </w:tbl>
    <w:p w:rsidR="002475D4" w:rsidRPr="002475D4" w:rsidRDefault="002475D4" w:rsidP="002475D4">
      <w:pPr>
        <w:widowControl w:val="0"/>
        <w:jc w:val="center"/>
        <w:outlineLvl w:val="2"/>
        <w:rPr>
          <w:rFonts w:ascii="Times New Roman" w:hAnsi="Times New Roman" w:cs="Times New Roman"/>
          <w:b/>
          <w:bCs/>
        </w:rPr>
      </w:pPr>
      <w:r w:rsidRPr="002475D4">
        <w:rPr>
          <w:rFonts w:ascii="Times New Roman" w:hAnsi="Times New Roman" w:cs="Times New Roman"/>
          <w:b/>
          <w:bCs/>
        </w:rPr>
        <w:t>АКТ</w:t>
      </w:r>
    </w:p>
    <w:p w:rsidR="002475D4" w:rsidRPr="002475D4" w:rsidRDefault="002475D4" w:rsidP="002475D4">
      <w:pPr>
        <w:widowControl w:val="0"/>
        <w:jc w:val="center"/>
        <w:rPr>
          <w:rFonts w:ascii="Times New Roman" w:hAnsi="Times New Roman" w:cs="Times New Roman"/>
          <w:b/>
          <w:bCs/>
        </w:rPr>
      </w:pPr>
      <w:r w:rsidRPr="002475D4">
        <w:rPr>
          <w:rFonts w:ascii="Times New Roman" w:hAnsi="Times New Roman" w:cs="Times New Roman"/>
          <w:b/>
          <w:bCs/>
        </w:rPr>
        <w:t>приема-передачи</w:t>
      </w:r>
    </w:p>
    <w:p w:rsidR="002475D4" w:rsidRPr="002475D4" w:rsidRDefault="002475D4" w:rsidP="002475D4">
      <w:pPr>
        <w:widowControl w:val="0"/>
        <w:jc w:val="center"/>
        <w:rPr>
          <w:rFonts w:ascii="Times New Roman" w:hAnsi="Times New Roman" w:cs="Times New Roman"/>
        </w:rPr>
      </w:pPr>
    </w:p>
    <w:p w:rsidR="002475D4" w:rsidRPr="002475D4" w:rsidRDefault="002475D4" w:rsidP="002475D4">
      <w:pPr>
        <w:widowControl w:val="0"/>
        <w:rPr>
          <w:rFonts w:ascii="Times New Roman" w:hAnsi="Times New Roman" w:cs="Times New Roman"/>
        </w:rPr>
      </w:pPr>
      <w:r w:rsidRPr="002475D4">
        <w:rPr>
          <w:rFonts w:ascii="Times New Roman" w:eastAsia="Calibri" w:hAnsi="Times New Roman" w:cs="Times New Roman"/>
        </w:rPr>
        <w:t xml:space="preserve"> г. Москва                                                                                                         </w:t>
      </w:r>
      <w:r w:rsidRPr="002475D4">
        <w:rPr>
          <w:rFonts w:ascii="Times New Roman" w:eastAsia="Calibri" w:hAnsi="Times New Roman" w:cs="Times New Roman"/>
          <w:u w:val="single"/>
        </w:rPr>
        <w:t>«……» ………… 202… г.</w:t>
      </w: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spacing w:line="276" w:lineRule="auto"/>
        <w:ind w:firstLine="540"/>
        <w:jc w:val="both"/>
        <w:rPr>
          <w:rFonts w:ascii="Times New Roman" w:hAnsi="Times New Roman" w:cs="Times New Roman"/>
        </w:rPr>
      </w:pPr>
      <w:r w:rsidRPr="002475D4">
        <w:rPr>
          <w:rFonts w:ascii="Times New Roman" w:hAnsi="Times New Roman" w:cs="Times New Roman"/>
        </w:rPr>
        <w:t xml:space="preserve">АО «НИЦЭВТ», именуемое в дальнейшем "Арендодатель", в лице ………………, действующего на основании Доверенности от ………………….., с одной стороны, и </w:t>
      </w:r>
    </w:p>
    <w:p w:rsidR="002475D4" w:rsidRPr="002475D4" w:rsidRDefault="002475D4" w:rsidP="002475D4">
      <w:pPr>
        <w:widowControl w:val="0"/>
        <w:spacing w:line="276" w:lineRule="auto"/>
        <w:jc w:val="both"/>
        <w:rPr>
          <w:rFonts w:ascii="Times New Roman" w:hAnsi="Times New Roman" w:cs="Times New Roman"/>
        </w:rPr>
      </w:pPr>
      <w:r w:rsidRPr="002475D4">
        <w:rPr>
          <w:rFonts w:ascii="Times New Roman" w:hAnsi="Times New Roman" w:cs="Times New Roman"/>
        </w:rPr>
        <w:t>……. «……», именуемое в дальнейшем «Арендатор», в лице генерального директора ………………….,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2475D4" w:rsidRPr="002475D4" w:rsidRDefault="002475D4" w:rsidP="002475D4">
      <w:pPr>
        <w:widowControl w:val="0"/>
        <w:spacing w:line="276" w:lineRule="auto"/>
        <w:ind w:firstLine="540"/>
        <w:jc w:val="both"/>
        <w:rPr>
          <w:rFonts w:ascii="Times New Roman" w:hAnsi="Times New Roman" w:cs="Times New Roman"/>
          <w:color w:val="000000"/>
        </w:rPr>
      </w:pPr>
      <w:r w:rsidRPr="002475D4">
        <w:rPr>
          <w:rFonts w:ascii="Times New Roman" w:hAnsi="Times New Roman" w:cs="Times New Roman"/>
        </w:rPr>
        <w:t xml:space="preserve">Арендодатель передает, а Арендатор принимает во временное владение и пользование Объект, общей площадью …….. кв. м., расположенный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для использования в качестве: </w:t>
      </w:r>
      <w:r w:rsidRPr="002475D4">
        <w:rPr>
          <w:rFonts w:ascii="Times New Roman" w:hAnsi="Times New Roman" w:cs="Times New Roman"/>
          <w:color w:val="000000"/>
        </w:rPr>
        <w:t>осуществления основного вида деятельности предусмотренного Уставом Арендатора .</w:t>
      </w:r>
    </w:p>
    <w:p w:rsidR="002475D4" w:rsidRPr="002475D4" w:rsidRDefault="002475D4" w:rsidP="002475D4">
      <w:pPr>
        <w:widowControl w:val="0"/>
        <w:spacing w:line="276" w:lineRule="auto"/>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r w:rsidRPr="002475D4">
        <w:rPr>
          <w:rFonts w:ascii="Times New Roman" w:hAnsi="Times New Roman" w:cs="Times New Roman"/>
        </w:rPr>
        <w:t>Объект находится в состоянии, пригодном для использования Арендатором.</w:t>
      </w: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tabs>
          <w:tab w:val="left" w:pos="5370"/>
        </w:tabs>
        <w:rPr>
          <w:rFonts w:ascii="Times New Roman" w:hAnsi="Times New Roman" w:cs="Times New Roman"/>
        </w:rPr>
      </w:pPr>
    </w:p>
    <w:p w:rsidR="002475D4" w:rsidRPr="002475D4" w:rsidRDefault="002475D4" w:rsidP="002475D4">
      <w:pPr>
        <w:widowControl w:val="0"/>
        <w:tabs>
          <w:tab w:val="left" w:pos="5370"/>
        </w:tabs>
        <w:rPr>
          <w:rFonts w:ascii="Times New Roman" w:eastAsia="Calibri" w:hAnsi="Times New Roman" w:cs="Times New Roman"/>
        </w:rPr>
      </w:pPr>
      <w:r w:rsidRPr="002475D4">
        <w:rPr>
          <w:rFonts w:ascii="Times New Roman" w:eastAsia="Calibri" w:hAnsi="Times New Roman" w:cs="Times New Roman"/>
        </w:rPr>
        <w:t>АРЕНДОДАТЕЛЬ:</w:t>
      </w:r>
      <w:r w:rsidRPr="002475D4">
        <w:rPr>
          <w:rFonts w:ascii="Times New Roman" w:eastAsia="Calibri" w:hAnsi="Times New Roman" w:cs="Times New Roman"/>
        </w:rPr>
        <w:tab/>
        <w:t>АРЕНДАТОР:</w:t>
      </w:r>
    </w:p>
    <w:p w:rsidR="002475D4" w:rsidRPr="002475D4" w:rsidRDefault="002475D4" w:rsidP="002475D4">
      <w:pPr>
        <w:widowControl w:val="0"/>
        <w:tabs>
          <w:tab w:val="left" w:pos="5370"/>
        </w:tabs>
        <w:rPr>
          <w:rFonts w:ascii="Times New Roman" w:eastAsia="Calibri" w:hAnsi="Times New Roman" w:cs="Times New Roman"/>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2475D4" w:rsidRPr="002475D4" w:rsidTr="002475D4">
        <w:tc>
          <w:tcPr>
            <w:tcW w:w="5353" w:type="dxa"/>
            <w:shd w:val="clear" w:color="auto" w:fill="auto"/>
          </w:tcPr>
          <w:p w:rsidR="002475D4" w:rsidRPr="002475D4" w:rsidRDefault="002475D4" w:rsidP="002475D4">
            <w:pPr>
              <w:rPr>
                <w:rFonts w:ascii="Times New Roman" w:hAnsi="Times New Roman" w:cs="Times New Roman"/>
              </w:rPr>
            </w:pPr>
            <w:r w:rsidRPr="002475D4">
              <w:rPr>
                <w:rFonts w:ascii="Times New Roman" w:hAnsi="Times New Roman" w:cs="Times New Roman"/>
              </w:rPr>
              <w:t>…………………..</w:t>
            </w:r>
          </w:p>
          <w:p w:rsidR="002475D4" w:rsidRPr="002475D4" w:rsidRDefault="002475D4" w:rsidP="002475D4">
            <w:pPr>
              <w:rPr>
                <w:rFonts w:ascii="Times New Roman" w:hAnsi="Times New Roman" w:cs="Times New Roman"/>
              </w:rPr>
            </w:pPr>
            <w:r w:rsidRPr="002475D4">
              <w:rPr>
                <w:rFonts w:ascii="Times New Roman" w:hAnsi="Times New Roman" w:cs="Times New Roman"/>
              </w:rPr>
              <w:t>АО «НИЦЭВТ»</w:t>
            </w: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r w:rsidRPr="002475D4">
              <w:rPr>
                <w:rFonts w:ascii="Times New Roman" w:hAnsi="Times New Roman" w:cs="Times New Roman"/>
              </w:rPr>
              <w:t xml:space="preserve">____________________ ………… </w:t>
            </w:r>
          </w:p>
          <w:p w:rsidR="002475D4" w:rsidRPr="002475D4" w:rsidRDefault="002475D4" w:rsidP="002475D4">
            <w:pPr>
              <w:rPr>
                <w:rFonts w:ascii="Times New Roman" w:hAnsi="Times New Roman" w:cs="Times New Roman"/>
              </w:rPr>
            </w:pPr>
            <w:r w:rsidRPr="002475D4">
              <w:rPr>
                <w:rFonts w:ascii="Times New Roman" w:hAnsi="Times New Roman" w:cs="Times New Roman"/>
              </w:rPr>
              <w:t>М.П.</w:t>
            </w:r>
          </w:p>
        </w:tc>
        <w:tc>
          <w:tcPr>
            <w:tcW w:w="4568" w:type="dxa"/>
            <w:shd w:val="clear" w:color="auto" w:fill="auto"/>
          </w:tcPr>
          <w:p w:rsidR="002475D4" w:rsidRPr="002475D4" w:rsidRDefault="002475D4" w:rsidP="002475D4">
            <w:pPr>
              <w:rPr>
                <w:rFonts w:ascii="Times New Roman" w:hAnsi="Times New Roman" w:cs="Times New Roman"/>
              </w:rPr>
            </w:pPr>
            <w:r w:rsidRPr="002475D4">
              <w:rPr>
                <w:rFonts w:ascii="Times New Roman" w:hAnsi="Times New Roman" w:cs="Times New Roman"/>
              </w:rPr>
              <w:t>Генеральный директор</w:t>
            </w:r>
          </w:p>
          <w:p w:rsidR="002475D4" w:rsidRPr="002475D4" w:rsidRDefault="002475D4" w:rsidP="002475D4">
            <w:pPr>
              <w:rPr>
                <w:rFonts w:ascii="Times New Roman" w:hAnsi="Times New Roman" w:cs="Times New Roman"/>
              </w:rPr>
            </w:pPr>
            <w:r w:rsidRPr="002475D4">
              <w:rPr>
                <w:rFonts w:ascii="Times New Roman" w:hAnsi="Times New Roman" w:cs="Times New Roman"/>
              </w:rPr>
              <w:t>……. «……….»</w:t>
            </w: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r w:rsidRPr="002475D4">
              <w:rPr>
                <w:rFonts w:ascii="Times New Roman" w:hAnsi="Times New Roman" w:cs="Times New Roman"/>
              </w:rPr>
              <w:t>___________________ ………….</w:t>
            </w:r>
          </w:p>
          <w:p w:rsidR="002475D4" w:rsidRPr="002475D4" w:rsidRDefault="002475D4" w:rsidP="002475D4">
            <w:pPr>
              <w:rPr>
                <w:rFonts w:ascii="Times New Roman" w:hAnsi="Times New Roman" w:cs="Times New Roman"/>
              </w:rPr>
            </w:pPr>
            <w:r w:rsidRPr="002475D4">
              <w:rPr>
                <w:rFonts w:ascii="Times New Roman" w:hAnsi="Times New Roman" w:cs="Times New Roman"/>
              </w:rPr>
              <w:t>М.П.</w:t>
            </w:r>
          </w:p>
        </w:tc>
      </w:tr>
    </w:tbl>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r w:rsidRPr="002475D4">
        <w:rPr>
          <w:rFonts w:ascii="Times New Roman" w:hAnsi="Times New Roman" w:cs="Times New Roman"/>
          <w:b/>
          <w:bCs/>
        </w:rPr>
        <w:t>СОГЛАСОВАНО:</w:t>
      </w: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tbl>
      <w:tblPr>
        <w:tblStyle w:val="a4"/>
        <w:tblW w:w="0" w:type="auto"/>
        <w:tblInd w:w="-318" w:type="dxa"/>
        <w:tblLayout w:type="fixed"/>
        <w:tblLook w:val="04A0" w:firstRow="1" w:lastRow="0" w:firstColumn="1" w:lastColumn="0" w:noHBand="0" w:noVBand="1"/>
      </w:tblPr>
      <w:tblGrid>
        <w:gridCol w:w="4254"/>
        <w:gridCol w:w="1417"/>
        <w:gridCol w:w="2268"/>
        <w:gridCol w:w="1418"/>
      </w:tblGrid>
      <w:tr w:rsidR="002475D4" w:rsidRPr="002475D4" w:rsidTr="002475D4">
        <w:trPr>
          <w:trHeight w:val="421"/>
        </w:trPr>
        <w:tc>
          <w:tcPr>
            <w:tcW w:w="4254" w:type="dxa"/>
          </w:tcPr>
          <w:p w:rsidR="002475D4" w:rsidRPr="002475D4" w:rsidRDefault="002475D4" w:rsidP="002475D4">
            <w:pPr>
              <w:widowControl w:val="0"/>
              <w:outlineLvl w:val="2"/>
              <w:rPr>
                <w:rFonts w:ascii="Times New Roman" w:hAnsi="Times New Roman" w:cs="Times New Roman"/>
                <w:b/>
                <w:bCs/>
              </w:rPr>
            </w:pPr>
            <w:r w:rsidRPr="002475D4">
              <w:rPr>
                <w:rFonts w:ascii="Times New Roman" w:hAnsi="Times New Roman" w:cs="Times New Roman"/>
                <w:b/>
                <w:bCs/>
              </w:rPr>
              <w:t>Должность</w:t>
            </w:r>
          </w:p>
        </w:tc>
        <w:tc>
          <w:tcPr>
            <w:tcW w:w="1417" w:type="dxa"/>
          </w:tcPr>
          <w:p w:rsidR="002475D4" w:rsidRPr="002475D4" w:rsidRDefault="002475D4" w:rsidP="002475D4">
            <w:pPr>
              <w:widowControl w:val="0"/>
              <w:outlineLvl w:val="2"/>
              <w:rPr>
                <w:rFonts w:ascii="Times New Roman" w:hAnsi="Times New Roman" w:cs="Times New Roman"/>
                <w:b/>
                <w:bCs/>
              </w:rPr>
            </w:pPr>
            <w:r w:rsidRPr="002475D4">
              <w:rPr>
                <w:rFonts w:ascii="Times New Roman" w:hAnsi="Times New Roman" w:cs="Times New Roman"/>
                <w:b/>
                <w:bCs/>
              </w:rPr>
              <w:t>Подпись</w:t>
            </w:r>
          </w:p>
        </w:tc>
        <w:tc>
          <w:tcPr>
            <w:tcW w:w="2268" w:type="dxa"/>
          </w:tcPr>
          <w:p w:rsidR="002475D4" w:rsidRPr="002475D4" w:rsidRDefault="002475D4" w:rsidP="002475D4">
            <w:pPr>
              <w:widowControl w:val="0"/>
              <w:outlineLvl w:val="2"/>
              <w:rPr>
                <w:rFonts w:ascii="Times New Roman" w:hAnsi="Times New Roman" w:cs="Times New Roman"/>
                <w:b/>
                <w:bCs/>
              </w:rPr>
            </w:pPr>
            <w:r w:rsidRPr="002475D4">
              <w:rPr>
                <w:rFonts w:ascii="Times New Roman" w:hAnsi="Times New Roman" w:cs="Times New Roman"/>
                <w:b/>
                <w:bCs/>
              </w:rPr>
              <w:t>И.О. Фамилия</w:t>
            </w:r>
          </w:p>
        </w:tc>
        <w:tc>
          <w:tcPr>
            <w:tcW w:w="1418" w:type="dxa"/>
          </w:tcPr>
          <w:p w:rsidR="002475D4" w:rsidRPr="002475D4" w:rsidRDefault="002475D4" w:rsidP="002475D4">
            <w:pPr>
              <w:widowControl w:val="0"/>
              <w:outlineLvl w:val="2"/>
              <w:rPr>
                <w:rFonts w:ascii="Times New Roman" w:hAnsi="Times New Roman" w:cs="Times New Roman"/>
                <w:b/>
                <w:bCs/>
              </w:rPr>
            </w:pPr>
            <w:r w:rsidRPr="002475D4">
              <w:rPr>
                <w:rFonts w:ascii="Times New Roman" w:hAnsi="Times New Roman" w:cs="Times New Roman"/>
                <w:b/>
                <w:bCs/>
              </w:rPr>
              <w:t>Дата</w:t>
            </w:r>
          </w:p>
        </w:tc>
      </w:tr>
      <w:tr w:rsidR="002475D4" w:rsidRPr="002475D4" w:rsidTr="002475D4">
        <w:trPr>
          <w:trHeight w:val="421"/>
        </w:trPr>
        <w:tc>
          <w:tcPr>
            <w:tcW w:w="4254" w:type="dxa"/>
          </w:tcPr>
          <w:p w:rsidR="002475D4" w:rsidRPr="002475D4" w:rsidRDefault="002475D4" w:rsidP="002475D4">
            <w:pPr>
              <w:widowControl w:val="0"/>
              <w:outlineLvl w:val="2"/>
              <w:rPr>
                <w:rFonts w:ascii="Times New Roman" w:hAnsi="Times New Roman" w:cs="Times New Roman"/>
                <w:bCs/>
              </w:rPr>
            </w:pPr>
            <w:r w:rsidRPr="002475D4">
              <w:rPr>
                <w:rFonts w:ascii="Times New Roman" w:hAnsi="Times New Roman" w:cs="Times New Roman"/>
                <w:bCs/>
              </w:rPr>
              <w:t>Начальник отдела комплексной безопасности</w:t>
            </w:r>
          </w:p>
        </w:tc>
        <w:tc>
          <w:tcPr>
            <w:tcW w:w="1417" w:type="dxa"/>
          </w:tcPr>
          <w:p w:rsidR="002475D4" w:rsidRPr="002475D4" w:rsidRDefault="002475D4" w:rsidP="002475D4">
            <w:pPr>
              <w:widowControl w:val="0"/>
              <w:outlineLvl w:val="2"/>
              <w:rPr>
                <w:rFonts w:ascii="Times New Roman" w:hAnsi="Times New Roman" w:cs="Times New Roman"/>
                <w:bCs/>
              </w:rPr>
            </w:pPr>
          </w:p>
        </w:tc>
        <w:tc>
          <w:tcPr>
            <w:tcW w:w="2268" w:type="dxa"/>
          </w:tcPr>
          <w:p w:rsidR="002475D4" w:rsidRPr="002475D4" w:rsidRDefault="002475D4" w:rsidP="002475D4">
            <w:pPr>
              <w:widowControl w:val="0"/>
              <w:outlineLvl w:val="2"/>
              <w:rPr>
                <w:rFonts w:ascii="Times New Roman" w:hAnsi="Times New Roman" w:cs="Times New Roman"/>
                <w:bCs/>
              </w:rPr>
            </w:pPr>
          </w:p>
        </w:tc>
        <w:tc>
          <w:tcPr>
            <w:tcW w:w="1418" w:type="dxa"/>
          </w:tcPr>
          <w:p w:rsidR="002475D4" w:rsidRPr="002475D4" w:rsidRDefault="002475D4" w:rsidP="002475D4">
            <w:pPr>
              <w:widowControl w:val="0"/>
              <w:outlineLvl w:val="2"/>
              <w:rPr>
                <w:rFonts w:ascii="Times New Roman" w:hAnsi="Times New Roman" w:cs="Times New Roman"/>
                <w:b/>
                <w:bCs/>
              </w:rPr>
            </w:pPr>
          </w:p>
        </w:tc>
      </w:tr>
      <w:tr w:rsidR="002475D4" w:rsidRPr="002475D4" w:rsidTr="002475D4">
        <w:tc>
          <w:tcPr>
            <w:tcW w:w="4254" w:type="dxa"/>
          </w:tcPr>
          <w:p w:rsidR="002475D4" w:rsidRPr="002475D4" w:rsidRDefault="002475D4" w:rsidP="002475D4">
            <w:pPr>
              <w:widowControl w:val="0"/>
              <w:outlineLvl w:val="2"/>
              <w:rPr>
                <w:rFonts w:ascii="Times New Roman" w:hAnsi="Times New Roman" w:cs="Times New Roman"/>
                <w:bCs/>
              </w:rPr>
            </w:pPr>
            <w:r w:rsidRPr="002475D4">
              <w:rPr>
                <w:rFonts w:ascii="Times New Roman" w:hAnsi="Times New Roman" w:cs="Times New Roman"/>
                <w:bCs/>
              </w:rPr>
              <w:t>Заместитель главного инженера-главный энергетик</w:t>
            </w:r>
          </w:p>
        </w:tc>
        <w:tc>
          <w:tcPr>
            <w:tcW w:w="1417" w:type="dxa"/>
          </w:tcPr>
          <w:p w:rsidR="002475D4" w:rsidRPr="002475D4" w:rsidRDefault="002475D4" w:rsidP="002475D4">
            <w:pPr>
              <w:widowControl w:val="0"/>
              <w:outlineLvl w:val="2"/>
              <w:rPr>
                <w:rFonts w:ascii="Times New Roman" w:hAnsi="Times New Roman" w:cs="Times New Roman"/>
                <w:bCs/>
              </w:rPr>
            </w:pPr>
          </w:p>
        </w:tc>
        <w:tc>
          <w:tcPr>
            <w:tcW w:w="2268" w:type="dxa"/>
          </w:tcPr>
          <w:p w:rsidR="002475D4" w:rsidRPr="002475D4" w:rsidRDefault="002475D4" w:rsidP="002475D4">
            <w:pPr>
              <w:widowControl w:val="0"/>
              <w:outlineLvl w:val="2"/>
              <w:rPr>
                <w:rFonts w:ascii="Times New Roman" w:hAnsi="Times New Roman" w:cs="Times New Roman"/>
                <w:bCs/>
              </w:rPr>
            </w:pPr>
          </w:p>
        </w:tc>
        <w:tc>
          <w:tcPr>
            <w:tcW w:w="1418" w:type="dxa"/>
          </w:tcPr>
          <w:p w:rsidR="002475D4" w:rsidRPr="002475D4" w:rsidRDefault="002475D4" w:rsidP="002475D4">
            <w:pPr>
              <w:widowControl w:val="0"/>
              <w:outlineLvl w:val="2"/>
              <w:rPr>
                <w:rFonts w:ascii="Times New Roman" w:hAnsi="Times New Roman" w:cs="Times New Roman"/>
                <w:bCs/>
              </w:rPr>
            </w:pPr>
          </w:p>
        </w:tc>
      </w:tr>
      <w:tr w:rsidR="002475D4" w:rsidRPr="002475D4" w:rsidTr="002475D4">
        <w:tc>
          <w:tcPr>
            <w:tcW w:w="4254" w:type="dxa"/>
          </w:tcPr>
          <w:p w:rsidR="002475D4" w:rsidRPr="002475D4" w:rsidRDefault="002475D4" w:rsidP="002475D4">
            <w:pPr>
              <w:widowControl w:val="0"/>
              <w:outlineLvl w:val="2"/>
              <w:rPr>
                <w:rFonts w:ascii="Times New Roman" w:hAnsi="Times New Roman" w:cs="Times New Roman"/>
                <w:bCs/>
              </w:rPr>
            </w:pPr>
            <w:r w:rsidRPr="002475D4">
              <w:rPr>
                <w:rFonts w:ascii="Times New Roman" w:hAnsi="Times New Roman" w:cs="Times New Roman"/>
                <w:bCs/>
              </w:rPr>
              <w:t>Начальник отдела планирования и учета энергоресурсов</w:t>
            </w:r>
          </w:p>
        </w:tc>
        <w:tc>
          <w:tcPr>
            <w:tcW w:w="1417" w:type="dxa"/>
          </w:tcPr>
          <w:p w:rsidR="002475D4" w:rsidRPr="002475D4" w:rsidRDefault="002475D4" w:rsidP="002475D4">
            <w:pPr>
              <w:widowControl w:val="0"/>
              <w:outlineLvl w:val="2"/>
              <w:rPr>
                <w:rFonts w:ascii="Times New Roman" w:hAnsi="Times New Roman" w:cs="Times New Roman"/>
                <w:bCs/>
              </w:rPr>
            </w:pPr>
          </w:p>
        </w:tc>
        <w:tc>
          <w:tcPr>
            <w:tcW w:w="2268" w:type="dxa"/>
          </w:tcPr>
          <w:p w:rsidR="002475D4" w:rsidRPr="002475D4" w:rsidRDefault="002475D4" w:rsidP="002475D4">
            <w:pPr>
              <w:widowControl w:val="0"/>
              <w:outlineLvl w:val="2"/>
              <w:rPr>
                <w:rFonts w:ascii="Times New Roman" w:hAnsi="Times New Roman" w:cs="Times New Roman"/>
                <w:bCs/>
              </w:rPr>
            </w:pPr>
          </w:p>
        </w:tc>
        <w:tc>
          <w:tcPr>
            <w:tcW w:w="1418" w:type="dxa"/>
          </w:tcPr>
          <w:p w:rsidR="002475D4" w:rsidRPr="002475D4" w:rsidRDefault="002475D4" w:rsidP="002475D4">
            <w:pPr>
              <w:widowControl w:val="0"/>
              <w:outlineLvl w:val="2"/>
              <w:rPr>
                <w:rFonts w:ascii="Times New Roman" w:hAnsi="Times New Roman" w:cs="Times New Roman"/>
                <w:bCs/>
              </w:rPr>
            </w:pPr>
          </w:p>
        </w:tc>
      </w:tr>
      <w:tr w:rsidR="002475D4" w:rsidRPr="002475D4" w:rsidTr="002475D4">
        <w:tc>
          <w:tcPr>
            <w:tcW w:w="4254" w:type="dxa"/>
          </w:tcPr>
          <w:p w:rsidR="002475D4" w:rsidRPr="002475D4" w:rsidRDefault="002475D4" w:rsidP="002475D4">
            <w:pPr>
              <w:widowControl w:val="0"/>
              <w:outlineLvl w:val="2"/>
              <w:rPr>
                <w:rFonts w:ascii="Times New Roman" w:hAnsi="Times New Roman" w:cs="Times New Roman"/>
                <w:bCs/>
              </w:rPr>
            </w:pPr>
            <w:r w:rsidRPr="002475D4">
              <w:rPr>
                <w:rFonts w:ascii="Times New Roman" w:hAnsi="Times New Roman" w:cs="Times New Roman"/>
                <w:bCs/>
              </w:rPr>
              <w:t>Начальник отдела информационных технологий</w:t>
            </w:r>
          </w:p>
        </w:tc>
        <w:tc>
          <w:tcPr>
            <w:tcW w:w="1417" w:type="dxa"/>
          </w:tcPr>
          <w:p w:rsidR="002475D4" w:rsidRPr="002475D4" w:rsidRDefault="002475D4" w:rsidP="002475D4">
            <w:pPr>
              <w:widowControl w:val="0"/>
              <w:outlineLvl w:val="2"/>
              <w:rPr>
                <w:rFonts w:ascii="Times New Roman" w:hAnsi="Times New Roman" w:cs="Times New Roman"/>
                <w:bCs/>
              </w:rPr>
            </w:pPr>
          </w:p>
        </w:tc>
        <w:tc>
          <w:tcPr>
            <w:tcW w:w="2268" w:type="dxa"/>
          </w:tcPr>
          <w:p w:rsidR="002475D4" w:rsidRPr="002475D4" w:rsidRDefault="002475D4" w:rsidP="002475D4">
            <w:pPr>
              <w:widowControl w:val="0"/>
              <w:outlineLvl w:val="2"/>
              <w:rPr>
                <w:rFonts w:ascii="Times New Roman" w:hAnsi="Times New Roman" w:cs="Times New Roman"/>
                <w:bCs/>
              </w:rPr>
            </w:pPr>
          </w:p>
        </w:tc>
        <w:tc>
          <w:tcPr>
            <w:tcW w:w="1418" w:type="dxa"/>
          </w:tcPr>
          <w:p w:rsidR="002475D4" w:rsidRPr="002475D4" w:rsidRDefault="002475D4" w:rsidP="002475D4">
            <w:pPr>
              <w:widowControl w:val="0"/>
              <w:outlineLvl w:val="2"/>
              <w:rPr>
                <w:rFonts w:ascii="Times New Roman" w:hAnsi="Times New Roman" w:cs="Times New Roman"/>
                <w:bCs/>
              </w:rPr>
            </w:pPr>
          </w:p>
        </w:tc>
      </w:tr>
      <w:tr w:rsidR="002475D4" w:rsidRPr="002475D4" w:rsidTr="002475D4">
        <w:tc>
          <w:tcPr>
            <w:tcW w:w="4254" w:type="dxa"/>
          </w:tcPr>
          <w:p w:rsidR="002475D4" w:rsidRPr="002475D4" w:rsidRDefault="002475D4" w:rsidP="002475D4">
            <w:pPr>
              <w:widowControl w:val="0"/>
              <w:outlineLvl w:val="2"/>
              <w:rPr>
                <w:rFonts w:ascii="Times New Roman" w:hAnsi="Times New Roman" w:cs="Times New Roman"/>
                <w:bCs/>
              </w:rPr>
            </w:pPr>
            <w:r w:rsidRPr="002475D4">
              <w:rPr>
                <w:rFonts w:ascii="Times New Roman" w:hAnsi="Times New Roman" w:cs="Times New Roman"/>
                <w:bCs/>
              </w:rPr>
              <w:t>Начальник административно-хозяйственного отдела</w:t>
            </w:r>
          </w:p>
        </w:tc>
        <w:tc>
          <w:tcPr>
            <w:tcW w:w="1417" w:type="dxa"/>
          </w:tcPr>
          <w:p w:rsidR="002475D4" w:rsidRPr="002475D4" w:rsidRDefault="002475D4" w:rsidP="002475D4">
            <w:pPr>
              <w:widowControl w:val="0"/>
              <w:outlineLvl w:val="2"/>
              <w:rPr>
                <w:rFonts w:ascii="Times New Roman" w:hAnsi="Times New Roman" w:cs="Times New Roman"/>
                <w:bCs/>
              </w:rPr>
            </w:pPr>
          </w:p>
        </w:tc>
        <w:tc>
          <w:tcPr>
            <w:tcW w:w="2268" w:type="dxa"/>
          </w:tcPr>
          <w:p w:rsidR="002475D4" w:rsidRPr="002475D4" w:rsidRDefault="002475D4" w:rsidP="002475D4">
            <w:pPr>
              <w:widowControl w:val="0"/>
              <w:outlineLvl w:val="2"/>
              <w:rPr>
                <w:rFonts w:ascii="Times New Roman" w:hAnsi="Times New Roman" w:cs="Times New Roman"/>
                <w:bCs/>
              </w:rPr>
            </w:pPr>
          </w:p>
        </w:tc>
        <w:tc>
          <w:tcPr>
            <w:tcW w:w="1418" w:type="dxa"/>
          </w:tcPr>
          <w:p w:rsidR="002475D4" w:rsidRPr="002475D4" w:rsidRDefault="002475D4" w:rsidP="002475D4">
            <w:pPr>
              <w:widowControl w:val="0"/>
              <w:outlineLvl w:val="2"/>
              <w:rPr>
                <w:rFonts w:ascii="Times New Roman" w:hAnsi="Times New Roman" w:cs="Times New Roman"/>
                <w:bCs/>
              </w:rPr>
            </w:pPr>
          </w:p>
        </w:tc>
      </w:tr>
    </w:tbl>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outlineLvl w:val="2"/>
        <w:rPr>
          <w:rFonts w:ascii="Times New Roman" w:hAnsi="Times New Roman" w:cs="Times New Roman"/>
          <w:b/>
          <w:bCs/>
        </w:rPr>
      </w:pPr>
    </w:p>
    <w:p w:rsidR="002475D4" w:rsidRPr="002475D4" w:rsidRDefault="002475D4" w:rsidP="002475D4">
      <w:pPr>
        <w:widowControl w:val="0"/>
        <w:jc w:val="center"/>
        <w:outlineLvl w:val="2"/>
        <w:rPr>
          <w:rFonts w:ascii="Times New Roman" w:hAnsi="Times New Roman" w:cs="Times New Roman"/>
          <w:b/>
          <w:bCs/>
        </w:rPr>
      </w:pPr>
    </w:p>
    <w:p w:rsidR="002475D4" w:rsidRPr="002475D4" w:rsidRDefault="002475D4" w:rsidP="002475D4">
      <w:pPr>
        <w:widowControl w:val="0"/>
        <w:jc w:val="center"/>
        <w:outlineLvl w:val="2"/>
        <w:rPr>
          <w:rFonts w:ascii="Times New Roman" w:hAnsi="Times New Roman" w:cs="Times New Roman"/>
          <w:b/>
          <w:bCs/>
        </w:rPr>
      </w:pPr>
    </w:p>
    <w:p w:rsidR="002475D4" w:rsidRPr="002475D4" w:rsidRDefault="002475D4" w:rsidP="002475D4">
      <w:pPr>
        <w:widowControl w:val="0"/>
        <w:jc w:val="center"/>
        <w:outlineLvl w:val="2"/>
        <w:rPr>
          <w:rFonts w:ascii="Times New Roman" w:hAnsi="Times New Roman" w:cs="Times New Roman"/>
          <w:b/>
          <w:bCs/>
        </w:rPr>
      </w:pPr>
    </w:p>
    <w:p w:rsidR="002475D4" w:rsidRPr="002475D4" w:rsidRDefault="002475D4" w:rsidP="002475D4">
      <w:pPr>
        <w:widowControl w:val="0"/>
        <w:jc w:val="center"/>
        <w:outlineLvl w:val="2"/>
        <w:rPr>
          <w:rFonts w:ascii="Times New Roman" w:hAnsi="Times New Roman" w:cs="Times New Roman"/>
          <w:b/>
          <w:bCs/>
        </w:rPr>
      </w:pPr>
    </w:p>
    <w:p w:rsidR="002475D4" w:rsidRPr="002475D4" w:rsidRDefault="002475D4" w:rsidP="002475D4">
      <w:pPr>
        <w:widowControl w:val="0"/>
        <w:jc w:val="center"/>
        <w:outlineLvl w:val="2"/>
        <w:rPr>
          <w:rFonts w:ascii="Times New Roman" w:hAnsi="Times New Roman" w:cs="Times New Roman"/>
          <w:b/>
          <w:bCs/>
        </w:rPr>
      </w:pPr>
    </w:p>
    <w:p w:rsidR="002475D4" w:rsidRPr="002475D4" w:rsidRDefault="002475D4" w:rsidP="002475D4">
      <w:pPr>
        <w:widowControl w:val="0"/>
        <w:jc w:val="center"/>
        <w:outlineLvl w:val="2"/>
        <w:rPr>
          <w:rFonts w:ascii="Times New Roman" w:hAnsi="Times New Roman" w:cs="Times New Roman"/>
          <w:b/>
          <w:bCs/>
        </w:rPr>
      </w:pPr>
    </w:p>
    <w:p w:rsidR="002475D4" w:rsidRPr="002475D4" w:rsidRDefault="002475D4" w:rsidP="002475D4">
      <w:pPr>
        <w:widowControl w:val="0"/>
        <w:jc w:val="center"/>
        <w:outlineLvl w:val="2"/>
        <w:rPr>
          <w:rFonts w:ascii="Times New Roman" w:hAnsi="Times New Roman" w:cs="Times New Roman"/>
          <w:b/>
          <w:bCs/>
        </w:rPr>
      </w:pPr>
      <w:r w:rsidRPr="002475D4">
        <w:rPr>
          <w:rFonts w:ascii="Times New Roman" w:hAnsi="Times New Roman" w:cs="Times New Roman"/>
          <w:b/>
          <w:bCs/>
        </w:rPr>
        <w:t>АКТ</w:t>
      </w:r>
    </w:p>
    <w:p w:rsidR="002475D4" w:rsidRPr="002475D4" w:rsidRDefault="002475D4" w:rsidP="002475D4">
      <w:pPr>
        <w:widowControl w:val="0"/>
        <w:jc w:val="center"/>
        <w:rPr>
          <w:rFonts w:ascii="Times New Roman" w:hAnsi="Times New Roman" w:cs="Times New Roman"/>
          <w:b/>
          <w:bCs/>
        </w:rPr>
      </w:pPr>
      <w:r w:rsidRPr="002475D4">
        <w:rPr>
          <w:rFonts w:ascii="Times New Roman" w:hAnsi="Times New Roman" w:cs="Times New Roman"/>
          <w:b/>
          <w:bCs/>
        </w:rPr>
        <w:t>приема-передачи</w:t>
      </w:r>
    </w:p>
    <w:p w:rsidR="002475D4" w:rsidRPr="002475D4" w:rsidRDefault="002475D4" w:rsidP="002475D4">
      <w:pPr>
        <w:widowControl w:val="0"/>
        <w:jc w:val="center"/>
        <w:rPr>
          <w:rFonts w:ascii="Times New Roman" w:hAnsi="Times New Roman" w:cs="Times New Roman"/>
          <w:b/>
          <w:bCs/>
        </w:rPr>
      </w:pPr>
      <w:r w:rsidRPr="002475D4">
        <w:rPr>
          <w:rFonts w:ascii="Times New Roman" w:hAnsi="Times New Roman" w:cs="Times New Roman"/>
          <w:b/>
          <w:bCs/>
        </w:rPr>
        <w:t>(возврата объекта недвижимого имущества)</w:t>
      </w:r>
    </w:p>
    <w:p w:rsidR="002475D4" w:rsidRPr="002475D4" w:rsidRDefault="002475D4" w:rsidP="002475D4">
      <w:pPr>
        <w:widowControl w:val="0"/>
        <w:jc w:val="center"/>
        <w:rPr>
          <w:rFonts w:ascii="Times New Roman" w:hAnsi="Times New Roman" w:cs="Times New Roman"/>
          <w:b/>
          <w:bCs/>
        </w:rPr>
      </w:pPr>
      <w:r w:rsidRPr="002475D4">
        <w:rPr>
          <w:rFonts w:ascii="Times New Roman" w:hAnsi="Times New Roman" w:cs="Times New Roman"/>
          <w:b/>
          <w:bCs/>
        </w:rPr>
        <w:t>к договору №21/АР- от ………… г.</w:t>
      </w:r>
    </w:p>
    <w:p w:rsidR="002475D4" w:rsidRPr="002475D4" w:rsidRDefault="002475D4" w:rsidP="002475D4">
      <w:pPr>
        <w:widowControl w:val="0"/>
        <w:jc w:val="center"/>
        <w:rPr>
          <w:rFonts w:ascii="Times New Roman" w:hAnsi="Times New Roman" w:cs="Times New Roman"/>
          <w:b/>
          <w:bCs/>
        </w:rPr>
      </w:pPr>
    </w:p>
    <w:p w:rsidR="002475D4" w:rsidRPr="002475D4" w:rsidRDefault="002475D4" w:rsidP="002475D4">
      <w:pPr>
        <w:widowControl w:val="0"/>
        <w:jc w:val="center"/>
        <w:rPr>
          <w:rFonts w:ascii="Times New Roman" w:hAnsi="Times New Roman" w:cs="Times New Roman"/>
        </w:rPr>
      </w:pPr>
    </w:p>
    <w:p w:rsidR="002475D4" w:rsidRPr="002475D4" w:rsidRDefault="002475D4" w:rsidP="002475D4">
      <w:pPr>
        <w:widowControl w:val="0"/>
        <w:rPr>
          <w:rFonts w:ascii="Times New Roman" w:eastAsia="Calibri" w:hAnsi="Times New Roman" w:cs="Times New Roman"/>
        </w:rPr>
      </w:pPr>
      <w:r w:rsidRPr="002475D4">
        <w:rPr>
          <w:rFonts w:ascii="Times New Roman" w:eastAsia="Calibri" w:hAnsi="Times New Roman" w:cs="Times New Roman"/>
        </w:rPr>
        <w:t xml:space="preserve"> г. Москва                                                                                                               </w:t>
      </w:r>
      <w:r w:rsidRPr="002475D4">
        <w:rPr>
          <w:rFonts w:ascii="Times New Roman" w:eastAsia="Calibri" w:hAnsi="Times New Roman" w:cs="Times New Roman"/>
          <w:highlight w:val="yellow"/>
          <w:u w:val="single"/>
        </w:rPr>
        <w:t>«</w:t>
      </w:r>
      <w:r w:rsidRPr="002475D4">
        <w:rPr>
          <w:rFonts w:ascii="Times New Roman" w:eastAsia="Calibri" w:hAnsi="Times New Roman" w:cs="Times New Roman"/>
          <w:u w:val="single"/>
        </w:rPr>
        <w:t>….»  202. г.</w:t>
      </w: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r w:rsidRPr="002475D4">
        <w:rPr>
          <w:rFonts w:ascii="Times New Roman" w:hAnsi="Times New Roman" w:cs="Times New Roman"/>
        </w:rPr>
        <w:t>АО «НИЦЭВТ», именуемое в дальнейшем "Арендодатель", в лице ………………………………, действующего на основании Доверенности от,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2475D4" w:rsidRPr="002475D4" w:rsidRDefault="002475D4" w:rsidP="002475D4">
      <w:pPr>
        <w:widowControl w:val="0"/>
        <w:ind w:firstLine="540"/>
        <w:jc w:val="both"/>
        <w:rPr>
          <w:rFonts w:ascii="Times New Roman" w:hAnsi="Times New Roman" w:cs="Times New Roman"/>
        </w:rPr>
      </w:pPr>
      <w:r w:rsidRPr="002475D4">
        <w:rPr>
          <w:rFonts w:ascii="Times New Roman" w:hAnsi="Times New Roman" w:cs="Times New Roman"/>
        </w:rPr>
        <w:t>Арендатор передает, а Арендодатель принимает из временного владения и пользования Объект, общей площадью @12 кв. м., расположенный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@11@11@11@11@11@11@11@11@11@11, для использования в качестве: осуществления основного вида деятельности предусмотренного Уставом Арендатора.</w:t>
      </w:r>
    </w:p>
    <w:p w:rsidR="002475D4" w:rsidRPr="002475D4" w:rsidRDefault="002475D4" w:rsidP="002475D4">
      <w:pPr>
        <w:widowControl w:val="0"/>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r w:rsidRPr="002475D4">
        <w:rPr>
          <w:rFonts w:ascii="Times New Roman" w:hAnsi="Times New Roman" w:cs="Times New Roman"/>
        </w:rPr>
        <w:t>Объект находится в состоянии, пригодном для использования по назначению с учетом нормального (естественного) износа.</w:t>
      </w: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ind w:firstLine="540"/>
        <w:jc w:val="both"/>
        <w:rPr>
          <w:rFonts w:ascii="Times New Roman" w:hAnsi="Times New Roman" w:cs="Times New Roman"/>
        </w:rPr>
      </w:pPr>
    </w:p>
    <w:p w:rsidR="002475D4" w:rsidRPr="002475D4" w:rsidRDefault="002475D4" w:rsidP="002475D4">
      <w:pPr>
        <w:widowControl w:val="0"/>
        <w:jc w:val="both"/>
        <w:rPr>
          <w:rFonts w:ascii="Times New Roman" w:hAnsi="Times New Roman" w:cs="Times New Roman"/>
        </w:rPr>
      </w:pPr>
    </w:p>
    <w:p w:rsidR="002475D4" w:rsidRPr="002475D4" w:rsidRDefault="002475D4" w:rsidP="002475D4">
      <w:pPr>
        <w:widowControl w:val="0"/>
        <w:rPr>
          <w:rFonts w:ascii="Times New Roman" w:eastAsia="Calibri" w:hAnsi="Times New Roman" w:cs="Times New Roman"/>
        </w:rPr>
      </w:pPr>
      <w:r w:rsidRPr="002475D4">
        <w:rPr>
          <w:rFonts w:ascii="Times New Roman" w:eastAsia="Calibri" w:hAnsi="Times New Roman" w:cs="Times New Roman"/>
        </w:rPr>
        <w:t>АРЕНДОДАТЕЛЬ                                                            АРЕНДАТОР</w:t>
      </w:r>
    </w:p>
    <w:p w:rsidR="002475D4" w:rsidRPr="002475D4" w:rsidRDefault="002475D4" w:rsidP="002475D4">
      <w:pPr>
        <w:tabs>
          <w:tab w:val="left" w:pos="5385"/>
        </w:tabs>
        <w:spacing w:line="276" w:lineRule="auto"/>
        <w:rPr>
          <w:rFonts w:ascii="Times New Roman" w:hAnsi="Times New Roman" w:cs="Times New Roman"/>
        </w:rPr>
      </w:pPr>
      <w:r w:rsidRPr="002475D4">
        <w:rPr>
          <w:rFonts w:ascii="Times New Roman" w:hAnsi="Times New Roman" w:cs="Times New Roman"/>
        </w:rPr>
        <w:t>………………………..</w:t>
      </w:r>
    </w:p>
    <w:tbl>
      <w:tblPr>
        <w:tblW w:w="9819" w:type="dxa"/>
        <w:tblLook w:val="0000" w:firstRow="0" w:lastRow="0" w:firstColumn="0" w:lastColumn="0" w:noHBand="0" w:noVBand="0"/>
      </w:tblPr>
      <w:tblGrid>
        <w:gridCol w:w="5495"/>
        <w:gridCol w:w="4324"/>
      </w:tblGrid>
      <w:tr w:rsidR="002475D4" w:rsidRPr="002475D4" w:rsidTr="002475D4">
        <w:trPr>
          <w:trHeight w:val="2160"/>
        </w:trPr>
        <w:tc>
          <w:tcPr>
            <w:tcW w:w="5495" w:type="dxa"/>
          </w:tcPr>
          <w:p w:rsidR="002475D4" w:rsidRPr="002475D4" w:rsidRDefault="002475D4" w:rsidP="002475D4">
            <w:pPr>
              <w:rPr>
                <w:rFonts w:ascii="Times New Roman" w:hAnsi="Times New Roman" w:cs="Times New Roman"/>
              </w:rPr>
            </w:pPr>
            <w:r w:rsidRPr="002475D4">
              <w:rPr>
                <w:rFonts w:ascii="Times New Roman" w:hAnsi="Times New Roman" w:cs="Times New Roman"/>
              </w:rPr>
              <w:t>АО «НИЦЭВТ»</w:t>
            </w: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r w:rsidRPr="002475D4">
              <w:rPr>
                <w:rFonts w:ascii="Times New Roman" w:hAnsi="Times New Roman" w:cs="Times New Roman"/>
              </w:rPr>
              <w:t xml:space="preserve">____________________ ……………. </w:t>
            </w:r>
          </w:p>
          <w:p w:rsidR="002475D4" w:rsidRPr="002475D4" w:rsidRDefault="002475D4" w:rsidP="002475D4">
            <w:pPr>
              <w:tabs>
                <w:tab w:val="left" w:pos="5370"/>
              </w:tabs>
              <w:rPr>
                <w:rFonts w:ascii="Times New Roman" w:hAnsi="Times New Roman" w:cs="Times New Roman"/>
              </w:rPr>
            </w:pPr>
            <w:r w:rsidRPr="002475D4">
              <w:rPr>
                <w:rFonts w:ascii="Times New Roman" w:hAnsi="Times New Roman" w:cs="Times New Roman"/>
              </w:rPr>
              <w:t>М.П.</w:t>
            </w:r>
          </w:p>
        </w:tc>
        <w:tc>
          <w:tcPr>
            <w:tcW w:w="4324" w:type="dxa"/>
          </w:tcPr>
          <w:p w:rsidR="002475D4" w:rsidRPr="002475D4" w:rsidRDefault="002475D4" w:rsidP="002475D4">
            <w:pPr>
              <w:tabs>
                <w:tab w:val="left" w:pos="72"/>
                <w:tab w:val="left" w:pos="5385"/>
              </w:tabs>
              <w:rPr>
                <w:rFonts w:ascii="Times New Roman" w:hAnsi="Times New Roman" w:cs="Times New Roman"/>
              </w:rPr>
            </w:pPr>
            <w:r w:rsidRPr="002475D4">
              <w:rPr>
                <w:rFonts w:ascii="Times New Roman" w:hAnsi="Times New Roman" w:cs="Times New Roman"/>
              </w:rPr>
              <w:t>Генеральный директор</w:t>
            </w:r>
          </w:p>
          <w:p w:rsidR="002475D4" w:rsidRPr="002475D4" w:rsidRDefault="002475D4" w:rsidP="002475D4">
            <w:pPr>
              <w:tabs>
                <w:tab w:val="left" w:pos="72"/>
                <w:tab w:val="left" w:pos="5385"/>
              </w:tabs>
              <w:rPr>
                <w:rFonts w:ascii="Times New Roman" w:hAnsi="Times New Roman" w:cs="Times New Roman"/>
              </w:rPr>
            </w:pPr>
          </w:p>
          <w:p w:rsidR="002475D4" w:rsidRPr="002475D4" w:rsidRDefault="002475D4" w:rsidP="002475D4">
            <w:pPr>
              <w:tabs>
                <w:tab w:val="left" w:pos="72"/>
                <w:tab w:val="left" w:pos="5370"/>
              </w:tabs>
              <w:rPr>
                <w:rFonts w:ascii="Times New Roman" w:hAnsi="Times New Roman" w:cs="Times New Roman"/>
              </w:rPr>
            </w:pPr>
            <w:r w:rsidRPr="002475D4">
              <w:rPr>
                <w:rFonts w:ascii="Times New Roman" w:hAnsi="Times New Roman" w:cs="Times New Roman"/>
              </w:rPr>
              <w:t>________________</w:t>
            </w:r>
          </w:p>
          <w:p w:rsidR="002475D4" w:rsidRPr="002475D4" w:rsidRDefault="002475D4" w:rsidP="002475D4">
            <w:pPr>
              <w:tabs>
                <w:tab w:val="left" w:pos="72"/>
                <w:tab w:val="left" w:pos="5370"/>
              </w:tabs>
              <w:rPr>
                <w:rFonts w:ascii="Times New Roman" w:hAnsi="Times New Roman" w:cs="Times New Roman"/>
              </w:rPr>
            </w:pPr>
            <w:r w:rsidRPr="002475D4">
              <w:rPr>
                <w:rFonts w:ascii="Times New Roman" w:hAnsi="Times New Roman" w:cs="Times New Roman"/>
              </w:rPr>
              <w:t>М.П.</w:t>
            </w:r>
          </w:p>
        </w:tc>
      </w:tr>
    </w:tbl>
    <w:p w:rsidR="002475D4" w:rsidRPr="002475D4" w:rsidRDefault="002475D4" w:rsidP="002475D4">
      <w:pPr>
        <w:ind w:firstLine="720"/>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r>
        <w:rPr>
          <w:rFonts w:ascii="Times New Roman" w:hAnsi="Times New Roman" w:cs="Times New Roman"/>
        </w:rPr>
        <w:t xml:space="preserve">Лот №10 </w:t>
      </w:r>
    </w:p>
    <w:p w:rsidR="002475D4" w:rsidRPr="002475D4" w:rsidRDefault="002475D4" w:rsidP="002475D4">
      <w:pPr>
        <w:rPr>
          <w:rFonts w:ascii="Times New Roman" w:hAnsi="Times New Roman" w:cs="Times New Roman"/>
        </w:rPr>
      </w:pPr>
    </w:p>
    <w:p w:rsidR="002475D4" w:rsidRPr="002475D4" w:rsidRDefault="002475D4" w:rsidP="002475D4">
      <w:pPr>
        <w:spacing w:after="0"/>
        <w:jc w:val="center"/>
        <w:rPr>
          <w:rFonts w:ascii="Times New Roman" w:hAnsi="Times New Roman" w:cs="Times New Roman"/>
          <w:b/>
        </w:rPr>
      </w:pPr>
      <w:r w:rsidRPr="002475D4">
        <w:rPr>
          <w:rFonts w:ascii="Times New Roman" w:hAnsi="Times New Roman" w:cs="Times New Roman"/>
          <w:b/>
        </w:rPr>
        <w:t>Договор</w:t>
      </w:r>
    </w:p>
    <w:p w:rsidR="002475D4" w:rsidRPr="002475D4" w:rsidRDefault="002475D4" w:rsidP="002475D4">
      <w:pPr>
        <w:spacing w:after="0"/>
        <w:jc w:val="center"/>
        <w:rPr>
          <w:rFonts w:ascii="Times New Roman" w:hAnsi="Times New Roman" w:cs="Times New Roman"/>
          <w:b/>
        </w:rPr>
      </w:pPr>
      <w:r w:rsidRPr="002475D4">
        <w:rPr>
          <w:rFonts w:ascii="Times New Roman" w:hAnsi="Times New Roman" w:cs="Times New Roman"/>
          <w:b/>
        </w:rPr>
        <w:t>аренды объектов недвижимого имущества №21/АР-</w:t>
      </w: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r>
        <w:rPr>
          <w:rFonts w:ascii="Times New Roman" w:hAnsi="Times New Roman" w:cs="Times New Roman"/>
        </w:rPr>
        <w:t xml:space="preserve">г.Москва                                                                         </w:t>
      </w:r>
      <w:r w:rsidRPr="002475D4">
        <w:rPr>
          <w:rFonts w:ascii="Times New Roman" w:hAnsi="Times New Roman" w:cs="Times New Roman"/>
        </w:rPr>
        <w:t>…………. две тысячи двадцать ……. года</w:t>
      </w:r>
    </w:p>
    <w:p w:rsidR="002475D4" w:rsidRPr="002475D4" w:rsidRDefault="002475D4" w:rsidP="002475D4">
      <w:pPr>
        <w:rPr>
          <w:rFonts w:ascii="Times New Roman" w:hAnsi="Times New Roman" w:cs="Times New Roman"/>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именуемое в дальнейшем «Арендатор», в лице генерального директора …………….., действующего на основании Устава, с другой стороны, при совместном упоминании именуемых в дальнейшем Стороны, заключили настоящий Договор о нижеследующем:</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right"/>
        <w:rPr>
          <w:rFonts w:ascii="Times New Roman" w:hAnsi="Times New Roman" w:cs="Times New Roman"/>
          <w:b/>
        </w:rPr>
      </w:pPr>
      <w:r w:rsidRPr="002475D4">
        <w:rPr>
          <w:rFonts w:ascii="Times New Roman" w:hAnsi="Times New Roman" w:cs="Times New Roman"/>
          <w:b/>
        </w:rPr>
        <w:t>1.</w:t>
      </w:r>
      <w:r w:rsidRPr="002475D4">
        <w:rPr>
          <w:rFonts w:ascii="Times New Roman" w:hAnsi="Times New Roman" w:cs="Times New Roman"/>
          <w:b/>
        </w:rPr>
        <w:tab/>
        <w:t>Предмет Договора</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1.1.</w:t>
      </w:r>
      <w:r w:rsidRPr="002475D4">
        <w:rPr>
          <w:rFonts w:ascii="Times New Roman" w:hAnsi="Times New Roman" w:cs="Times New Roman"/>
        </w:rPr>
        <w:ta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rFonts w:ascii="Times New Roman" w:hAnsi="Times New Roman" w:cs="Times New Roman"/>
        </w:rPr>
        <w:t>____</w:t>
      </w:r>
      <w:r w:rsidRPr="002475D4">
        <w:rPr>
          <w:rFonts w:ascii="Times New Roman" w:hAnsi="Times New Roman" w:cs="Times New Roman"/>
        </w:rPr>
        <w:t xml:space="preserve">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Характеристика и расположение Объекта содержатся в приложении № 1 к настоящему Договору.</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1.2.</w:t>
      </w:r>
      <w:r w:rsidRPr="002475D4">
        <w:rPr>
          <w:rFonts w:ascii="Times New Roman" w:hAnsi="Times New Roman" w:cs="Times New Roman"/>
        </w:rPr>
        <w:tab/>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1.3.</w:t>
      </w:r>
      <w:r w:rsidRPr="002475D4">
        <w:rPr>
          <w:rFonts w:ascii="Times New Roman" w:hAnsi="Times New Roman" w:cs="Times New Roman"/>
        </w:rPr>
        <w:tab/>
        <w:t xml:space="preserve">Арендатор имеет право использовать Объект под: осуществление основных видов деятельности, предусмотренных Уставом Арендатора </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1.4.</w:t>
      </w:r>
      <w:r w:rsidRPr="002475D4">
        <w:rPr>
          <w:rFonts w:ascii="Times New Roman" w:hAnsi="Times New Roman" w:cs="Times New Roman"/>
        </w:rPr>
        <w:tab/>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1.5.</w:t>
      </w:r>
      <w:r w:rsidRPr="002475D4">
        <w:rPr>
          <w:rFonts w:ascii="Times New Roman" w:hAnsi="Times New Roman" w:cs="Times New Roman"/>
        </w:rPr>
        <w:tab/>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1.6.</w:t>
      </w:r>
      <w:r w:rsidRPr="002475D4">
        <w:rPr>
          <w:rFonts w:ascii="Times New Roman" w:hAnsi="Times New Roman" w:cs="Times New Roman"/>
        </w:rPr>
        <w:tab/>
        <w:t>В части осуществления взаиморасчетов настоящий Договор действует до исполнения Сторонами своих обязательств в полном объеме.</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2.</w:t>
      </w:r>
      <w:r w:rsidRPr="002475D4">
        <w:rPr>
          <w:rFonts w:ascii="Times New Roman" w:hAnsi="Times New Roman" w:cs="Times New Roman"/>
          <w:b/>
        </w:rPr>
        <w:tab/>
        <w:t>Права и обязанности Сторон</w:t>
      </w:r>
    </w:p>
    <w:p w:rsidR="002475D4" w:rsidRPr="002475D4" w:rsidRDefault="002475D4" w:rsidP="002475D4">
      <w:pPr>
        <w:spacing w:after="0" w:line="240" w:lineRule="auto"/>
        <w:jc w:val="center"/>
        <w:rPr>
          <w:rFonts w:ascii="Times New Roman" w:hAnsi="Times New Roman" w:cs="Times New Roman"/>
          <w:b/>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2.1. Арендодатель обязуется: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2.1.1.  передать Арендатору Объект по акту приема-передачи, являющемуся приложением № 3 к настоящему Договору;</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 Арендатор обязуется: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2.2.1.   принять у Арендодателя Объект по акту приема-передачи;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2.2.2. использовать арендуемый Объект исключительно по его прямому назначению, в соответствии с п. 1.3.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2.2.4. своевременно и в полном объеме производить расчеты с Арендодателем в соответствии с условиями раздела 3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2.2.7. не производить улучшения Объекта, не отделимые без вреда для Объекта, без письменного согласия Арендодателя.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2.2.8.</w:t>
      </w:r>
      <w:r w:rsidRPr="002475D4">
        <w:rPr>
          <w:rFonts w:ascii="Times New Roman" w:hAnsi="Times New Roman" w:cs="Times New Roman"/>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2.2.9.</w:t>
      </w:r>
      <w:r w:rsidRPr="002475D4">
        <w:rPr>
          <w:rFonts w:ascii="Times New Roman" w:hAnsi="Times New Roman" w:cs="Times New Roman"/>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2.2.10.</w:t>
      </w:r>
      <w:r w:rsidRPr="002475D4">
        <w:rPr>
          <w:rFonts w:ascii="Times New Roman" w:hAnsi="Times New Roman" w:cs="Times New Roman"/>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2.2.11.</w:t>
      </w:r>
      <w:r w:rsidRPr="002475D4">
        <w:rPr>
          <w:rFonts w:ascii="Times New Roman" w:hAnsi="Times New Roman" w:cs="Times New Roman"/>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2.2.12.</w:t>
      </w:r>
      <w:r w:rsidRPr="002475D4">
        <w:rPr>
          <w:rFonts w:ascii="Times New Roman" w:hAnsi="Times New Roman" w:cs="Times New Roman"/>
        </w:rPr>
        <w:tab/>
        <w:t xml:space="preserve"> выполнять требования, предписания, регламенты в отношении Объекта, направляемые Арендодателем;</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2.2.13.</w:t>
      </w:r>
      <w:r w:rsidRPr="002475D4">
        <w:rPr>
          <w:rFonts w:ascii="Times New Roman" w:hAnsi="Times New Roman" w:cs="Times New Roman"/>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2.2.14.</w:t>
      </w:r>
      <w:r w:rsidRPr="002475D4">
        <w:rPr>
          <w:rFonts w:ascii="Times New Roman" w:hAnsi="Times New Roman" w:cs="Times New Roman"/>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2.2.15.</w:t>
      </w:r>
      <w:r w:rsidRPr="002475D4">
        <w:rPr>
          <w:rFonts w:ascii="Times New Roman" w:hAnsi="Times New Roman" w:cs="Times New Roman"/>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2.2.16.</w:t>
      </w:r>
      <w:r w:rsidRPr="002475D4">
        <w:rPr>
          <w:rFonts w:ascii="Times New Roman" w:hAnsi="Times New Roman" w:cs="Times New Roman"/>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2.2.17.</w:t>
      </w:r>
      <w:r w:rsidRPr="002475D4">
        <w:rPr>
          <w:rFonts w:ascii="Times New Roman" w:hAnsi="Times New Roman" w:cs="Times New Roman"/>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2.2.18.</w:t>
      </w:r>
      <w:r w:rsidRPr="002475D4">
        <w:rPr>
          <w:rFonts w:ascii="Times New Roman" w:hAnsi="Times New Roman" w:cs="Times New Roman"/>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2.2.19. 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в пределах Объекта;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2.3. Арендодатель имеет право:</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2.3.4. осуществлять фото - и видеофиксацию состояния Объекта.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2.4 Арендатор имеет право:</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2.4.1. получать от Арендодателя копии правоустанавливающих документов на Объект;</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2.4.2. требовать расторжения настоящего Договора в предусмотренных законодательством Российской Федерации случаях;</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3.</w:t>
      </w:r>
      <w:r w:rsidRPr="002475D4">
        <w:rPr>
          <w:rFonts w:ascii="Times New Roman" w:hAnsi="Times New Roman" w:cs="Times New Roman"/>
          <w:b/>
        </w:rPr>
        <w:tab/>
        <w:t>Арендная плата и порядок расчетов</w:t>
      </w:r>
    </w:p>
    <w:p w:rsidR="002475D4" w:rsidRPr="002475D4" w:rsidRDefault="002475D4" w:rsidP="002475D4">
      <w:pPr>
        <w:spacing w:after="0" w:line="240" w:lineRule="auto"/>
        <w:jc w:val="center"/>
        <w:rPr>
          <w:rFonts w:ascii="Times New Roman" w:hAnsi="Times New Roman" w:cs="Times New Roman"/>
          <w:b/>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3.1.</w:t>
      </w:r>
      <w:r w:rsidRPr="002475D4">
        <w:rPr>
          <w:rFonts w:ascii="Times New Roman" w:hAnsi="Times New Roman" w:cs="Times New Roman"/>
        </w:rPr>
        <w:tab/>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тепло, вода, на 1-е число каждого месяца и по тарифам снабжающей организации, а также по тарифам оказания эксплуатационных услуг, согласованными Сторонами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3.2.</w:t>
      </w:r>
      <w:r w:rsidRPr="002475D4">
        <w:rPr>
          <w:rFonts w:ascii="Times New Roman" w:hAnsi="Times New Roman" w:cs="Times New Roman"/>
        </w:rPr>
        <w:tab/>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3.3.</w:t>
      </w:r>
      <w:r w:rsidRPr="002475D4">
        <w:rPr>
          <w:rFonts w:ascii="Times New Roman" w:hAnsi="Times New Roman" w:cs="Times New Roman"/>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3.4.</w:t>
      </w:r>
      <w:r w:rsidRPr="002475D4">
        <w:rPr>
          <w:rFonts w:ascii="Times New Roman" w:hAnsi="Times New Roman" w:cs="Times New Roman"/>
        </w:rPr>
        <w:tab/>
        <w:t>Фиксированная часть арендной платы включает в себя плату за пользование Объектом.</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3.5.</w:t>
      </w:r>
      <w:r w:rsidRPr="002475D4">
        <w:rPr>
          <w:rFonts w:ascii="Times New Roman" w:hAnsi="Times New Roman" w:cs="Times New Roman"/>
        </w:rPr>
        <w:tab/>
        <w:t xml:space="preserve">Арендная плата не включает в себя стоимость услуги по перевозке грузов грузовым лифтом и иные услуги. </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3.6.</w:t>
      </w:r>
      <w:r w:rsidRPr="002475D4">
        <w:rPr>
          <w:rFonts w:ascii="Times New Roman" w:hAnsi="Times New Roman" w:cs="Times New Roman"/>
        </w:rPr>
        <w:tab/>
        <w:t>Счет-фактура выставляется Арендодателем в соответствии с требованиями законодательства Российской Федерации.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3.7.</w:t>
      </w:r>
      <w:r w:rsidRPr="002475D4">
        <w:rPr>
          <w:rFonts w:ascii="Times New Roman" w:hAnsi="Times New Roman" w:cs="Times New Roman"/>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3.8.</w:t>
      </w:r>
      <w:r w:rsidRPr="002475D4">
        <w:rPr>
          <w:rFonts w:ascii="Times New Roman" w:hAnsi="Times New Roman" w:cs="Times New Roman"/>
        </w:rPr>
        <w:tab/>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4.</w:t>
      </w:r>
      <w:r w:rsidRPr="002475D4">
        <w:rPr>
          <w:rFonts w:ascii="Times New Roman" w:hAnsi="Times New Roman" w:cs="Times New Roman"/>
          <w:b/>
        </w:rPr>
        <w:tab/>
        <w:t>Порядок возврата арендуемого помещения Арендодателю</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ab/>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4.1.</w:t>
      </w:r>
      <w:r w:rsidRPr="002475D4">
        <w:rPr>
          <w:rFonts w:ascii="Times New Roman" w:hAnsi="Times New Roman" w:cs="Times New Roman"/>
        </w:rPr>
        <w:tab/>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4.2.</w:t>
      </w:r>
      <w:r w:rsidRPr="002475D4">
        <w:rPr>
          <w:rFonts w:ascii="Times New Roman" w:hAnsi="Times New Roman" w:cs="Times New Roman"/>
        </w:rPr>
        <w:tab/>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4.3.</w:t>
      </w:r>
      <w:r w:rsidRPr="002475D4">
        <w:rPr>
          <w:rFonts w:ascii="Times New Roman" w:hAnsi="Times New Roman" w:cs="Times New Roman"/>
        </w:rPr>
        <w:tab/>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4.4.</w:t>
      </w:r>
      <w:r w:rsidRPr="002475D4">
        <w:rPr>
          <w:rFonts w:ascii="Times New Roman" w:hAnsi="Times New Roman" w:cs="Times New Roman"/>
        </w:rPr>
        <w:tab/>
        <w:t>Арендатор обязан представить Объект готовым к осмотру и передаче Арендодателю в день окончания срока действия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Датой окончания срока действия настоящего Договора является: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 дата, указанная в соглашении о расторжении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 дата, указанная в уведомлении о досрочном расторжении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(одностороннем отказе от исполнения Договора в предусмотренных Договором случаях);</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 дата в соответствии с п. 1.5.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4.5.</w:t>
      </w:r>
      <w:r w:rsidRPr="002475D4">
        <w:rPr>
          <w:rFonts w:ascii="Times New Roman" w:hAnsi="Times New Roman" w:cs="Times New Roman"/>
        </w:rPr>
        <w:tab/>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4.6.</w:t>
      </w:r>
      <w:r w:rsidRPr="002475D4">
        <w:rPr>
          <w:rFonts w:ascii="Times New Roman" w:hAnsi="Times New Roman" w:cs="Times New Roman"/>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Произведенные Арендатором отделимые улучшения арендуемого Объекта являются собственностью Арендатора.</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5.</w:t>
      </w:r>
      <w:r w:rsidRPr="002475D4">
        <w:rPr>
          <w:rFonts w:ascii="Times New Roman" w:hAnsi="Times New Roman" w:cs="Times New Roman"/>
          <w:b/>
        </w:rPr>
        <w:tab/>
        <w:t>Ответственность Сторон</w:t>
      </w:r>
    </w:p>
    <w:p w:rsidR="002475D4" w:rsidRPr="002475D4" w:rsidRDefault="002475D4" w:rsidP="002475D4">
      <w:pPr>
        <w:spacing w:after="0" w:line="240" w:lineRule="auto"/>
        <w:jc w:val="center"/>
        <w:rPr>
          <w:rFonts w:ascii="Times New Roman" w:hAnsi="Times New Roman" w:cs="Times New Roman"/>
          <w:b/>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5.1.</w:t>
      </w:r>
      <w:r w:rsidRPr="002475D4">
        <w:rPr>
          <w:rFonts w:ascii="Times New Roman" w:hAnsi="Times New Roman" w:cs="Times New Roman"/>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5.2.</w:t>
      </w:r>
      <w:r w:rsidRPr="002475D4">
        <w:rPr>
          <w:rFonts w:ascii="Times New Roman" w:hAnsi="Times New Roman" w:cs="Times New Roman"/>
        </w:rPr>
        <w:tab/>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(одна десятая) процента, подлежащей уплате суммы за каждый день просрочки.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5.3.</w:t>
      </w:r>
      <w:r w:rsidRPr="002475D4">
        <w:rPr>
          <w:rFonts w:ascii="Times New Roman" w:hAnsi="Times New Roman" w:cs="Times New Roman"/>
        </w:rPr>
        <w:tab/>
        <w:t>В случае нарушения Арендатором п.п. 2.2.10. настоящего Договора, Арендодатель вправе потребовать от Арендатора уплаты штрафа в размере …………………… рублей ….. копейки.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5.4.</w:t>
      </w:r>
      <w:r w:rsidRPr="002475D4">
        <w:rPr>
          <w:rFonts w:ascii="Times New Roman" w:hAnsi="Times New Roman" w:cs="Times New Roman"/>
        </w:rPr>
        <w:tab/>
        <w:t>При просрочке оплаты в соответствии с разделом 3 настоящего Договора Арендодатель вправе ограничить доступ Арендатора на Объект.</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5.5.</w:t>
      </w:r>
      <w:r w:rsidRPr="002475D4">
        <w:rPr>
          <w:rFonts w:ascii="Times New Roman" w:hAnsi="Times New Roman" w:cs="Times New Roman"/>
        </w:rPr>
        <w:tab/>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5.6.</w:t>
      </w:r>
      <w:r w:rsidRPr="002475D4">
        <w:rPr>
          <w:rFonts w:ascii="Times New Roman" w:hAnsi="Times New Roman" w:cs="Times New Roman"/>
        </w:rPr>
        <w:tab/>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5.7.</w:t>
      </w:r>
      <w:r w:rsidRPr="002475D4">
        <w:rPr>
          <w:rFonts w:ascii="Times New Roman" w:hAnsi="Times New Roman" w:cs="Times New Roman"/>
        </w:rPr>
        <w:tab/>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6.</w:t>
      </w:r>
      <w:r w:rsidRPr="002475D4">
        <w:rPr>
          <w:rFonts w:ascii="Times New Roman" w:hAnsi="Times New Roman" w:cs="Times New Roman"/>
          <w:b/>
        </w:rPr>
        <w:tab/>
        <w:t>Обстоятельства непреодолимой силы</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6.2. </w:t>
      </w:r>
      <w:r w:rsidRPr="002475D4">
        <w:rPr>
          <w:rFonts w:ascii="Times New Roman" w:hAnsi="Times New Roman" w:cs="Times New Roman"/>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6.3.</w:t>
      </w:r>
      <w:r w:rsidRPr="002475D4">
        <w:rPr>
          <w:rFonts w:ascii="Times New Roman" w:hAnsi="Times New Roman" w:cs="Times New Roman"/>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7.</w:t>
      </w:r>
      <w:r w:rsidRPr="002475D4">
        <w:rPr>
          <w:rFonts w:ascii="Times New Roman" w:hAnsi="Times New Roman" w:cs="Times New Roman"/>
          <w:b/>
        </w:rPr>
        <w:tab/>
        <w:t>Конфиденциальность</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8.</w:t>
      </w:r>
      <w:r w:rsidRPr="002475D4">
        <w:rPr>
          <w:rFonts w:ascii="Times New Roman" w:hAnsi="Times New Roman" w:cs="Times New Roman"/>
          <w:b/>
        </w:rPr>
        <w:tab/>
        <w:t>Порядок разрешения споров</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9. Одностороннее расторжение Договора</w:t>
      </w:r>
    </w:p>
    <w:p w:rsidR="002475D4" w:rsidRPr="002475D4" w:rsidRDefault="002475D4" w:rsidP="002475D4">
      <w:pPr>
        <w:spacing w:after="0" w:line="240" w:lineRule="auto"/>
        <w:jc w:val="center"/>
        <w:rPr>
          <w:rFonts w:ascii="Times New Roman" w:hAnsi="Times New Roman" w:cs="Times New Roman"/>
          <w:b/>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9.1.1.</w:t>
      </w:r>
      <w:r w:rsidRPr="002475D4">
        <w:rPr>
          <w:rFonts w:ascii="Times New Roman" w:hAnsi="Times New Roman" w:cs="Times New Roman"/>
        </w:rPr>
        <w:tab/>
        <w:t>при использовании Объекта Арендатором не в соответствии с условиями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9.1.2.</w:t>
      </w:r>
      <w:r w:rsidRPr="002475D4">
        <w:rPr>
          <w:rFonts w:ascii="Times New Roman" w:hAnsi="Times New Roman" w:cs="Times New Roman"/>
        </w:rPr>
        <w:tab/>
        <w:t>при нарушении Арендатором обязательств, предусмотренных Разделом 2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9.1.3.</w:t>
      </w:r>
      <w:r w:rsidRPr="002475D4">
        <w:rPr>
          <w:rFonts w:ascii="Times New Roman" w:hAnsi="Times New Roman" w:cs="Times New Roman"/>
        </w:rPr>
        <w:tab/>
        <w:t>при существенном ухудшении состояния Объекта вне зависимости от вины Арендатора;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9.1.4.</w:t>
      </w:r>
      <w:r w:rsidRPr="002475D4">
        <w:rPr>
          <w:rFonts w:ascii="Times New Roman" w:hAnsi="Times New Roman" w:cs="Times New Roman"/>
        </w:rPr>
        <w:tab/>
        <w:t>при просрочке внесения арендной платы в полном размере (как фиксированной, так и переменной (если применимо) более двух раз и более, чем на 5 (пять) рабочих дней после наступления срока очередного платежа.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9.2.</w:t>
      </w:r>
      <w:r w:rsidRPr="002475D4">
        <w:rPr>
          <w:rFonts w:ascii="Times New Roman" w:hAnsi="Times New Roman" w:cs="Times New Roman"/>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9.3.</w:t>
      </w:r>
      <w:r w:rsidRPr="002475D4">
        <w:rPr>
          <w:rFonts w:ascii="Times New Roman" w:hAnsi="Times New Roman" w:cs="Times New Roman"/>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9.4. </w:t>
      </w:r>
      <w:r w:rsidRPr="002475D4">
        <w:rPr>
          <w:rFonts w:ascii="Times New Roman" w:hAnsi="Times New Roman" w:cs="Times New Roman"/>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9.5.</w:t>
      </w:r>
      <w:r w:rsidRPr="002475D4">
        <w:rPr>
          <w:rFonts w:ascii="Times New Roman" w:hAnsi="Times New Roman" w:cs="Times New Roman"/>
        </w:rPr>
        <w:tab/>
        <w:t>При расторжении настоящего Договора Арендатор обязан возвратить помещения Арендодателю в срок, указанный в уведомлении Арендодателя.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9.6.</w:t>
      </w:r>
      <w:r w:rsidRPr="002475D4">
        <w:rPr>
          <w:rFonts w:ascii="Times New Roman" w:hAnsi="Times New Roman" w:cs="Times New Roman"/>
        </w:rPr>
        <w:tab/>
        <w:t>В случае досрочного расторжения настоящего Договора Стороны должны произвести сверку взаиморасчетов.</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center"/>
        <w:rPr>
          <w:rFonts w:ascii="Times New Roman" w:hAnsi="Times New Roman" w:cs="Times New Roman"/>
          <w:b/>
        </w:rPr>
      </w:pPr>
      <w:r w:rsidRPr="002475D4">
        <w:rPr>
          <w:rFonts w:ascii="Times New Roman" w:hAnsi="Times New Roman" w:cs="Times New Roman"/>
          <w:b/>
        </w:rPr>
        <w:t>10. Прочие условия</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10.1.</w:t>
      </w:r>
      <w:r w:rsidRPr="002475D4">
        <w:rPr>
          <w:rFonts w:ascii="Times New Roman" w:hAnsi="Times New Roman" w:cs="Times New Roman"/>
        </w:rPr>
        <w:tab/>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 xml:space="preserve">         Доступ на Объект, осуществляемый без присутствия Арендатора, может фиксироваться с помощью видеозаписи.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10.2.</w:t>
      </w:r>
      <w:r w:rsidRPr="002475D4">
        <w:rPr>
          <w:rFonts w:ascii="Times New Roman" w:hAnsi="Times New Roman" w:cs="Times New Roman"/>
        </w:rPr>
        <w:tab/>
        <w:t>Представителем Арендодателя для обеспечения оперативного взаимодействия</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Сторон по настоящему Договору является -______________________________________________  ___________________________________________________________________________________</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(указывается должность, Ф.И.О.), тел.(495) 319-77-27. электронная почта_____________.</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10.3.</w:t>
      </w:r>
      <w:r w:rsidRPr="002475D4">
        <w:rPr>
          <w:rFonts w:ascii="Times New Roman" w:hAnsi="Times New Roman" w:cs="Times New Roman"/>
        </w:rPr>
        <w:tab/>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2475D4">
        <w:rPr>
          <w:rFonts w:ascii="Times New Roman" w:hAnsi="Times New Roman" w:cs="Times New Roman"/>
        </w:rPr>
        <w:tab/>
        <w:t>(указывается должность, Ф.И.О.), тел.______________. электронная почта__________________.</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10.4.</w:t>
      </w:r>
      <w:r w:rsidRPr="002475D4">
        <w:rPr>
          <w:rFonts w:ascii="Times New Roman" w:hAnsi="Times New Roman" w:cs="Times New Roman"/>
        </w:rPr>
        <w:tab/>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10.5.</w:t>
      </w:r>
      <w:r w:rsidRPr="002475D4">
        <w:rPr>
          <w:rFonts w:ascii="Times New Roman" w:hAnsi="Times New Roman" w:cs="Times New Roman"/>
        </w:rPr>
        <w:tab/>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10.6.</w:t>
      </w:r>
      <w:r w:rsidRPr="002475D4">
        <w:rPr>
          <w:rFonts w:ascii="Times New Roman" w:hAnsi="Times New Roman" w:cs="Times New Roman"/>
        </w:rPr>
        <w:tab/>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10.7.</w:t>
      </w:r>
      <w:r w:rsidRPr="002475D4">
        <w:rPr>
          <w:rFonts w:ascii="Times New Roman" w:hAnsi="Times New Roman" w:cs="Times New Roman"/>
        </w:rPr>
        <w:tab/>
        <w:t>Во всем, что прямо не предусмотрено настоящим Договором, Стороны руководствуются законодательством Российской Федерации.</w:t>
      </w:r>
    </w:p>
    <w:p w:rsidR="002475D4" w:rsidRPr="002475D4" w:rsidRDefault="002475D4" w:rsidP="002475D4">
      <w:pPr>
        <w:spacing w:after="0" w:line="240" w:lineRule="auto"/>
        <w:jc w:val="both"/>
        <w:rPr>
          <w:rFonts w:ascii="Times New Roman" w:hAnsi="Times New Roman" w:cs="Times New Roman"/>
        </w:rPr>
      </w:pPr>
      <w:r w:rsidRPr="002475D4">
        <w:rPr>
          <w:rFonts w:ascii="Times New Roman" w:hAnsi="Times New Roman" w:cs="Times New Roman"/>
        </w:rPr>
        <w:t>10.8.</w:t>
      </w:r>
      <w:r w:rsidRPr="002475D4">
        <w:rPr>
          <w:rFonts w:ascii="Times New Roman" w:hAnsi="Times New Roman" w:cs="Times New Roman"/>
        </w:rPr>
        <w:tab/>
        <w:t>Настоящий Договор составлен в двух подлинных аутентичных экземплярах, по одному экземпляру для каждой из Сторон.</w:t>
      </w:r>
    </w:p>
    <w:p w:rsidR="002475D4" w:rsidRPr="002475D4" w:rsidRDefault="002475D4" w:rsidP="002475D4">
      <w:pPr>
        <w:spacing w:after="0" w:line="240" w:lineRule="auto"/>
        <w:jc w:val="both"/>
        <w:rPr>
          <w:rFonts w:ascii="Times New Roman" w:hAnsi="Times New Roman" w:cs="Times New Roman"/>
        </w:rPr>
      </w:pPr>
    </w:p>
    <w:p w:rsidR="002475D4" w:rsidRPr="002475D4" w:rsidRDefault="002475D4" w:rsidP="002475D4">
      <w:pPr>
        <w:spacing w:after="0" w:line="240" w:lineRule="auto"/>
        <w:jc w:val="both"/>
        <w:rPr>
          <w:rFonts w:ascii="Times New Roman" w:hAnsi="Times New Roman" w:cs="Times New Roman"/>
          <w:b/>
        </w:rPr>
      </w:pPr>
      <w:r w:rsidRPr="002475D4">
        <w:rPr>
          <w:rFonts w:ascii="Times New Roman" w:hAnsi="Times New Roman" w:cs="Times New Roman"/>
          <w:b/>
        </w:rPr>
        <w:t>11.</w:t>
      </w:r>
      <w:r w:rsidRPr="002475D4">
        <w:rPr>
          <w:rFonts w:ascii="Times New Roman" w:hAnsi="Times New Roman" w:cs="Times New Roman"/>
          <w:b/>
        </w:rPr>
        <w:tab/>
        <w:t>Адреса и реквизиты Сторон</w:t>
      </w:r>
    </w:p>
    <w:p w:rsidR="002475D4" w:rsidRDefault="002475D4" w:rsidP="002475D4">
      <w:pPr>
        <w:rPr>
          <w:rFonts w:ascii="Times New Roman" w:hAnsi="Times New Roman" w:cs="Times New Roman"/>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4"/>
      </w:tblGrid>
      <w:tr w:rsidR="005275F4" w:rsidTr="005275F4">
        <w:tc>
          <w:tcPr>
            <w:tcW w:w="4673" w:type="dxa"/>
          </w:tcPr>
          <w:p w:rsidR="005275F4" w:rsidRPr="005275F4" w:rsidRDefault="005275F4" w:rsidP="005275F4">
            <w:pPr>
              <w:pStyle w:val="aa"/>
              <w:ind w:right="121"/>
              <w:rPr>
                <w:rFonts w:ascii="Times New Roman" w:hAnsi="Times New Roman" w:cs="Times New Roman"/>
                <w:sz w:val="24"/>
                <w:szCs w:val="24"/>
              </w:rPr>
            </w:pPr>
            <w:r w:rsidRPr="005275F4">
              <w:rPr>
                <w:rFonts w:ascii="Times New Roman" w:hAnsi="Times New Roman" w:cs="Times New Roman"/>
                <w:b w:val="0"/>
                <w:sz w:val="24"/>
                <w:szCs w:val="24"/>
              </w:rPr>
              <w:t>Арендодатель:</w:t>
            </w:r>
          </w:p>
          <w:p w:rsidR="005275F4" w:rsidRPr="005275F4" w:rsidRDefault="005275F4" w:rsidP="005275F4">
            <w:pPr>
              <w:pStyle w:val="aa"/>
              <w:ind w:right="121"/>
              <w:rPr>
                <w:rFonts w:ascii="Times New Roman" w:hAnsi="Times New Roman" w:cs="Times New Roman"/>
                <w:sz w:val="24"/>
                <w:szCs w:val="24"/>
              </w:rPr>
            </w:pP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Акционерное общество «Научно-исследовательский центр электронной вычислительной техники»</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(АО «НИЦЭВТ»)</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 xml:space="preserve">Юридический адрес: </w:t>
            </w:r>
            <w:smartTag w:uri="urn:schemas-microsoft-com:office:smarttags" w:element="metricconverter">
              <w:smartTagPr>
                <w:attr w:name="ProductID" w:val="117587, г"/>
              </w:smartTagPr>
              <w:r w:rsidRPr="005275F4">
                <w:rPr>
                  <w:rFonts w:ascii="Times New Roman" w:hAnsi="Times New Roman" w:cs="Times New Roman"/>
                  <w:sz w:val="24"/>
                  <w:szCs w:val="24"/>
                </w:rPr>
                <w:t>117587, г</w:t>
              </w:r>
            </w:smartTag>
            <w:r w:rsidRPr="005275F4">
              <w:rPr>
                <w:rFonts w:ascii="Times New Roman" w:hAnsi="Times New Roman" w:cs="Times New Roman"/>
                <w:sz w:val="24"/>
                <w:szCs w:val="24"/>
              </w:rPr>
              <w:t>. Москва, Варшавское шоссе, д. 125, стр. 1</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 xml:space="preserve">Почтовый адрес: </w:t>
            </w:r>
            <w:smartTag w:uri="urn:schemas-microsoft-com:office:smarttags" w:element="metricconverter">
              <w:smartTagPr>
                <w:attr w:name="ProductID" w:val="117587, г"/>
              </w:smartTagPr>
              <w:r w:rsidRPr="005275F4">
                <w:rPr>
                  <w:rFonts w:ascii="Times New Roman" w:hAnsi="Times New Roman" w:cs="Times New Roman"/>
                  <w:sz w:val="24"/>
                  <w:szCs w:val="24"/>
                </w:rPr>
                <w:t>117587, г</w:t>
              </w:r>
            </w:smartTag>
            <w:r w:rsidRPr="005275F4">
              <w:rPr>
                <w:rFonts w:ascii="Times New Roman" w:hAnsi="Times New Roman" w:cs="Times New Roman"/>
                <w:sz w:val="24"/>
                <w:szCs w:val="24"/>
              </w:rPr>
              <w:t>. Москва, Варшавское шоссе, д. 125, стр. 1</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ИНН 7726019325 КПП 772601001</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ОГРН 1027700015298</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р/с 40702810938060111370</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в ПАО Сбербанк России, г. Москва</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к/с 30101810400000000225</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БИК 044525225</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 xml:space="preserve">Телефон: 8-495-319-17-90, </w:t>
            </w: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факс 8-495-319-69-78.</w:t>
            </w:r>
          </w:p>
          <w:p w:rsidR="005275F4" w:rsidRPr="005275F4" w:rsidRDefault="005275F4" w:rsidP="005275F4">
            <w:pPr>
              <w:rPr>
                <w:rFonts w:ascii="Times New Roman" w:hAnsi="Times New Roman" w:cs="Times New Roman"/>
                <w:sz w:val="24"/>
                <w:szCs w:val="24"/>
              </w:rPr>
            </w:pP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w:t>
            </w:r>
          </w:p>
          <w:p w:rsidR="005275F4" w:rsidRPr="005275F4" w:rsidRDefault="005275F4" w:rsidP="005275F4">
            <w:pPr>
              <w:rPr>
                <w:rFonts w:ascii="Times New Roman" w:hAnsi="Times New Roman" w:cs="Times New Roman"/>
                <w:sz w:val="24"/>
                <w:szCs w:val="24"/>
              </w:rPr>
            </w:pPr>
          </w:p>
          <w:p w:rsidR="005275F4" w:rsidRPr="005275F4" w:rsidRDefault="005275F4" w:rsidP="005275F4">
            <w:pPr>
              <w:rPr>
                <w:rFonts w:ascii="Times New Roman" w:hAnsi="Times New Roman" w:cs="Times New Roman"/>
                <w:sz w:val="24"/>
                <w:szCs w:val="24"/>
              </w:rPr>
            </w:pPr>
          </w:p>
          <w:p w:rsidR="005275F4" w:rsidRPr="005275F4" w:rsidRDefault="005275F4" w:rsidP="005275F4">
            <w:pPr>
              <w:rPr>
                <w:rFonts w:ascii="Times New Roman" w:hAnsi="Times New Roman" w:cs="Times New Roman"/>
                <w:sz w:val="24"/>
                <w:szCs w:val="24"/>
              </w:rPr>
            </w:pPr>
            <w:r w:rsidRPr="005275F4">
              <w:rPr>
                <w:rFonts w:ascii="Times New Roman" w:hAnsi="Times New Roman" w:cs="Times New Roman"/>
                <w:sz w:val="24"/>
                <w:szCs w:val="24"/>
              </w:rPr>
              <w:t>____________________ …………………..</w:t>
            </w:r>
          </w:p>
          <w:p w:rsidR="005275F4" w:rsidRDefault="005275F4" w:rsidP="005275F4">
            <w:pPr>
              <w:rPr>
                <w:rFonts w:ascii="Times New Roman" w:hAnsi="Times New Roman" w:cs="Times New Roman"/>
              </w:rPr>
            </w:pPr>
            <w:r w:rsidRPr="005275F4">
              <w:rPr>
                <w:rFonts w:ascii="Times New Roman" w:hAnsi="Times New Roman" w:cs="Times New Roman"/>
                <w:sz w:val="24"/>
                <w:szCs w:val="24"/>
              </w:rPr>
              <w:t>М.П.</w:t>
            </w:r>
          </w:p>
        </w:tc>
        <w:tc>
          <w:tcPr>
            <w:tcW w:w="4674" w:type="dxa"/>
          </w:tcPr>
          <w:p w:rsidR="005275F4" w:rsidRPr="005275F4" w:rsidRDefault="005275F4" w:rsidP="005275F4">
            <w:pPr>
              <w:overflowPunct w:val="0"/>
              <w:autoSpaceDE w:val="0"/>
              <w:autoSpaceDN w:val="0"/>
              <w:adjustRightInd w:val="0"/>
              <w:ind w:firstLine="284"/>
              <w:jc w:val="both"/>
              <w:textAlignment w:val="baseline"/>
              <w:rPr>
                <w:rFonts w:ascii="Times New Roman" w:eastAsia="Times New Roman" w:hAnsi="Times New Roman" w:cs="Times New Roman"/>
                <w:b/>
                <w:bCs/>
                <w:sz w:val="24"/>
                <w:szCs w:val="24"/>
                <w:lang w:eastAsia="ru-RU"/>
              </w:rPr>
            </w:pPr>
            <w:r w:rsidRPr="005275F4">
              <w:rPr>
                <w:rFonts w:ascii="Times New Roman" w:eastAsia="Times New Roman" w:hAnsi="Times New Roman" w:cs="Times New Roman"/>
                <w:b/>
                <w:bCs/>
                <w:sz w:val="24"/>
                <w:szCs w:val="24"/>
                <w:lang w:eastAsia="ru-RU"/>
              </w:rPr>
              <w:t>Арендатор:</w:t>
            </w:r>
          </w:p>
          <w:p w:rsidR="005275F4" w:rsidRPr="005275F4" w:rsidRDefault="005275F4" w:rsidP="005275F4">
            <w:pPr>
              <w:widowControl w:val="0"/>
              <w:overflowPunct w:val="0"/>
              <w:autoSpaceDE w:val="0"/>
              <w:autoSpaceDN w:val="0"/>
              <w:adjustRightInd w:val="0"/>
              <w:ind w:right="-70" w:firstLine="284"/>
              <w:jc w:val="both"/>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общество «………»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napToGrid w:val="0"/>
                <w:sz w:val="24"/>
                <w:szCs w:val="24"/>
                <w:lang w:eastAsia="ru-RU"/>
              </w:rPr>
              <w:t xml:space="preserve">Адрес: </w:t>
            </w:r>
            <w:r w:rsidRPr="005275F4">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этаж .., пом. .., ком.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ИНН ………….. / КПП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ОГРН</w:t>
            </w:r>
            <w:r w:rsidRPr="005275F4">
              <w:rPr>
                <w:rFonts w:ascii="Times New Roman" w:eastAsia="Times New Roman" w:hAnsi="Times New Roman" w:cs="Times New Roman"/>
                <w:color w:val="000000"/>
                <w:sz w:val="24"/>
                <w:szCs w:val="24"/>
                <w:lang w:eastAsia="ru-RU"/>
              </w:rPr>
              <w:t xml:space="preserve"> </w:t>
            </w:r>
            <w:r w:rsidRPr="005275F4">
              <w:rPr>
                <w:rFonts w:ascii="Times New Roman" w:eastAsia="Times New Roman" w:hAnsi="Times New Roman" w:cs="Times New Roman"/>
                <w:snapToGrid w:val="0"/>
                <w:sz w:val="24"/>
                <w:szCs w:val="24"/>
                <w:lang w:eastAsia="ru-RU"/>
              </w:rPr>
              <w:t>…………………..</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р/с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в …………… Банка …….. г. Москва</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к/с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БИК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napToGrid w:val="0"/>
                <w:sz w:val="24"/>
                <w:szCs w:val="24"/>
                <w:lang w:eastAsia="ru-RU"/>
              </w:rPr>
              <w:t>Телефон:…………………</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Генеральный директор</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___________________ ……………. </w:t>
            </w:r>
          </w:p>
          <w:p w:rsidR="005275F4" w:rsidRDefault="005275F4" w:rsidP="005275F4">
            <w:pPr>
              <w:rPr>
                <w:rFonts w:ascii="Times New Roman" w:hAnsi="Times New Roman" w:cs="Times New Roman"/>
              </w:rPr>
            </w:pPr>
            <w:r w:rsidRPr="005275F4">
              <w:rPr>
                <w:rFonts w:ascii="Times New Roman" w:eastAsia="Times New Roman" w:hAnsi="Times New Roman" w:cs="Times New Roman"/>
                <w:sz w:val="24"/>
                <w:szCs w:val="24"/>
                <w:lang w:eastAsia="ru-RU"/>
              </w:rPr>
              <w:t xml:space="preserve"> М.П.</w:t>
            </w:r>
          </w:p>
        </w:tc>
      </w:tr>
    </w:tbl>
    <w:p w:rsidR="005275F4" w:rsidRPr="002475D4" w:rsidRDefault="005275F4" w:rsidP="002475D4">
      <w:pPr>
        <w:rPr>
          <w:rFonts w:ascii="Times New Roman" w:hAnsi="Times New Roman" w:cs="Times New Roman"/>
        </w:rPr>
      </w:pPr>
    </w:p>
    <w:p w:rsidR="005275F4" w:rsidRDefault="002475D4" w:rsidP="005275F4">
      <w:pPr>
        <w:jc w:val="right"/>
        <w:rPr>
          <w:rFonts w:ascii="Times New Roman" w:hAnsi="Times New Roman" w:cs="Times New Roman"/>
        </w:rPr>
      </w:pPr>
      <w:r w:rsidRPr="002475D4">
        <w:rPr>
          <w:rFonts w:ascii="Times New Roman" w:hAnsi="Times New Roman" w:cs="Times New Roman"/>
        </w:rPr>
        <w:t xml:space="preserve">Приложение № 3 </w:t>
      </w:r>
    </w:p>
    <w:p w:rsidR="002475D4" w:rsidRPr="002475D4" w:rsidRDefault="002475D4" w:rsidP="005275F4">
      <w:pPr>
        <w:jc w:val="right"/>
        <w:rPr>
          <w:rFonts w:ascii="Times New Roman" w:hAnsi="Times New Roman" w:cs="Times New Roman"/>
        </w:rPr>
      </w:pPr>
      <w:r w:rsidRPr="002475D4">
        <w:rPr>
          <w:rFonts w:ascii="Times New Roman" w:hAnsi="Times New Roman" w:cs="Times New Roman"/>
        </w:rPr>
        <w:t xml:space="preserve">к договору аренды объектов недвижимого имущества </w:t>
      </w:r>
    </w:p>
    <w:p w:rsidR="002475D4" w:rsidRPr="002475D4" w:rsidRDefault="002475D4" w:rsidP="005275F4">
      <w:pPr>
        <w:jc w:val="right"/>
        <w:rPr>
          <w:rFonts w:ascii="Times New Roman" w:hAnsi="Times New Roman" w:cs="Times New Roman"/>
        </w:rPr>
      </w:pPr>
      <w:r w:rsidRPr="002475D4">
        <w:rPr>
          <w:rFonts w:ascii="Times New Roman" w:hAnsi="Times New Roman" w:cs="Times New Roman"/>
        </w:rPr>
        <w:t>от ......2022 №21/АР-</w:t>
      </w:r>
    </w:p>
    <w:p w:rsidR="002475D4" w:rsidRPr="002475D4" w:rsidRDefault="002475D4" w:rsidP="002475D4">
      <w:pPr>
        <w:rPr>
          <w:rFonts w:ascii="Times New Roman" w:hAnsi="Times New Roman" w:cs="Times New Roman"/>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АКТ</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приема-передачи</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Times New Roman" w:hAnsi="Times New Roman" w:cs="Times New Roman"/>
          <w:sz w:val="24"/>
          <w:szCs w:val="24"/>
        </w:rPr>
      </w:pPr>
      <w:r w:rsidRPr="005275F4">
        <w:rPr>
          <w:rFonts w:ascii="Times New Roman" w:eastAsia="Calibri" w:hAnsi="Times New Roman" w:cs="Times New Roman"/>
          <w:sz w:val="24"/>
          <w:szCs w:val="24"/>
          <w:lang w:eastAsia="ru-RU"/>
        </w:rPr>
        <w:t xml:space="preserve"> г. Москва                                                                                                         </w:t>
      </w:r>
      <w:r w:rsidRPr="005275F4">
        <w:rPr>
          <w:rFonts w:ascii="Times New Roman" w:eastAsia="Calibri" w:hAnsi="Times New Roman" w:cs="Times New Roman"/>
          <w:sz w:val="24"/>
          <w:szCs w:val="24"/>
          <w:u w:val="single"/>
          <w:lang w:eastAsia="ru-RU"/>
        </w:rPr>
        <w:t>«……» ………… 202… г.</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АО «НИЦЭВТ», именуемое в дальнейшем "Арендодатель", в лице </w:t>
      </w:r>
      <w:r w:rsidRPr="005275F4">
        <w:rPr>
          <w:rFonts w:ascii="Times New Roman" w:eastAsia="Times New Roman" w:hAnsi="Times New Roman" w:cs="Times New Roman"/>
          <w:sz w:val="24"/>
          <w:szCs w:val="24"/>
          <w:lang w:eastAsia="ru-RU"/>
        </w:rPr>
        <w:t>………………, действующего на основании Доверенности от …………………..</w:t>
      </w:r>
      <w:r w:rsidRPr="005275F4">
        <w:rPr>
          <w:rFonts w:ascii="Times New Roman" w:eastAsia="Times New Roman" w:hAnsi="Times New Roman" w:cs="Times New Roman"/>
          <w:sz w:val="24"/>
          <w:szCs w:val="24"/>
        </w:rPr>
        <w:t xml:space="preserve">, с одной стороны, и </w:t>
      </w:r>
    </w:p>
    <w:p w:rsidR="005275F4" w:rsidRPr="005275F4" w:rsidRDefault="005275F4" w:rsidP="005275F4">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lang w:eastAsia="ru-RU"/>
        </w:rPr>
        <w:t>……. «……»</w:t>
      </w:r>
      <w:r w:rsidRPr="005275F4">
        <w:rPr>
          <w:rFonts w:ascii="Times New Roman" w:eastAsia="Times New Roman" w:hAnsi="Times New Roman" w:cs="Times New Roman"/>
          <w:sz w:val="24"/>
          <w:szCs w:val="24"/>
        </w:rPr>
        <w:t xml:space="preserve">, именуемое в дальнейшем «Арендатор», в лице </w:t>
      </w:r>
      <w:r w:rsidRPr="005275F4">
        <w:rPr>
          <w:rFonts w:ascii="Times New Roman" w:eastAsia="Times New Roman" w:hAnsi="Times New Roman" w:cs="Times New Roman"/>
          <w:sz w:val="24"/>
          <w:szCs w:val="24"/>
          <w:lang w:eastAsia="ru-RU"/>
        </w:rPr>
        <w:t>генерального директора ………………….</w:t>
      </w:r>
      <w:r w:rsidRPr="005275F4">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275F4" w:rsidRPr="005275F4" w:rsidRDefault="005275F4" w:rsidP="005275F4">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275F4">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275F4">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275F4">
        <w:rPr>
          <w:rFonts w:ascii="Times New Roman" w:eastAsia="Times New Roman" w:hAnsi="Times New Roman" w:cs="Times New Roman"/>
          <w:sz w:val="24"/>
          <w:szCs w:val="24"/>
        </w:rPr>
        <w:t xml:space="preserve">для использования в качестве: </w:t>
      </w:r>
      <w:r w:rsidRPr="005275F4">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5275F4" w:rsidRPr="005275F4" w:rsidRDefault="005275F4" w:rsidP="005275F4">
      <w:pPr>
        <w:widowControl w:val="0"/>
        <w:autoSpaceDE w:val="0"/>
        <w:autoSpaceDN w:val="0"/>
        <w:adjustRightInd w:val="0"/>
        <w:spacing w:after="0" w:line="276" w:lineRule="auto"/>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АРЕНДОДАТЕЛЬ:</w:t>
      </w:r>
      <w:r w:rsidRPr="005275F4">
        <w:rPr>
          <w:rFonts w:ascii="Times New Roman" w:eastAsia="Calibri" w:hAnsi="Times New Roman" w:cs="Times New Roman"/>
          <w:sz w:val="24"/>
          <w:szCs w:val="24"/>
          <w:lang w:eastAsia="ru-RU"/>
        </w:rPr>
        <w:tab/>
        <w:t>АРЕНДАТОР:</w:t>
      </w: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275F4" w:rsidRPr="005275F4" w:rsidTr="0002085A">
        <w:tc>
          <w:tcPr>
            <w:tcW w:w="5353" w:type="dxa"/>
            <w:shd w:val="clear" w:color="auto" w:fill="auto"/>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АО «НИЦЭВТ»</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r w:rsidRPr="005275F4">
              <w:rPr>
                <w:rFonts w:ascii="Times New Roman" w:eastAsia="Times New Roman" w:hAnsi="Times New Roman" w:cs="Times New Roman"/>
                <w:sz w:val="24"/>
                <w:szCs w:val="24"/>
              </w:rPr>
              <w:t xml:space="preserve"> </w:t>
            </w: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c>
          <w:tcPr>
            <w:tcW w:w="4568" w:type="dxa"/>
            <w:shd w:val="clear" w:color="auto" w:fill="auto"/>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Генеральный директор</w:t>
            </w:r>
          </w:p>
          <w:p w:rsidR="005275F4" w:rsidRPr="005275F4" w:rsidRDefault="005275F4" w:rsidP="005275F4">
            <w:pPr>
              <w:spacing w:after="0" w:line="240" w:lineRule="auto"/>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___________________</w:t>
            </w:r>
            <w:r w:rsidRPr="005275F4">
              <w:rPr>
                <w:rFonts w:ascii="Times New Roman" w:eastAsia="Times New Roman" w:hAnsi="Times New Roman" w:cs="Times New Roman"/>
                <w:sz w:val="24"/>
                <w:szCs w:val="24"/>
                <w:lang w:eastAsia="ru-RU"/>
              </w:rPr>
              <w:t xml:space="preserve"> ………….</w:t>
            </w: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r>
    </w:tbl>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275F4">
        <w:rPr>
          <w:rFonts w:ascii="Times New Roman" w:eastAsia="Times New Roman" w:hAnsi="Times New Roman" w:cs="Times New Roman"/>
          <w:b/>
          <w:bCs/>
          <w:sz w:val="24"/>
          <w:szCs w:val="24"/>
        </w:rPr>
        <w:t>СОГЛАСОВАНО:</w:t>
      </w: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43"/>
        <w:tblW w:w="0" w:type="auto"/>
        <w:tblInd w:w="-318" w:type="dxa"/>
        <w:tblLayout w:type="fixed"/>
        <w:tblLook w:val="04A0" w:firstRow="1" w:lastRow="0" w:firstColumn="1" w:lastColumn="0" w:noHBand="0" w:noVBand="1"/>
      </w:tblPr>
      <w:tblGrid>
        <w:gridCol w:w="4254"/>
        <w:gridCol w:w="1417"/>
        <w:gridCol w:w="2268"/>
        <w:gridCol w:w="1418"/>
      </w:tblGrid>
      <w:tr w:rsidR="005275F4" w:rsidRPr="005275F4" w:rsidTr="005275F4">
        <w:trPr>
          <w:trHeight w:val="277"/>
        </w:trPr>
        <w:tc>
          <w:tcPr>
            <w:tcW w:w="4254"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Должность</w:t>
            </w:r>
          </w:p>
        </w:tc>
        <w:tc>
          <w:tcPr>
            <w:tcW w:w="1417"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Подпись</w:t>
            </w:r>
          </w:p>
        </w:tc>
        <w:tc>
          <w:tcPr>
            <w:tcW w:w="2268"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И.О. Фамилия</w:t>
            </w:r>
          </w:p>
        </w:tc>
        <w:tc>
          <w:tcPr>
            <w:tcW w:w="1418"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Дата</w:t>
            </w:r>
          </w:p>
        </w:tc>
      </w:tr>
      <w:tr w:rsidR="005275F4" w:rsidRPr="005275F4" w:rsidTr="0002085A">
        <w:trPr>
          <w:trHeight w:val="421"/>
        </w:trPr>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комплексной безопасности</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Заместитель главного инженера-главный энергетик</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планирования и учета энергоресурсов</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информационных технологий</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административно-хозяйственного отдела</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bl>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АКТ</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приема-передачи</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(возврата объекта недвижимого имущества)</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275F4">
        <w:rPr>
          <w:rFonts w:ascii="Times New Roman" w:eastAsia="Times New Roman" w:hAnsi="Times New Roman" w:cs="Times New Roman"/>
          <w:b/>
          <w:bCs/>
          <w:sz w:val="24"/>
          <w:szCs w:val="24"/>
        </w:rPr>
        <w:t>к договору №21/АР- от ………… г.</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 xml:space="preserve"> г. Москва                                                                                                               </w:t>
      </w:r>
      <w:r w:rsidRPr="005275F4">
        <w:rPr>
          <w:rFonts w:ascii="Times New Roman" w:eastAsia="Calibri" w:hAnsi="Times New Roman" w:cs="Times New Roman"/>
          <w:sz w:val="24"/>
          <w:szCs w:val="24"/>
          <w:highlight w:val="yellow"/>
          <w:u w:val="single"/>
          <w:lang w:eastAsia="ru-RU"/>
        </w:rPr>
        <w:t>«</w:t>
      </w:r>
      <w:r w:rsidRPr="005275F4">
        <w:rPr>
          <w:rFonts w:ascii="Times New Roman" w:eastAsia="Calibri" w:hAnsi="Times New Roman" w:cs="Times New Roman"/>
          <w:sz w:val="24"/>
          <w:szCs w:val="24"/>
          <w:u w:val="single"/>
          <w:lang w:eastAsia="ru-RU"/>
        </w:rPr>
        <w:t>….»  202. г.</w:t>
      </w: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АО «НИЦЭВТ», именуемое в дальнейшем "Арендодатель", в лице </w:t>
      </w:r>
      <w:r w:rsidRPr="005275F4">
        <w:rPr>
          <w:rFonts w:ascii="Times New Roman" w:eastAsia="Times New Roman" w:hAnsi="Times New Roman" w:cs="Times New Roman"/>
          <w:sz w:val="24"/>
          <w:szCs w:val="24"/>
          <w:lang w:eastAsia="ru-RU"/>
        </w:rPr>
        <w:t>………………………………, действующего на основании Доверенности от</w:t>
      </w:r>
      <w:r w:rsidRPr="005275F4">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@12 кв. м., расположенный по адресу: </w:t>
      </w:r>
      <w:r w:rsidRPr="005275F4">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w:t>
      </w:r>
      <w:r w:rsidRPr="005275F4">
        <w:rPr>
          <w:rFonts w:ascii="Times New Roman" w:eastAsia="Times New Roman" w:hAnsi="Times New Roman" w:cs="Times New Roman"/>
          <w:sz w:val="24"/>
          <w:szCs w:val="24"/>
        </w:rPr>
        <w:t>, @11@11@11@11@11@11@11@11@11@11, для использования в качестве: осуществления основного вида деятельности предусмотренного Уставом Арендатора.</w:t>
      </w:r>
    </w:p>
    <w:p w:rsidR="005275F4" w:rsidRPr="005275F4" w:rsidRDefault="005275F4" w:rsidP="005275F4">
      <w:pPr>
        <w:widowControl w:val="0"/>
        <w:autoSpaceDE w:val="0"/>
        <w:autoSpaceDN w:val="0"/>
        <w:adjustRightInd w:val="0"/>
        <w:spacing w:after="0" w:line="240" w:lineRule="auto"/>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АРЕНДОДАТЕЛЬ                                                            АРЕНДАТОР</w:t>
      </w:r>
    </w:p>
    <w:p w:rsidR="005275F4" w:rsidRPr="005275F4" w:rsidRDefault="005275F4" w:rsidP="005275F4">
      <w:pPr>
        <w:tabs>
          <w:tab w:val="left" w:pos="5385"/>
        </w:tabs>
        <w:spacing w:after="0" w:line="276"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5275F4" w:rsidRPr="005275F4" w:rsidTr="0002085A">
        <w:trPr>
          <w:trHeight w:val="2160"/>
        </w:trPr>
        <w:tc>
          <w:tcPr>
            <w:tcW w:w="5495" w:type="dxa"/>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АО «НИЦЭВТ»</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r w:rsidRPr="005275F4">
              <w:rPr>
                <w:rFonts w:ascii="Times New Roman" w:eastAsia="Times New Roman" w:hAnsi="Times New Roman" w:cs="Times New Roman"/>
                <w:sz w:val="24"/>
                <w:szCs w:val="24"/>
              </w:rPr>
              <w:t xml:space="preserve"> </w:t>
            </w:r>
          </w:p>
          <w:p w:rsidR="005275F4" w:rsidRPr="005275F4" w:rsidRDefault="005275F4" w:rsidP="005275F4">
            <w:pPr>
              <w:tabs>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c>
          <w:tcPr>
            <w:tcW w:w="4324" w:type="dxa"/>
          </w:tcPr>
          <w:p w:rsidR="005275F4" w:rsidRPr="005275F4" w:rsidRDefault="005275F4" w:rsidP="005275F4">
            <w:pPr>
              <w:tabs>
                <w:tab w:val="left" w:pos="72"/>
                <w:tab w:val="left" w:pos="5385"/>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Генеральный директор</w:t>
            </w:r>
          </w:p>
          <w:p w:rsidR="005275F4" w:rsidRPr="005275F4" w:rsidRDefault="005275F4" w:rsidP="005275F4">
            <w:pPr>
              <w:tabs>
                <w:tab w:val="left" w:pos="72"/>
                <w:tab w:val="left" w:pos="5385"/>
              </w:tabs>
              <w:spacing w:after="0" w:line="240" w:lineRule="auto"/>
              <w:rPr>
                <w:rFonts w:ascii="Times New Roman" w:eastAsia="Times New Roman" w:hAnsi="Times New Roman" w:cs="Times New Roman"/>
                <w:sz w:val="24"/>
                <w:szCs w:val="24"/>
              </w:rPr>
            </w:pPr>
          </w:p>
          <w:p w:rsidR="005275F4" w:rsidRPr="005275F4" w:rsidRDefault="005275F4" w:rsidP="005275F4">
            <w:pPr>
              <w:tabs>
                <w:tab w:val="left" w:pos="72"/>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________________</w:t>
            </w:r>
          </w:p>
          <w:p w:rsidR="005275F4" w:rsidRPr="005275F4" w:rsidRDefault="005275F4" w:rsidP="005275F4">
            <w:pPr>
              <w:tabs>
                <w:tab w:val="left" w:pos="72"/>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r>
    </w:tbl>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rsidP="002475D4">
      <w:pPr>
        <w:rPr>
          <w:rFonts w:ascii="Times New Roman" w:hAnsi="Times New Roman" w:cs="Times New Roman"/>
        </w:rPr>
      </w:pPr>
    </w:p>
    <w:p w:rsidR="002475D4" w:rsidRPr="002475D4" w:rsidRDefault="002475D4">
      <w:pPr>
        <w:rPr>
          <w:rFonts w:ascii="Times New Roman" w:hAnsi="Times New Roman" w:cs="Times New Roman"/>
        </w:rPr>
      </w:pPr>
      <w:r w:rsidRPr="002475D4">
        <w:rPr>
          <w:rFonts w:ascii="Times New Roman" w:hAnsi="Times New Roman" w:cs="Times New Roman"/>
        </w:rPr>
        <w:br w:type="page"/>
      </w:r>
    </w:p>
    <w:p w:rsidR="002475D4" w:rsidRDefault="005275F4">
      <w:r>
        <w:t>Лот №11</w:t>
      </w:r>
    </w:p>
    <w:p w:rsidR="002E4A34" w:rsidRDefault="002E4A34" w:rsidP="002E4A34">
      <w:pPr>
        <w:pStyle w:val="a7"/>
        <w:overflowPunct w:val="0"/>
        <w:autoSpaceDE w:val="0"/>
        <w:autoSpaceDN w:val="0"/>
        <w:adjustRightInd w:val="0"/>
        <w:spacing w:after="0" w:line="240" w:lineRule="auto"/>
        <w:ind w:left="480"/>
        <w:textAlignment w:val="baseline"/>
        <w:rPr>
          <w:rFonts w:ascii="Times New Roman" w:eastAsia="Times New Roman" w:hAnsi="Times New Roman" w:cs="Times New Roman"/>
          <w:b/>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Договор</w:t>
      </w: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аренды объектов недвижимого имущества №21/АР-</w:t>
      </w: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г.Москва                                                           </w:t>
      </w:r>
      <w:r w:rsidRPr="005275F4">
        <w:rPr>
          <w:rFonts w:ascii="Times New Roman" w:eastAsia="Times New Roman" w:hAnsi="Times New Roman" w:cs="Times New Roman"/>
          <w:sz w:val="24"/>
          <w:szCs w:val="24"/>
          <w:lang w:eastAsia="ru-RU"/>
        </w:rPr>
        <w:t>…………. две тысячи двадцать ……. года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именуемое в дальнейшем «Арендатор», в лице генерального директора …………….., действующего на основании Устава, с другой стороны, при совместном упоминании именуемых в дальнейшем Стороны, заключили настоящий Договор о нижеследующем: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1.</w:t>
      </w:r>
      <w:r w:rsidRPr="005275F4">
        <w:rPr>
          <w:rFonts w:ascii="Times New Roman" w:eastAsia="Times New Roman" w:hAnsi="Times New Roman" w:cs="Times New Roman"/>
          <w:b/>
          <w:sz w:val="24"/>
          <w:szCs w:val="24"/>
          <w:lang w:eastAsia="ru-RU"/>
        </w:rPr>
        <w:tab/>
        <w:t>Предмет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1.1.</w:t>
      </w:r>
      <w:r w:rsidRPr="005275F4">
        <w:rPr>
          <w:rFonts w:ascii="Times New Roman" w:eastAsia="Times New Roman" w:hAnsi="Times New Roman" w:cs="Times New Roman"/>
          <w:sz w:val="24"/>
          <w:szCs w:val="24"/>
          <w:lang w:eastAsia="ru-RU"/>
        </w:rPr>
        <w:ta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rFonts w:ascii="Times New Roman" w:eastAsia="Times New Roman" w:hAnsi="Times New Roman" w:cs="Times New Roman"/>
          <w:sz w:val="24"/>
          <w:szCs w:val="24"/>
          <w:lang w:eastAsia="ru-RU"/>
        </w:rPr>
        <w:t>______</w:t>
      </w:r>
      <w:r w:rsidRPr="005275F4">
        <w:rPr>
          <w:rFonts w:ascii="Times New Roman" w:eastAsia="Times New Roman" w:hAnsi="Times New Roman" w:cs="Times New Roman"/>
          <w:sz w:val="24"/>
          <w:szCs w:val="24"/>
          <w:lang w:eastAsia="ru-RU"/>
        </w:rPr>
        <w:t xml:space="preserve">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1.2.</w:t>
      </w:r>
      <w:r w:rsidRPr="005275F4">
        <w:rPr>
          <w:rFonts w:ascii="Times New Roman" w:eastAsia="Times New Roman" w:hAnsi="Times New Roman" w:cs="Times New Roman"/>
          <w:sz w:val="24"/>
          <w:szCs w:val="24"/>
          <w:lang w:eastAsia="ru-RU"/>
        </w:rPr>
        <w:tab/>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1.3.</w:t>
      </w:r>
      <w:r w:rsidRPr="005275F4">
        <w:rPr>
          <w:rFonts w:ascii="Times New Roman" w:eastAsia="Times New Roman" w:hAnsi="Times New Roman" w:cs="Times New Roman"/>
          <w:sz w:val="24"/>
          <w:szCs w:val="24"/>
          <w:lang w:eastAsia="ru-RU"/>
        </w:rPr>
        <w:tab/>
        <w:t xml:space="preserve">Арендатор имеет право использовать Объект под: осуществление основных видов деятельности, предусмотренных Уставом Арендатора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1.4.</w:t>
      </w:r>
      <w:r w:rsidRPr="005275F4">
        <w:rPr>
          <w:rFonts w:ascii="Times New Roman" w:eastAsia="Times New Roman" w:hAnsi="Times New Roman" w:cs="Times New Roman"/>
          <w:sz w:val="24"/>
          <w:szCs w:val="24"/>
          <w:lang w:eastAsia="ru-RU"/>
        </w:rPr>
        <w:tab/>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1.5.</w:t>
      </w:r>
      <w:r w:rsidRPr="005275F4">
        <w:rPr>
          <w:rFonts w:ascii="Times New Roman" w:eastAsia="Times New Roman" w:hAnsi="Times New Roman" w:cs="Times New Roman"/>
          <w:sz w:val="24"/>
          <w:szCs w:val="24"/>
          <w:lang w:eastAsia="ru-RU"/>
        </w:rPr>
        <w:tab/>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1.6.</w:t>
      </w:r>
      <w:r w:rsidRPr="005275F4">
        <w:rPr>
          <w:rFonts w:ascii="Times New Roman" w:eastAsia="Times New Roman" w:hAnsi="Times New Roman" w:cs="Times New Roman"/>
          <w:sz w:val="24"/>
          <w:szCs w:val="24"/>
          <w:lang w:eastAsia="ru-RU"/>
        </w:rPr>
        <w:tab/>
        <w:t>В части осуществления взаиморасчетов настоящий Договор действует до исполнения Сторонами своих обязательств в полном объеме.</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2.</w:t>
      </w:r>
      <w:r w:rsidRPr="005275F4">
        <w:rPr>
          <w:rFonts w:ascii="Times New Roman" w:eastAsia="Times New Roman" w:hAnsi="Times New Roman" w:cs="Times New Roman"/>
          <w:b/>
          <w:sz w:val="24"/>
          <w:szCs w:val="24"/>
          <w:lang w:eastAsia="ru-RU"/>
        </w:rPr>
        <w:tab/>
        <w:t>Права и обязанности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2.1. Арендодатель обязуется: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2.1.1.  передать Арендатору Объект по акту приема-передачи, являющемуся приложением № 3 к настоящему Договору;</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 Арендатор обязуется: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2.2.1.   принять у Арендодателя Объект по акту приема-передачи;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2.2.2. использовать арендуемый Объект исключительно по его прямому назначению, в соответствии с п. 1.3.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2.2.4. своевременно и в полном объеме производить расчеты с Арендодателем в соответствии с условиями раздела 3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2.2.7. не производить улучшения Объекта, не отделимые без вреда для Объекта, без письменного согласия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2.2.8.</w:t>
      </w:r>
      <w:r w:rsidRPr="005275F4">
        <w:rPr>
          <w:rFonts w:ascii="Times New Roman" w:eastAsia="Times New Roman" w:hAnsi="Times New Roman" w:cs="Times New Roman"/>
          <w:sz w:val="24"/>
          <w:szCs w:val="24"/>
          <w:lang w:eastAsia="ru-RU"/>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2.2.9.</w:t>
      </w:r>
      <w:r w:rsidRPr="005275F4">
        <w:rPr>
          <w:rFonts w:ascii="Times New Roman" w:eastAsia="Times New Roman" w:hAnsi="Times New Roman" w:cs="Times New Roman"/>
          <w:sz w:val="24"/>
          <w:szCs w:val="24"/>
          <w:lang w:eastAsia="ru-RU"/>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2.2.10.</w:t>
      </w:r>
      <w:r w:rsidRPr="005275F4">
        <w:rPr>
          <w:rFonts w:ascii="Times New Roman" w:eastAsia="Times New Roman" w:hAnsi="Times New Roman" w:cs="Times New Roman"/>
          <w:sz w:val="24"/>
          <w:szCs w:val="24"/>
          <w:lang w:eastAsia="ru-RU"/>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2.2.11.</w:t>
      </w:r>
      <w:r w:rsidRPr="005275F4">
        <w:rPr>
          <w:rFonts w:ascii="Times New Roman" w:eastAsia="Times New Roman" w:hAnsi="Times New Roman" w:cs="Times New Roman"/>
          <w:sz w:val="24"/>
          <w:szCs w:val="24"/>
          <w:lang w:eastAsia="ru-RU"/>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2.2.12.</w:t>
      </w:r>
      <w:r w:rsidRPr="005275F4">
        <w:rPr>
          <w:rFonts w:ascii="Times New Roman" w:eastAsia="Times New Roman" w:hAnsi="Times New Roman" w:cs="Times New Roman"/>
          <w:sz w:val="24"/>
          <w:szCs w:val="24"/>
          <w:lang w:eastAsia="ru-RU"/>
        </w:rPr>
        <w:tab/>
        <w:t xml:space="preserve"> выполнять требования, предписания, регламенты в отношении Объекта, направляемые Арендодателем;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2.2.13.</w:t>
      </w:r>
      <w:r w:rsidRPr="005275F4">
        <w:rPr>
          <w:rFonts w:ascii="Times New Roman" w:eastAsia="Times New Roman" w:hAnsi="Times New Roman" w:cs="Times New Roman"/>
          <w:sz w:val="24"/>
          <w:szCs w:val="24"/>
          <w:lang w:eastAsia="ru-RU"/>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2.2.14.</w:t>
      </w:r>
      <w:r w:rsidRPr="005275F4">
        <w:rPr>
          <w:rFonts w:ascii="Times New Roman" w:eastAsia="Times New Roman" w:hAnsi="Times New Roman" w:cs="Times New Roman"/>
          <w:sz w:val="24"/>
          <w:szCs w:val="24"/>
          <w:lang w:eastAsia="ru-RU"/>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2.2.15.</w:t>
      </w:r>
      <w:r w:rsidRPr="005275F4">
        <w:rPr>
          <w:rFonts w:ascii="Times New Roman" w:eastAsia="Times New Roman" w:hAnsi="Times New Roman" w:cs="Times New Roman"/>
          <w:sz w:val="24"/>
          <w:szCs w:val="24"/>
          <w:lang w:eastAsia="ru-RU"/>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2.2.16.</w:t>
      </w:r>
      <w:r w:rsidRPr="005275F4">
        <w:rPr>
          <w:rFonts w:ascii="Times New Roman" w:eastAsia="Times New Roman" w:hAnsi="Times New Roman" w:cs="Times New Roman"/>
          <w:sz w:val="24"/>
          <w:szCs w:val="24"/>
          <w:lang w:eastAsia="ru-RU"/>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2.2.17.</w:t>
      </w:r>
      <w:r w:rsidRPr="005275F4">
        <w:rPr>
          <w:rFonts w:ascii="Times New Roman" w:eastAsia="Times New Roman" w:hAnsi="Times New Roman" w:cs="Times New Roman"/>
          <w:sz w:val="24"/>
          <w:szCs w:val="24"/>
          <w:lang w:eastAsia="ru-RU"/>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2.2.18.</w:t>
      </w:r>
      <w:r w:rsidRPr="005275F4">
        <w:rPr>
          <w:rFonts w:ascii="Times New Roman" w:eastAsia="Times New Roman" w:hAnsi="Times New Roman" w:cs="Times New Roman"/>
          <w:sz w:val="24"/>
          <w:szCs w:val="24"/>
          <w:lang w:eastAsia="ru-RU"/>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2.2.19. 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в пределах Объекта;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 Арендодатель имеет право: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2.3.4. осуществлять фото - и видеофиксацию состояния Объекта.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2.4 Арендатор имеет право: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2.4.1. получать от Арендодателя копии правоустанавливающих документов на Объект;</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2.4.2. требовать расторжения настоящего Договора в предусмотренных законодательством Российской Федерации случаях;</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3.</w:t>
      </w:r>
      <w:r w:rsidRPr="005275F4">
        <w:rPr>
          <w:rFonts w:ascii="Times New Roman" w:eastAsia="Times New Roman" w:hAnsi="Times New Roman" w:cs="Times New Roman"/>
          <w:b/>
          <w:sz w:val="24"/>
          <w:szCs w:val="24"/>
          <w:lang w:eastAsia="ru-RU"/>
        </w:rPr>
        <w:tab/>
        <w:t>Арендная плата и порядок расчетов</w:t>
      </w: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3.1.</w:t>
      </w:r>
      <w:r w:rsidRPr="005275F4">
        <w:rPr>
          <w:rFonts w:ascii="Times New Roman" w:eastAsia="Times New Roman" w:hAnsi="Times New Roman" w:cs="Times New Roman"/>
          <w:sz w:val="24"/>
          <w:szCs w:val="24"/>
          <w:lang w:eastAsia="ru-RU"/>
        </w:rPr>
        <w:tab/>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тепло, вода, на 1-е число каждого месяца и по тарифам снабжающей организации, а также по тарифам оказания эксплуатационных услуг, согласованными Сторонами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3.2.</w:t>
      </w:r>
      <w:r w:rsidRPr="005275F4">
        <w:rPr>
          <w:rFonts w:ascii="Times New Roman" w:eastAsia="Times New Roman" w:hAnsi="Times New Roman" w:cs="Times New Roman"/>
          <w:sz w:val="24"/>
          <w:szCs w:val="24"/>
          <w:lang w:eastAsia="ru-RU"/>
        </w:rPr>
        <w:tab/>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3.3.</w:t>
      </w:r>
      <w:r w:rsidRPr="005275F4">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3.4.</w:t>
      </w:r>
      <w:r w:rsidRPr="005275F4">
        <w:rPr>
          <w:rFonts w:ascii="Times New Roman" w:eastAsia="Times New Roman" w:hAnsi="Times New Roman" w:cs="Times New Roman"/>
          <w:sz w:val="24"/>
          <w:szCs w:val="24"/>
          <w:lang w:eastAsia="ru-RU"/>
        </w:rPr>
        <w:tab/>
        <w:t>Фиксированная часть арендной платы включает в себя плату за пользование Объектом.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3.5.</w:t>
      </w:r>
      <w:r w:rsidRPr="005275F4">
        <w:rPr>
          <w:rFonts w:ascii="Times New Roman" w:eastAsia="Times New Roman" w:hAnsi="Times New Roman" w:cs="Times New Roman"/>
          <w:sz w:val="24"/>
          <w:szCs w:val="24"/>
          <w:lang w:eastAsia="ru-RU"/>
        </w:rPr>
        <w:tab/>
        <w:t xml:space="preserve">Арендная плата не включает в себя стоимость услуги по перевозке грузов грузовым лифтом и иные услуги.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3.6.</w:t>
      </w:r>
      <w:r w:rsidRPr="005275F4">
        <w:rPr>
          <w:rFonts w:ascii="Times New Roman" w:eastAsia="Times New Roman" w:hAnsi="Times New Roman" w:cs="Times New Roman"/>
          <w:sz w:val="24"/>
          <w:szCs w:val="24"/>
          <w:lang w:eastAsia="ru-RU"/>
        </w:rPr>
        <w:tab/>
        <w:t>Счет-фактура выставляется Арендодателем в соответствии с требованиями законодательства Российской Федерации.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3.7.</w:t>
      </w:r>
      <w:r w:rsidRPr="005275F4">
        <w:rPr>
          <w:rFonts w:ascii="Times New Roman" w:eastAsia="Times New Roman" w:hAnsi="Times New Roman" w:cs="Times New Roman"/>
          <w:sz w:val="24"/>
          <w:szCs w:val="24"/>
          <w:lang w:eastAsia="ru-RU"/>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3.8.</w:t>
      </w:r>
      <w:r w:rsidRPr="005275F4">
        <w:rPr>
          <w:rFonts w:ascii="Times New Roman" w:eastAsia="Times New Roman" w:hAnsi="Times New Roman" w:cs="Times New Roman"/>
          <w:sz w:val="24"/>
          <w:szCs w:val="24"/>
          <w:lang w:eastAsia="ru-RU"/>
        </w:rPr>
        <w:tab/>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4.</w:t>
      </w:r>
      <w:r w:rsidRPr="005275F4">
        <w:rPr>
          <w:rFonts w:ascii="Times New Roman" w:eastAsia="Times New Roman" w:hAnsi="Times New Roman" w:cs="Times New Roman"/>
          <w:b/>
          <w:sz w:val="24"/>
          <w:szCs w:val="24"/>
          <w:lang w:eastAsia="ru-RU"/>
        </w:rPr>
        <w:tab/>
        <w:t>Порядок возврата арендуемого помещения Арендодателю</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4.1.</w:t>
      </w:r>
      <w:r w:rsidRPr="005275F4">
        <w:rPr>
          <w:rFonts w:ascii="Times New Roman" w:eastAsia="Times New Roman" w:hAnsi="Times New Roman" w:cs="Times New Roman"/>
          <w:sz w:val="24"/>
          <w:szCs w:val="24"/>
          <w:lang w:eastAsia="ru-RU"/>
        </w:rPr>
        <w:tab/>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4.2.</w:t>
      </w:r>
      <w:r w:rsidRPr="005275F4">
        <w:rPr>
          <w:rFonts w:ascii="Times New Roman" w:eastAsia="Times New Roman" w:hAnsi="Times New Roman" w:cs="Times New Roman"/>
          <w:sz w:val="24"/>
          <w:szCs w:val="24"/>
          <w:lang w:eastAsia="ru-RU"/>
        </w:rPr>
        <w:tab/>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4.3.</w:t>
      </w:r>
      <w:r w:rsidRPr="005275F4">
        <w:rPr>
          <w:rFonts w:ascii="Times New Roman" w:eastAsia="Times New Roman" w:hAnsi="Times New Roman" w:cs="Times New Roman"/>
          <w:sz w:val="24"/>
          <w:szCs w:val="24"/>
          <w:lang w:eastAsia="ru-RU"/>
        </w:rPr>
        <w:tab/>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4.4.</w:t>
      </w:r>
      <w:r w:rsidRPr="005275F4">
        <w:rPr>
          <w:rFonts w:ascii="Times New Roman" w:eastAsia="Times New Roman" w:hAnsi="Times New Roman" w:cs="Times New Roman"/>
          <w:sz w:val="24"/>
          <w:szCs w:val="24"/>
          <w:lang w:eastAsia="ru-RU"/>
        </w:rPr>
        <w:tab/>
        <w:t>Арендатор обязан представить Объект готовым к осмотру и передаче Арендодателю в день окончания срока действия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 дата в соответствии с п. 1.5.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4.5.</w:t>
      </w:r>
      <w:r w:rsidRPr="005275F4">
        <w:rPr>
          <w:rFonts w:ascii="Times New Roman" w:eastAsia="Times New Roman" w:hAnsi="Times New Roman" w:cs="Times New Roman"/>
          <w:sz w:val="24"/>
          <w:szCs w:val="24"/>
          <w:lang w:eastAsia="ru-RU"/>
        </w:rPr>
        <w:tab/>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4.6.</w:t>
      </w:r>
      <w:r w:rsidRPr="005275F4">
        <w:rPr>
          <w:rFonts w:ascii="Times New Roman" w:eastAsia="Times New Roman" w:hAnsi="Times New Roman" w:cs="Times New Roman"/>
          <w:sz w:val="24"/>
          <w:szCs w:val="24"/>
          <w:lang w:eastAsia="ru-RU"/>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5.</w:t>
      </w:r>
      <w:r w:rsidRPr="005275F4">
        <w:rPr>
          <w:rFonts w:ascii="Times New Roman" w:eastAsia="Times New Roman" w:hAnsi="Times New Roman" w:cs="Times New Roman"/>
          <w:b/>
          <w:sz w:val="24"/>
          <w:szCs w:val="24"/>
          <w:lang w:eastAsia="ru-RU"/>
        </w:rPr>
        <w:tab/>
        <w:t>Ответственность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5.1.</w:t>
      </w:r>
      <w:r w:rsidRPr="005275F4">
        <w:rPr>
          <w:rFonts w:ascii="Times New Roman" w:eastAsia="Times New Roman" w:hAnsi="Times New Roman" w:cs="Times New Roman"/>
          <w:sz w:val="24"/>
          <w:szCs w:val="24"/>
          <w:lang w:eastAsia="ru-RU"/>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5.2.</w:t>
      </w:r>
      <w:r w:rsidRPr="005275F4">
        <w:rPr>
          <w:rFonts w:ascii="Times New Roman" w:eastAsia="Times New Roman" w:hAnsi="Times New Roman" w:cs="Times New Roman"/>
          <w:sz w:val="24"/>
          <w:szCs w:val="24"/>
          <w:lang w:eastAsia="ru-RU"/>
        </w:rPr>
        <w:tab/>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(одна десятая) процента, подлежащей уплате суммы за каждый день просрочки.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5.3.</w:t>
      </w:r>
      <w:r w:rsidRPr="005275F4">
        <w:rPr>
          <w:rFonts w:ascii="Times New Roman" w:eastAsia="Times New Roman" w:hAnsi="Times New Roman" w:cs="Times New Roman"/>
          <w:sz w:val="24"/>
          <w:szCs w:val="24"/>
          <w:lang w:eastAsia="ru-RU"/>
        </w:rPr>
        <w:tab/>
        <w:t>В случае нарушения Арендатором п.п. 2.2.10. настоящего Договора, Арендодатель вправе потребовать от Арендатора уплаты штрафа в размере …………………… рублей ….. копейки.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5.4.</w:t>
      </w:r>
      <w:r w:rsidRPr="005275F4">
        <w:rPr>
          <w:rFonts w:ascii="Times New Roman" w:eastAsia="Times New Roman" w:hAnsi="Times New Roman" w:cs="Times New Roman"/>
          <w:sz w:val="24"/>
          <w:szCs w:val="24"/>
          <w:lang w:eastAsia="ru-RU"/>
        </w:rPr>
        <w:tab/>
        <w:t>При просрочке оплаты в соответствии с разделом 3 настоящего Договора Арендодатель вправе ограничить доступ Арендатора на Объект.</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5.5.</w:t>
      </w:r>
      <w:r w:rsidRPr="005275F4">
        <w:rPr>
          <w:rFonts w:ascii="Times New Roman" w:eastAsia="Times New Roman" w:hAnsi="Times New Roman" w:cs="Times New Roman"/>
          <w:sz w:val="24"/>
          <w:szCs w:val="24"/>
          <w:lang w:eastAsia="ru-RU"/>
        </w:rPr>
        <w:tab/>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5.6.</w:t>
      </w:r>
      <w:r w:rsidRPr="005275F4">
        <w:rPr>
          <w:rFonts w:ascii="Times New Roman" w:eastAsia="Times New Roman" w:hAnsi="Times New Roman" w:cs="Times New Roman"/>
          <w:sz w:val="24"/>
          <w:szCs w:val="24"/>
          <w:lang w:eastAsia="ru-RU"/>
        </w:rPr>
        <w:tab/>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5.7.</w:t>
      </w:r>
      <w:r w:rsidRPr="005275F4">
        <w:rPr>
          <w:rFonts w:ascii="Times New Roman" w:eastAsia="Times New Roman" w:hAnsi="Times New Roman" w:cs="Times New Roman"/>
          <w:sz w:val="24"/>
          <w:szCs w:val="24"/>
          <w:lang w:eastAsia="ru-RU"/>
        </w:rPr>
        <w:tab/>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6.</w:t>
      </w:r>
      <w:r w:rsidRPr="005275F4">
        <w:rPr>
          <w:rFonts w:ascii="Times New Roman" w:eastAsia="Times New Roman" w:hAnsi="Times New Roman" w:cs="Times New Roman"/>
          <w:b/>
          <w:sz w:val="24"/>
          <w:szCs w:val="24"/>
          <w:lang w:eastAsia="ru-RU"/>
        </w:rPr>
        <w:tab/>
        <w:t>Обстоятельства непреодолимой силы</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6.2. </w:t>
      </w:r>
      <w:r w:rsidRPr="005275F4">
        <w:rPr>
          <w:rFonts w:ascii="Times New Roman" w:eastAsia="Times New Roman" w:hAnsi="Times New Roman" w:cs="Times New Roman"/>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6.3.</w:t>
      </w:r>
      <w:r w:rsidRPr="005275F4">
        <w:rPr>
          <w:rFonts w:ascii="Times New Roman" w:eastAsia="Times New Roman" w:hAnsi="Times New Roman" w:cs="Times New Roman"/>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7.</w:t>
      </w:r>
      <w:r w:rsidRPr="005275F4">
        <w:rPr>
          <w:rFonts w:ascii="Times New Roman" w:eastAsia="Times New Roman" w:hAnsi="Times New Roman" w:cs="Times New Roman"/>
          <w:b/>
          <w:sz w:val="24"/>
          <w:szCs w:val="24"/>
          <w:lang w:eastAsia="ru-RU"/>
        </w:rPr>
        <w:tab/>
        <w:t>Конфиденциальность</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8.</w:t>
      </w:r>
      <w:r w:rsidRPr="005275F4">
        <w:rPr>
          <w:rFonts w:ascii="Times New Roman" w:eastAsia="Times New Roman" w:hAnsi="Times New Roman" w:cs="Times New Roman"/>
          <w:b/>
          <w:sz w:val="24"/>
          <w:szCs w:val="24"/>
          <w:lang w:eastAsia="ru-RU"/>
        </w:rPr>
        <w:tab/>
        <w:t>Порядок разрешения споров</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9. Одностороннее расторжение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9.1.1.</w:t>
      </w:r>
      <w:r w:rsidRPr="005275F4">
        <w:rPr>
          <w:rFonts w:ascii="Times New Roman" w:eastAsia="Times New Roman" w:hAnsi="Times New Roman" w:cs="Times New Roman"/>
          <w:sz w:val="24"/>
          <w:szCs w:val="24"/>
          <w:lang w:eastAsia="ru-RU"/>
        </w:rPr>
        <w:tab/>
        <w:t>при использовании Объекта Арендатором не в соответствии с условиями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9.1.2.</w:t>
      </w:r>
      <w:r w:rsidRPr="005275F4">
        <w:rPr>
          <w:rFonts w:ascii="Times New Roman" w:eastAsia="Times New Roman" w:hAnsi="Times New Roman" w:cs="Times New Roman"/>
          <w:sz w:val="24"/>
          <w:szCs w:val="24"/>
          <w:lang w:eastAsia="ru-RU"/>
        </w:rPr>
        <w:tab/>
        <w:t>при нарушении Арендатором обязательств, предусмотренных Разделом 2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9.1.3.</w:t>
      </w:r>
      <w:r w:rsidRPr="005275F4">
        <w:rPr>
          <w:rFonts w:ascii="Times New Roman" w:eastAsia="Times New Roman" w:hAnsi="Times New Roman" w:cs="Times New Roman"/>
          <w:sz w:val="24"/>
          <w:szCs w:val="24"/>
          <w:lang w:eastAsia="ru-RU"/>
        </w:rPr>
        <w:tab/>
        <w:t>при существенном ухудшении состояния Объекта вне зависимости от вины Арендатора;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9.1.4.</w:t>
      </w:r>
      <w:r w:rsidRPr="005275F4">
        <w:rPr>
          <w:rFonts w:ascii="Times New Roman" w:eastAsia="Times New Roman" w:hAnsi="Times New Roman" w:cs="Times New Roman"/>
          <w:sz w:val="24"/>
          <w:szCs w:val="24"/>
          <w:lang w:eastAsia="ru-RU"/>
        </w:rPr>
        <w:tab/>
        <w:t>при просрочке внесения арендной платы в полном размере (как фиксированной, так и переменной (если применимо) более двух раз и более, чем на 5 (пять) рабочих дней после наступления срока очередного платежа.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9.2.</w:t>
      </w:r>
      <w:r w:rsidRPr="005275F4">
        <w:rPr>
          <w:rFonts w:ascii="Times New Roman" w:eastAsia="Times New Roman" w:hAnsi="Times New Roman" w:cs="Times New Roman"/>
          <w:sz w:val="24"/>
          <w:szCs w:val="24"/>
          <w:lang w:eastAsia="ru-RU"/>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9.3.</w:t>
      </w:r>
      <w:r w:rsidRPr="005275F4">
        <w:rPr>
          <w:rFonts w:ascii="Times New Roman" w:eastAsia="Times New Roman" w:hAnsi="Times New Roman" w:cs="Times New Roman"/>
          <w:sz w:val="24"/>
          <w:szCs w:val="24"/>
          <w:lang w:eastAsia="ru-RU"/>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9.4. </w:t>
      </w:r>
      <w:r w:rsidRPr="005275F4">
        <w:rPr>
          <w:rFonts w:ascii="Times New Roman" w:eastAsia="Times New Roman" w:hAnsi="Times New Roman" w:cs="Times New Roman"/>
          <w:sz w:val="24"/>
          <w:szCs w:val="24"/>
          <w:lang w:eastAsia="ru-RU"/>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9.5.</w:t>
      </w:r>
      <w:r w:rsidRPr="005275F4">
        <w:rPr>
          <w:rFonts w:ascii="Times New Roman" w:eastAsia="Times New Roman" w:hAnsi="Times New Roman" w:cs="Times New Roman"/>
          <w:sz w:val="24"/>
          <w:szCs w:val="24"/>
          <w:lang w:eastAsia="ru-RU"/>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9.6.</w:t>
      </w:r>
      <w:r w:rsidRPr="005275F4">
        <w:rPr>
          <w:rFonts w:ascii="Times New Roman" w:eastAsia="Times New Roman" w:hAnsi="Times New Roman" w:cs="Times New Roman"/>
          <w:sz w:val="24"/>
          <w:szCs w:val="24"/>
          <w:lang w:eastAsia="ru-RU"/>
        </w:rPr>
        <w:tab/>
        <w:t>В случае досрочного расторжения настоящего Договора Стороны должны произвести сверку взаиморасчетов.</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10. Прочие условия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10.1.</w:t>
      </w:r>
      <w:r w:rsidRPr="005275F4">
        <w:rPr>
          <w:rFonts w:ascii="Times New Roman" w:eastAsia="Times New Roman" w:hAnsi="Times New Roman" w:cs="Times New Roman"/>
          <w:sz w:val="24"/>
          <w:szCs w:val="24"/>
          <w:lang w:eastAsia="ru-RU"/>
        </w:rPr>
        <w:tab/>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Доступ на Объект, осуществляемый без присутствия Арендатора, может фиксироваться с помощью видеозаписи.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10.2.</w:t>
      </w:r>
      <w:r w:rsidRPr="005275F4">
        <w:rPr>
          <w:rFonts w:ascii="Times New Roman" w:eastAsia="Times New Roman" w:hAnsi="Times New Roman" w:cs="Times New Roman"/>
          <w:sz w:val="24"/>
          <w:szCs w:val="24"/>
          <w:lang w:eastAsia="ru-RU"/>
        </w:rPr>
        <w:tab/>
        <w:t>Представителем Арендодателя для обеспечения оперативного взаимодействия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Сторон по настоящему Договору является -______________________________________________  ___________________________________________________________________________________</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(указывается должность, Ф.И.О.), тел.(495) 319-77-27. электронная почта_____________.</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10.3.</w:t>
      </w:r>
      <w:r w:rsidRPr="005275F4">
        <w:rPr>
          <w:rFonts w:ascii="Times New Roman" w:eastAsia="Times New Roman" w:hAnsi="Times New Roman" w:cs="Times New Roman"/>
          <w:sz w:val="24"/>
          <w:szCs w:val="24"/>
          <w:lang w:eastAsia="ru-RU"/>
        </w:rPr>
        <w:tab/>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275F4">
        <w:rPr>
          <w:rFonts w:ascii="Times New Roman" w:eastAsia="Times New Roman" w:hAnsi="Times New Roman" w:cs="Times New Roman"/>
          <w:sz w:val="24"/>
          <w:szCs w:val="24"/>
          <w:lang w:eastAsia="ru-RU"/>
        </w:rPr>
        <w:tab/>
        <w:t>(указывается должность, Ф.И.О.), тел.______________. электронная почта__________________.</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10.4.</w:t>
      </w:r>
      <w:r w:rsidRPr="005275F4">
        <w:rPr>
          <w:rFonts w:ascii="Times New Roman" w:eastAsia="Times New Roman" w:hAnsi="Times New Roman" w:cs="Times New Roman"/>
          <w:sz w:val="24"/>
          <w:szCs w:val="24"/>
          <w:lang w:eastAsia="ru-RU"/>
        </w:rPr>
        <w:tab/>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10.5.</w:t>
      </w:r>
      <w:r w:rsidRPr="005275F4">
        <w:rPr>
          <w:rFonts w:ascii="Times New Roman" w:eastAsia="Times New Roman" w:hAnsi="Times New Roman" w:cs="Times New Roman"/>
          <w:sz w:val="24"/>
          <w:szCs w:val="24"/>
          <w:lang w:eastAsia="ru-RU"/>
        </w:rPr>
        <w:tab/>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10.6.</w:t>
      </w:r>
      <w:r w:rsidRPr="005275F4">
        <w:rPr>
          <w:rFonts w:ascii="Times New Roman" w:eastAsia="Times New Roman" w:hAnsi="Times New Roman" w:cs="Times New Roman"/>
          <w:sz w:val="24"/>
          <w:szCs w:val="24"/>
          <w:lang w:eastAsia="ru-RU"/>
        </w:rPr>
        <w:tab/>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10.7.</w:t>
      </w:r>
      <w:r w:rsidRPr="005275F4">
        <w:rPr>
          <w:rFonts w:ascii="Times New Roman" w:eastAsia="Times New Roman" w:hAnsi="Times New Roman" w:cs="Times New Roman"/>
          <w:sz w:val="24"/>
          <w:szCs w:val="24"/>
          <w:lang w:eastAsia="ru-RU"/>
        </w:rPr>
        <w:tab/>
        <w:t>Во всем, что прямо не предусмотрено настоящим Договором, Стороны руководствуются законодательством Российской Федерации.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10.8.</w:t>
      </w:r>
      <w:r w:rsidRPr="005275F4">
        <w:rPr>
          <w:rFonts w:ascii="Times New Roman" w:eastAsia="Times New Roman" w:hAnsi="Times New Roman" w:cs="Times New Roman"/>
          <w:sz w:val="24"/>
          <w:szCs w:val="24"/>
          <w:lang w:eastAsia="ru-RU"/>
        </w:rPr>
        <w:tab/>
        <w:t>Настоящий Договор составлен в двух подлинных аутентичных экземплярах, по одному экземпляру для каждой из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11.</w:t>
      </w:r>
      <w:r w:rsidRPr="005275F4">
        <w:rPr>
          <w:rFonts w:ascii="Times New Roman" w:eastAsia="Times New Roman" w:hAnsi="Times New Roman" w:cs="Times New Roman"/>
          <w:b/>
          <w:sz w:val="24"/>
          <w:szCs w:val="24"/>
          <w:lang w:eastAsia="ru-RU"/>
        </w:rPr>
        <w:tab/>
        <w:t>Адреса и реквизиты Сторон</w:t>
      </w:r>
    </w:p>
    <w:tbl>
      <w:tblPr>
        <w:tblStyle w:val="a4"/>
        <w:tblW w:w="0" w:type="auto"/>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444"/>
      </w:tblGrid>
      <w:tr w:rsidR="005275F4" w:rsidTr="009E3FC6">
        <w:tc>
          <w:tcPr>
            <w:tcW w:w="4673" w:type="dxa"/>
          </w:tcPr>
          <w:p w:rsidR="005275F4" w:rsidRPr="005275F4" w:rsidRDefault="005275F4" w:rsidP="005275F4">
            <w:pPr>
              <w:overflowPunct w:val="0"/>
              <w:autoSpaceDE w:val="0"/>
              <w:autoSpaceDN w:val="0"/>
              <w:adjustRightInd w:val="0"/>
              <w:ind w:right="121" w:firstLine="284"/>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b/>
                <w:sz w:val="24"/>
                <w:szCs w:val="24"/>
                <w:lang w:eastAsia="ru-RU"/>
              </w:rPr>
              <w:t>Арендодатель:</w:t>
            </w:r>
          </w:p>
          <w:p w:rsidR="005275F4" w:rsidRPr="005275F4" w:rsidRDefault="005275F4" w:rsidP="005275F4">
            <w:pPr>
              <w:overflowPunct w:val="0"/>
              <w:autoSpaceDE w:val="0"/>
              <w:autoSpaceDN w:val="0"/>
              <w:adjustRightInd w:val="0"/>
              <w:ind w:right="121" w:firstLine="284"/>
              <w:jc w:val="both"/>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(АО «НИЦЭВТ»)</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275F4">
                <w:rPr>
                  <w:rFonts w:ascii="Times New Roman" w:eastAsia="Times New Roman" w:hAnsi="Times New Roman" w:cs="Times New Roman"/>
                  <w:sz w:val="24"/>
                  <w:szCs w:val="24"/>
                  <w:lang w:eastAsia="ru-RU"/>
                </w:rPr>
                <w:t>117587, г</w:t>
              </w:r>
            </w:smartTag>
            <w:r w:rsidRPr="005275F4">
              <w:rPr>
                <w:rFonts w:ascii="Times New Roman" w:eastAsia="Times New Roman" w:hAnsi="Times New Roman" w:cs="Times New Roman"/>
                <w:sz w:val="24"/>
                <w:szCs w:val="24"/>
                <w:lang w:eastAsia="ru-RU"/>
              </w:rPr>
              <w:t>. Москва, Варшавское шоссе, д. 125, стр. 1</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275F4">
                <w:rPr>
                  <w:rFonts w:ascii="Times New Roman" w:eastAsia="Times New Roman" w:hAnsi="Times New Roman" w:cs="Times New Roman"/>
                  <w:sz w:val="24"/>
                  <w:szCs w:val="24"/>
                  <w:lang w:eastAsia="ru-RU"/>
                </w:rPr>
                <w:t>117587, г</w:t>
              </w:r>
            </w:smartTag>
            <w:r w:rsidRPr="005275F4">
              <w:rPr>
                <w:rFonts w:ascii="Times New Roman" w:eastAsia="Times New Roman" w:hAnsi="Times New Roman" w:cs="Times New Roman"/>
                <w:sz w:val="24"/>
                <w:szCs w:val="24"/>
                <w:lang w:eastAsia="ru-RU"/>
              </w:rPr>
              <w:t>. Москва, Варшавское шоссе, д. 125, стр. 1</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ИНН 7726019325 КПП 772601001</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ОГРН 1027700015298</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р/с 40702810938060111370</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в ПАО Сбербанк России, г. Москва</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к/с 30101810400000000225</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БИК 044525225</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Телефон: 8-495-319-17-90, </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факс 8-495-319-69-78.</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p w:rsidR="005275F4" w:rsidRPr="005275F4" w:rsidRDefault="005275F4" w:rsidP="005275F4">
            <w:pPr>
              <w:rPr>
                <w:rFonts w:ascii="Times New Roman" w:eastAsia="Times New Roman" w:hAnsi="Times New Roman" w:cs="Times New Roman"/>
                <w:sz w:val="24"/>
                <w:szCs w:val="24"/>
              </w:rPr>
            </w:pPr>
          </w:p>
          <w:p w:rsidR="005275F4" w:rsidRPr="005275F4" w:rsidRDefault="005275F4" w:rsidP="005275F4">
            <w:pPr>
              <w:rPr>
                <w:rFonts w:ascii="Times New Roman" w:eastAsia="Times New Roman" w:hAnsi="Times New Roman" w:cs="Times New Roman"/>
                <w:sz w:val="24"/>
                <w:szCs w:val="24"/>
              </w:rPr>
            </w:pPr>
          </w:p>
          <w:p w:rsidR="005275F4" w:rsidRPr="005275F4" w:rsidRDefault="005275F4" w:rsidP="005275F4">
            <w:pPr>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p>
          <w:p w:rsidR="005275F4" w:rsidRDefault="005275F4" w:rsidP="005275F4">
            <w:pPr>
              <w:pStyle w:val="a7"/>
              <w:overflowPunct w:val="0"/>
              <w:autoSpaceDE w:val="0"/>
              <w:autoSpaceDN w:val="0"/>
              <w:adjustRightInd w:val="0"/>
              <w:ind w:left="0"/>
              <w:jc w:val="both"/>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sz w:val="24"/>
                <w:szCs w:val="24"/>
                <w:lang w:eastAsia="ru-RU"/>
              </w:rPr>
              <w:t>М.П.</w:t>
            </w:r>
          </w:p>
        </w:tc>
        <w:tc>
          <w:tcPr>
            <w:tcW w:w="4674" w:type="dxa"/>
          </w:tcPr>
          <w:p w:rsidR="005275F4" w:rsidRPr="005275F4" w:rsidRDefault="005275F4" w:rsidP="005275F4">
            <w:pPr>
              <w:overflowPunct w:val="0"/>
              <w:autoSpaceDE w:val="0"/>
              <w:autoSpaceDN w:val="0"/>
              <w:adjustRightInd w:val="0"/>
              <w:ind w:firstLine="284"/>
              <w:jc w:val="both"/>
              <w:textAlignment w:val="baseline"/>
              <w:rPr>
                <w:rFonts w:ascii="Times New Roman" w:eastAsia="Times New Roman" w:hAnsi="Times New Roman" w:cs="Times New Roman"/>
                <w:b/>
                <w:bCs/>
                <w:sz w:val="24"/>
                <w:szCs w:val="24"/>
                <w:lang w:eastAsia="ru-RU"/>
              </w:rPr>
            </w:pPr>
            <w:r w:rsidRPr="005275F4">
              <w:rPr>
                <w:rFonts w:ascii="Times New Roman" w:eastAsia="Times New Roman" w:hAnsi="Times New Roman" w:cs="Times New Roman"/>
                <w:b/>
                <w:bCs/>
                <w:sz w:val="24"/>
                <w:szCs w:val="24"/>
                <w:lang w:eastAsia="ru-RU"/>
              </w:rPr>
              <w:t>Арендатор:</w:t>
            </w:r>
          </w:p>
          <w:p w:rsidR="005275F4" w:rsidRPr="005275F4" w:rsidRDefault="005275F4" w:rsidP="005275F4">
            <w:pPr>
              <w:widowControl w:val="0"/>
              <w:overflowPunct w:val="0"/>
              <w:autoSpaceDE w:val="0"/>
              <w:autoSpaceDN w:val="0"/>
              <w:adjustRightInd w:val="0"/>
              <w:ind w:right="-70" w:firstLine="284"/>
              <w:jc w:val="both"/>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общество «………»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napToGrid w:val="0"/>
                <w:sz w:val="24"/>
                <w:szCs w:val="24"/>
                <w:lang w:eastAsia="ru-RU"/>
              </w:rPr>
              <w:t xml:space="preserve">Адрес: </w:t>
            </w:r>
            <w:r w:rsidRPr="005275F4">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этаж .., пом. .., ком.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ИНН ………….. / КПП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ОГРН</w:t>
            </w:r>
            <w:r w:rsidRPr="005275F4">
              <w:rPr>
                <w:rFonts w:ascii="Times New Roman" w:eastAsia="Times New Roman" w:hAnsi="Times New Roman" w:cs="Times New Roman"/>
                <w:color w:val="000000"/>
                <w:sz w:val="24"/>
                <w:szCs w:val="24"/>
                <w:lang w:eastAsia="ru-RU"/>
              </w:rPr>
              <w:t xml:space="preserve"> </w:t>
            </w:r>
            <w:r w:rsidRPr="005275F4">
              <w:rPr>
                <w:rFonts w:ascii="Times New Roman" w:eastAsia="Times New Roman" w:hAnsi="Times New Roman" w:cs="Times New Roman"/>
                <w:snapToGrid w:val="0"/>
                <w:sz w:val="24"/>
                <w:szCs w:val="24"/>
                <w:lang w:eastAsia="ru-RU"/>
              </w:rPr>
              <w:t>…………………..</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р/с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в …………… Банка …….. г. Москва</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к/с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БИК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napToGrid w:val="0"/>
                <w:sz w:val="24"/>
                <w:szCs w:val="24"/>
                <w:lang w:eastAsia="ru-RU"/>
              </w:rPr>
              <w:t>Телефон:…………………</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Генеральный директор</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___________________ ……………. </w:t>
            </w:r>
          </w:p>
          <w:p w:rsidR="005275F4" w:rsidRDefault="005275F4" w:rsidP="005275F4">
            <w:pPr>
              <w:pStyle w:val="a7"/>
              <w:overflowPunct w:val="0"/>
              <w:autoSpaceDE w:val="0"/>
              <w:autoSpaceDN w:val="0"/>
              <w:adjustRightInd w:val="0"/>
              <w:ind w:left="0"/>
              <w:jc w:val="both"/>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sz w:val="24"/>
                <w:szCs w:val="24"/>
                <w:lang w:eastAsia="ru-RU"/>
              </w:rPr>
              <w:t xml:space="preserve"> М.П.</w:t>
            </w:r>
          </w:p>
        </w:tc>
      </w:tr>
    </w:tbl>
    <w:p w:rsid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b/>
          <w:sz w:val="24"/>
          <w:szCs w:val="24"/>
          <w:lang w:eastAsia="ru-RU"/>
        </w:rPr>
      </w:pPr>
    </w:p>
    <w:p w:rsidR="005275F4" w:rsidRDefault="005275F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tbl>
      <w:tblPr>
        <w:tblW w:w="0" w:type="auto"/>
        <w:jc w:val="right"/>
        <w:tblLook w:val="0000" w:firstRow="0" w:lastRow="0" w:firstColumn="0" w:lastColumn="0" w:noHBand="0" w:noVBand="0"/>
      </w:tblPr>
      <w:tblGrid>
        <w:gridCol w:w="3600"/>
      </w:tblGrid>
      <w:tr w:rsidR="005275F4" w:rsidRPr="005275F4" w:rsidTr="0002085A">
        <w:trPr>
          <w:trHeight w:val="1800"/>
          <w:jc w:val="right"/>
        </w:trPr>
        <w:tc>
          <w:tcPr>
            <w:tcW w:w="3600" w:type="dxa"/>
          </w:tcPr>
          <w:p w:rsidR="005275F4" w:rsidRPr="005275F4" w:rsidRDefault="005275F4" w:rsidP="005275F4">
            <w:pPr>
              <w:widowControl w:val="0"/>
              <w:autoSpaceDE w:val="0"/>
              <w:autoSpaceDN w:val="0"/>
              <w:adjustRightInd w:val="0"/>
              <w:spacing w:after="0" w:line="276" w:lineRule="auto"/>
              <w:rPr>
                <w:rFonts w:ascii="Times New Roman" w:eastAsia="Times New Roman" w:hAnsi="Times New Roman" w:cs="Times New Roman"/>
                <w:sz w:val="20"/>
                <w:szCs w:val="20"/>
              </w:rPr>
            </w:pPr>
            <w:r w:rsidRPr="005275F4">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5275F4" w:rsidRPr="005275F4" w:rsidRDefault="005275F4" w:rsidP="005275F4">
            <w:pPr>
              <w:widowControl w:val="0"/>
              <w:autoSpaceDE w:val="0"/>
              <w:autoSpaceDN w:val="0"/>
              <w:adjustRightInd w:val="0"/>
              <w:spacing w:after="0" w:line="276" w:lineRule="auto"/>
              <w:rPr>
                <w:rFonts w:ascii="Times New Roman" w:eastAsia="Times New Roman" w:hAnsi="Times New Roman" w:cs="Times New Roman"/>
                <w:sz w:val="20"/>
                <w:szCs w:val="20"/>
              </w:rPr>
            </w:pPr>
            <w:r w:rsidRPr="005275F4">
              <w:rPr>
                <w:rFonts w:ascii="Times New Roman" w:eastAsia="Times New Roman" w:hAnsi="Times New Roman" w:cs="Times New Roman"/>
                <w:sz w:val="20"/>
                <w:szCs w:val="20"/>
              </w:rPr>
              <w:t>от ......2022 №21/АР-</w:t>
            </w:r>
          </w:p>
        </w:tc>
      </w:tr>
    </w:tbl>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АКТ</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приема-передачи</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Times New Roman" w:hAnsi="Times New Roman" w:cs="Times New Roman"/>
          <w:sz w:val="24"/>
          <w:szCs w:val="24"/>
        </w:rPr>
      </w:pPr>
      <w:r w:rsidRPr="005275F4">
        <w:rPr>
          <w:rFonts w:ascii="Times New Roman" w:eastAsia="Calibri" w:hAnsi="Times New Roman" w:cs="Times New Roman"/>
          <w:sz w:val="24"/>
          <w:szCs w:val="24"/>
          <w:lang w:eastAsia="ru-RU"/>
        </w:rPr>
        <w:t xml:space="preserve"> г. Москва                                                                                                         </w:t>
      </w:r>
      <w:r w:rsidRPr="005275F4">
        <w:rPr>
          <w:rFonts w:ascii="Times New Roman" w:eastAsia="Calibri" w:hAnsi="Times New Roman" w:cs="Times New Roman"/>
          <w:sz w:val="24"/>
          <w:szCs w:val="24"/>
          <w:u w:val="single"/>
          <w:lang w:eastAsia="ru-RU"/>
        </w:rPr>
        <w:t>«……» ………… 202… г.</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АО «НИЦЭВТ», именуемое в дальнейшем "Арендодатель", в лице </w:t>
      </w:r>
      <w:r w:rsidRPr="005275F4">
        <w:rPr>
          <w:rFonts w:ascii="Times New Roman" w:eastAsia="Times New Roman" w:hAnsi="Times New Roman" w:cs="Times New Roman"/>
          <w:sz w:val="24"/>
          <w:szCs w:val="24"/>
          <w:lang w:eastAsia="ru-RU"/>
        </w:rPr>
        <w:t>………………, действующего на основании Доверенности от …………………..</w:t>
      </w:r>
      <w:r w:rsidRPr="005275F4">
        <w:rPr>
          <w:rFonts w:ascii="Times New Roman" w:eastAsia="Times New Roman" w:hAnsi="Times New Roman" w:cs="Times New Roman"/>
          <w:sz w:val="24"/>
          <w:szCs w:val="24"/>
        </w:rPr>
        <w:t xml:space="preserve">, с одной стороны, и </w:t>
      </w:r>
    </w:p>
    <w:p w:rsidR="005275F4" w:rsidRPr="005275F4" w:rsidRDefault="005275F4" w:rsidP="005275F4">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lang w:eastAsia="ru-RU"/>
        </w:rPr>
        <w:t>……. «……»</w:t>
      </w:r>
      <w:r w:rsidRPr="005275F4">
        <w:rPr>
          <w:rFonts w:ascii="Times New Roman" w:eastAsia="Times New Roman" w:hAnsi="Times New Roman" w:cs="Times New Roman"/>
          <w:sz w:val="24"/>
          <w:szCs w:val="24"/>
        </w:rPr>
        <w:t xml:space="preserve">, именуемое в дальнейшем «Арендатор», в лице </w:t>
      </w:r>
      <w:r w:rsidRPr="005275F4">
        <w:rPr>
          <w:rFonts w:ascii="Times New Roman" w:eastAsia="Times New Roman" w:hAnsi="Times New Roman" w:cs="Times New Roman"/>
          <w:sz w:val="24"/>
          <w:szCs w:val="24"/>
          <w:lang w:eastAsia="ru-RU"/>
        </w:rPr>
        <w:t>генерального директора ………………….</w:t>
      </w:r>
      <w:r w:rsidRPr="005275F4">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275F4" w:rsidRPr="005275F4" w:rsidRDefault="005275F4" w:rsidP="005275F4">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275F4">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275F4">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275F4">
        <w:rPr>
          <w:rFonts w:ascii="Times New Roman" w:eastAsia="Times New Roman" w:hAnsi="Times New Roman" w:cs="Times New Roman"/>
          <w:sz w:val="24"/>
          <w:szCs w:val="24"/>
        </w:rPr>
        <w:t xml:space="preserve">для использования в качестве: </w:t>
      </w:r>
      <w:r w:rsidRPr="005275F4">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5275F4" w:rsidRPr="005275F4" w:rsidRDefault="005275F4" w:rsidP="005275F4">
      <w:pPr>
        <w:widowControl w:val="0"/>
        <w:autoSpaceDE w:val="0"/>
        <w:autoSpaceDN w:val="0"/>
        <w:adjustRightInd w:val="0"/>
        <w:spacing w:after="0" w:line="276" w:lineRule="auto"/>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АРЕНДОДАТЕЛЬ:</w:t>
      </w:r>
      <w:r w:rsidRPr="005275F4">
        <w:rPr>
          <w:rFonts w:ascii="Times New Roman" w:eastAsia="Calibri" w:hAnsi="Times New Roman" w:cs="Times New Roman"/>
          <w:sz w:val="24"/>
          <w:szCs w:val="24"/>
          <w:lang w:eastAsia="ru-RU"/>
        </w:rPr>
        <w:tab/>
        <w:t>АРЕНДАТОР:</w:t>
      </w: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275F4" w:rsidRPr="005275F4" w:rsidTr="0002085A">
        <w:tc>
          <w:tcPr>
            <w:tcW w:w="5353" w:type="dxa"/>
            <w:shd w:val="clear" w:color="auto" w:fill="auto"/>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АО «НИЦЭВТ»</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r w:rsidRPr="005275F4">
              <w:rPr>
                <w:rFonts w:ascii="Times New Roman" w:eastAsia="Times New Roman" w:hAnsi="Times New Roman" w:cs="Times New Roman"/>
                <w:sz w:val="24"/>
                <w:szCs w:val="24"/>
              </w:rPr>
              <w:t xml:space="preserve"> </w:t>
            </w: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c>
          <w:tcPr>
            <w:tcW w:w="4568" w:type="dxa"/>
            <w:shd w:val="clear" w:color="auto" w:fill="auto"/>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Генеральный директор</w:t>
            </w:r>
          </w:p>
          <w:p w:rsidR="005275F4" w:rsidRPr="005275F4" w:rsidRDefault="005275F4" w:rsidP="005275F4">
            <w:pPr>
              <w:spacing w:after="0" w:line="240" w:lineRule="auto"/>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___________________</w:t>
            </w:r>
            <w:r w:rsidRPr="005275F4">
              <w:rPr>
                <w:rFonts w:ascii="Times New Roman" w:eastAsia="Times New Roman" w:hAnsi="Times New Roman" w:cs="Times New Roman"/>
                <w:sz w:val="24"/>
                <w:szCs w:val="24"/>
                <w:lang w:eastAsia="ru-RU"/>
              </w:rPr>
              <w:t xml:space="preserve"> ………….</w:t>
            </w: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r>
    </w:tbl>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275F4">
        <w:rPr>
          <w:rFonts w:ascii="Times New Roman" w:eastAsia="Times New Roman" w:hAnsi="Times New Roman" w:cs="Times New Roman"/>
          <w:b/>
          <w:bCs/>
          <w:sz w:val="24"/>
          <w:szCs w:val="24"/>
        </w:rPr>
        <w:t>СОГЛАСОВАНО:</w:t>
      </w: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52"/>
        <w:tblW w:w="0" w:type="auto"/>
        <w:tblInd w:w="-318" w:type="dxa"/>
        <w:tblLayout w:type="fixed"/>
        <w:tblLook w:val="04A0" w:firstRow="1" w:lastRow="0" w:firstColumn="1" w:lastColumn="0" w:noHBand="0" w:noVBand="1"/>
      </w:tblPr>
      <w:tblGrid>
        <w:gridCol w:w="4254"/>
        <w:gridCol w:w="1417"/>
        <w:gridCol w:w="2268"/>
        <w:gridCol w:w="1418"/>
      </w:tblGrid>
      <w:tr w:rsidR="005275F4" w:rsidRPr="005275F4" w:rsidTr="0002085A">
        <w:trPr>
          <w:trHeight w:val="421"/>
        </w:trPr>
        <w:tc>
          <w:tcPr>
            <w:tcW w:w="4254"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Должность</w:t>
            </w:r>
          </w:p>
        </w:tc>
        <w:tc>
          <w:tcPr>
            <w:tcW w:w="1417"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Подпись</w:t>
            </w:r>
          </w:p>
        </w:tc>
        <w:tc>
          <w:tcPr>
            <w:tcW w:w="2268"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И.О. Фамилия</w:t>
            </w:r>
          </w:p>
        </w:tc>
        <w:tc>
          <w:tcPr>
            <w:tcW w:w="1418"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Дата</w:t>
            </w:r>
          </w:p>
        </w:tc>
      </w:tr>
      <w:tr w:rsidR="005275F4" w:rsidRPr="005275F4" w:rsidTr="0002085A">
        <w:trPr>
          <w:trHeight w:val="421"/>
        </w:trPr>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комплексной безопасности</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Заместитель главного инженера-главный энергетик</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планирования и учета энергоресурсов</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информационных технологий</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административно-хозяйственного отдела</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bl>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АКТ</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приема-передачи</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(возврата объекта недвижимого имущества)</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275F4">
        <w:rPr>
          <w:rFonts w:ascii="Times New Roman" w:eastAsia="Times New Roman" w:hAnsi="Times New Roman" w:cs="Times New Roman"/>
          <w:b/>
          <w:bCs/>
          <w:sz w:val="24"/>
          <w:szCs w:val="24"/>
        </w:rPr>
        <w:t>к договору №21/АР- от ………… г.</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 xml:space="preserve"> г. Москва                                                                                                               </w:t>
      </w:r>
      <w:r w:rsidRPr="005275F4">
        <w:rPr>
          <w:rFonts w:ascii="Times New Roman" w:eastAsia="Calibri" w:hAnsi="Times New Roman" w:cs="Times New Roman"/>
          <w:sz w:val="24"/>
          <w:szCs w:val="24"/>
          <w:highlight w:val="yellow"/>
          <w:u w:val="single"/>
          <w:lang w:eastAsia="ru-RU"/>
        </w:rPr>
        <w:t>«</w:t>
      </w:r>
      <w:r w:rsidRPr="005275F4">
        <w:rPr>
          <w:rFonts w:ascii="Times New Roman" w:eastAsia="Calibri" w:hAnsi="Times New Roman" w:cs="Times New Roman"/>
          <w:sz w:val="24"/>
          <w:szCs w:val="24"/>
          <w:u w:val="single"/>
          <w:lang w:eastAsia="ru-RU"/>
        </w:rPr>
        <w:t>….»  202. г.</w:t>
      </w: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АО «НИЦЭВТ», именуемое в дальнейшем "Арендодатель", в лице </w:t>
      </w:r>
      <w:r w:rsidRPr="005275F4">
        <w:rPr>
          <w:rFonts w:ascii="Times New Roman" w:eastAsia="Times New Roman" w:hAnsi="Times New Roman" w:cs="Times New Roman"/>
          <w:sz w:val="24"/>
          <w:szCs w:val="24"/>
          <w:lang w:eastAsia="ru-RU"/>
        </w:rPr>
        <w:t>………………………………, действующего на основании Доверенности от</w:t>
      </w:r>
      <w:r w:rsidRPr="005275F4">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@12 кв. м., расположенный по адресу: </w:t>
      </w:r>
      <w:r w:rsidRPr="005275F4">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w:t>
      </w:r>
      <w:r w:rsidRPr="005275F4">
        <w:rPr>
          <w:rFonts w:ascii="Times New Roman" w:eastAsia="Times New Roman" w:hAnsi="Times New Roman" w:cs="Times New Roman"/>
          <w:sz w:val="24"/>
          <w:szCs w:val="24"/>
        </w:rPr>
        <w:t>, @11@11@11@11@11@11@11@11@11@11, для использования в качестве: осуществления основного вида деятельности предусмотренного Уставом Арендатора.</w:t>
      </w:r>
    </w:p>
    <w:p w:rsidR="005275F4" w:rsidRPr="005275F4" w:rsidRDefault="005275F4" w:rsidP="005275F4">
      <w:pPr>
        <w:widowControl w:val="0"/>
        <w:autoSpaceDE w:val="0"/>
        <w:autoSpaceDN w:val="0"/>
        <w:adjustRightInd w:val="0"/>
        <w:spacing w:after="0" w:line="240" w:lineRule="auto"/>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АРЕНДОДАТЕЛЬ                                                            АРЕНДАТОР</w:t>
      </w:r>
    </w:p>
    <w:p w:rsidR="005275F4" w:rsidRPr="005275F4" w:rsidRDefault="005275F4" w:rsidP="005275F4">
      <w:pPr>
        <w:tabs>
          <w:tab w:val="left" w:pos="5385"/>
        </w:tabs>
        <w:spacing w:after="0" w:line="276"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5275F4" w:rsidRPr="005275F4" w:rsidTr="0002085A">
        <w:trPr>
          <w:trHeight w:val="2160"/>
        </w:trPr>
        <w:tc>
          <w:tcPr>
            <w:tcW w:w="5495" w:type="dxa"/>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АО «НИЦЭВТ»</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r w:rsidRPr="005275F4">
              <w:rPr>
                <w:rFonts w:ascii="Times New Roman" w:eastAsia="Times New Roman" w:hAnsi="Times New Roman" w:cs="Times New Roman"/>
                <w:sz w:val="24"/>
                <w:szCs w:val="24"/>
              </w:rPr>
              <w:t xml:space="preserve"> </w:t>
            </w:r>
          </w:p>
          <w:p w:rsidR="005275F4" w:rsidRPr="005275F4" w:rsidRDefault="005275F4" w:rsidP="005275F4">
            <w:pPr>
              <w:tabs>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c>
          <w:tcPr>
            <w:tcW w:w="4324" w:type="dxa"/>
          </w:tcPr>
          <w:p w:rsidR="005275F4" w:rsidRPr="005275F4" w:rsidRDefault="005275F4" w:rsidP="005275F4">
            <w:pPr>
              <w:tabs>
                <w:tab w:val="left" w:pos="72"/>
                <w:tab w:val="left" w:pos="5385"/>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Генеральный директор</w:t>
            </w:r>
          </w:p>
          <w:p w:rsidR="005275F4" w:rsidRPr="005275F4" w:rsidRDefault="005275F4" w:rsidP="005275F4">
            <w:pPr>
              <w:tabs>
                <w:tab w:val="left" w:pos="72"/>
                <w:tab w:val="left" w:pos="5385"/>
              </w:tabs>
              <w:spacing w:after="0" w:line="240" w:lineRule="auto"/>
              <w:rPr>
                <w:rFonts w:ascii="Times New Roman" w:eastAsia="Times New Roman" w:hAnsi="Times New Roman" w:cs="Times New Roman"/>
                <w:sz w:val="24"/>
                <w:szCs w:val="24"/>
              </w:rPr>
            </w:pPr>
          </w:p>
          <w:p w:rsidR="005275F4" w:rsidRPr="005275F4" w:rsidRDefault="005275F4" w:rsidP="005275F4">
            <w:pPr>
              <w:tabs>
                <w:tab w:val="left" w:pos="72"/>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________________</w:t>
            </w:r>
          </w:p>
          <w:p w:rsidR="005275F4" w:rsidRPr="005275F4" w:rsidRDefault="005275F4" w:rsidP="005275F4">
            <w:pPr>
              <w:tabs>
                <w:tab w:val="left" w:pos="72"/>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r>
    </w:tbl>
    <w:p w:rsid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b/>
          <w:sz w:val="24"/>
          <w:szCs w:val="24"/>
          <w:lang w:eastAsia="ru-RU"/>
        </w:rPr>
      </w:pPr>
    </w:p>
    <w:p w:rsidR="005275F4" w:rsidRDefault="005275F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Лот №12 </w:t>
      </w:r>
    </w:p>
    <w:p w:rsid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b/>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Договор</w:t>
      </w: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аренды объектов недвижимого имущества №21/АР-</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b/>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г.Москва                                                                  </w:t>
      </w:r>
      <w:r w:rsidRPr="005275F4">
        <w:rPr>
          <w:rFonts w:ascii="Times New Roman" w:eastAsia="Times New Roman" w:hAnsi="Times New Roman" w:cs="Times New Roman"/>
          <w:sz w:val="24"/>
          <w:szCs w:val="24"/>
          <w:lang w:eastAsia="ru-RU"/>
        </w:rPr>
        <w:t>………. две тысячи двадцать ……. года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 действующего на основании Доверенности от …, с одной стороны, и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именуемое в дальнейшем «Арендатор», в лице генерального директора …………….., действующего на основании Устава, с другой стороны, при совместном упоминании именуемых в дальнейшем Стороны, заключили настоящий Договор о нижеследующем: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1.</w:t>
      </w:r>
      <w:r w:rsidRPr="005275F4">
        <w:rPr>
          <w:rFonts w:ascii="Times New Roman" w:eastAsia="Times New Roman" w:hAnsi="Times New Roman" w:cs="Times New Roman"/>
          <w:b/>
          <w:sz w:val="24"/>
          <w:szCs w:val="24"/>
          <w:lang w:eastAsia="ru-RU"/>
        </w:rPr>
        <w:tab/>
        <w:t>Предмет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1.1.</w:t>
      </w:r>
      <w:r w:rsidRPr="005275F4">
        <w:rPr>
          <w:rFonts w:ascii="Times New Roman" w:eastAsia="Times New Roman" w:hAnsi="Times New Roman" w:cs="Times New Roman"/>
          <w:sz w:val="24"/>
          <w:szCs w:val="24"/>
          <w:lang w:eastAsia="ru-RU"/>
        </w:rPr>
        <w:ta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rFonts w:ascii="Times New Roman" w:eastAsia="Times New Roman" w:hAnsi="Times New Roman" w:cs="Times New Roman"/>
          <w:sz w:val="24"/>
          <w:szCs w:val="24"/>
          <w:lang w:eastAsia="ru-RU"/>
        </w:rPr>
        <w:t>______</w:t>
      </w:r>
      <w:r w:rsidRPr="005275F4">
        <w:rPr>
          <w:rFonts w:ascii="Times New Roman" w:eastAsia="Times New Roman" w:hAnsi="Times New Roman" w:cs="Times New Roman"/>
          <w:sz w:val="24"/>
          <w:szCs w:val="24"/>
          <w:lang w:eastAsia="ru-RU"/>
        </w:rPr>
        <w:t xml:space="preserve">  кв.м.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пом…I, ком.:………………………………………….. (далее - Объект).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1.2.</w:t>
      </w:r>
      <w:r w:rsidRPr="005275F4">
        <w:rPr>
          <w:rFonts w:ascii="Times New Roman" w:eastAsia="Times New Roman" w:hAnsi="Times New Roman" w:cs="Times New Roman"/>
          <w:sz w:val="24"/>
          <w:szCs w:val="24"/>
          <w:lang w:eastAsia="ru-RU"/>
        </w:rPr>
        <w:tab/>
        <w:t>Объект в строение 1 принадлежит Арендодателю на праве собственности (запись регистрации в Едином государственном реестре  недвижимости от ……….. года №  77-…………, Объект в строение 13 принадлежит Арендодателю на праве собственности (запись регистрации в Едином государственном реестре  недвижимости от ………………. № …………….. приложение № 2.</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1.3.</w:t>
      </w:r>
      <w:r w:rsidRPr="005275F4">
        <w:rPr>
          <w:rFonts w:ascii="Times New Roman" w:eastAsia="Times New Roman" w:hAnsi="Times New Roman" w:cs="Times New Roman"/>
          <w:sz w:val="24"/>
          <w:szCs w:val="24"/>
          <w:lang w:eastAsia="ru-RU"/>
        </w:rPr>
        <w:tab/>
        <w:t xml:space="preserve">Арендатор имеет право использовать Объект под: осуществление основных видов деятельности, предусмотренных Уставом Арендатора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1.4.</w:t>
      </w:r>
      <w:r w:rsidRPr="005275F4">
        <w:rPr>
          <w:rFonts w:ascii="Times New Roman" w:eastAsia="Times New Roman" w:hAnsi="Times New Roman" w:cs="Times New Roman"/>
          <w:sz w:val="24"/>
          <w:szCs w:val="24"/>
          <w:lang w:eastAsia="ru-RU"/>
        </w:rPr>
        <w:tab/>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1.5.</w:t>
      </w:r>
      <w:r w:rsidRPr="005275F4">
        <w:rPr>
          <w:rFonts w:ascii="Times New Roman" w:eastAsia="Times New Roman" w:hAnsi="Times New Roman" w:cs="Times New Roman"/>
          <w:sz w:val="24"/>
          <w:szCs w:val="24"/>
          <w:lang w:eastAsia="ru-RU"/>
        </w:rPr>
        <w:tab/>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…………..2022 г. включительно.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1.6.</w:t>
      </w:r>
      <w:r w:rsidRPr="005275F4">
        <w:rPr>
          <w:rFonts w:ascii="Times New Roman" w:eastAsia="Times New Roman" w:hAnsi="Times New Roman" w:cs="Times New Roman"/>
          <w:sz w:val="24"/>
          <w:szCs w:val="24"/>
          <w:lang w:eastAsia="ru-RU"/>
        </w:rPr>
        <w:tab/>
        <w:t>В части осуществления взаиморасчетов настоящий Договор действует до исполнения Сторонами своих обязательств в полном объеме.</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2.</w:t>
      </w:r>
      <w:r w:rsidRPr="005275F4">
        <w:rPr>
          <w:rFonts w:ascii="Times New Roman" w:eastAsia="Times New Roman" w:hAnsi="Times New Roman" w:cs="Times New Roman"/>
          <w:b/>
          <w:sz w:val="24"/>
          <w:szCs w:val="24"/>
          <w:lang w:eastAsia="ru-RU"/>
        </w:rPr>
        <w:tab/>
        <w:t>Права и обязанности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2.1. Арендодатель обязуется: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2.1.1.  передать Арендатору Объект по акту приема-передачи, являющемуся приложением № 3 к настоящему Договору;</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 Арендатор обязуется: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2.2.1.   принять у Арендодателя Объект по акту приема-передачи;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2.2.2. использовать арендуемый Объект исключительно по его прямому назначению, в соответствии с п. 1.3.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2.2.4. своевременно и в полном объеме производить расчеты с Арендодателем в соответствии с условиями раздела 3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2.2.7. не производить улучшения Объекта, не отделимые без вреда для Объекта, без письменного согласия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2.2.8.</w:t>
      </w:r>
      <w:r w:rsidRPr="005275F4">
        <w:rPr>
          <w:rFonts w:ascii="Times New Roman" w:eastAsia="Times New Roman" w:hAnsi="Times New Roman" w:cs="Times New Roman"/>
          <w:sz w:val="24"/>
          <w:szCs w:val="24"/>
          <w:lang w:eastAsia="ru-RU"/>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2.2.9.</w:t>
      </w:r>
      <w:r w:rsidRPr="005275F4">
        <w:rPr>
          <w:rFonts w:ascii="Times New Roman" w:eastAsia="Times New Roman" w:hAnsi="Times New Roman" w:cs="Times New Roman"/>
          <w:sz w:val="24"/>
          <w:szCs w:val="24"/>
          <w:lang w:eastAsia="ru-RU"/>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2.2.10.</w:t>
      </w:r>
      <w:r w:rsidRPr="005275F4">
        <w:rPr>
          <w:rFonts w:ascii="Times New Roman" w:eastAsia="Times New Roman" w:hAnsi="Times New Roman" w:cs="Times New Roman"/>
          <w:sz w:val="24"/>
          <w:szCs w:val="24"/>
          <w:lang w:eastAsia="ru-RU"/>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2.2.11.</w:t>
      </w:r>
      <w:r w:rsidRPr="005275F4">
        <w:rPr>
          <w:rFonts w:ascii="Times New Roman" w:eastAsia="Times New Roman" w:hAnsi="Times New Roman" w:cs="Times New Roman"/>
          <w:sz w:val="24"/>
          <w:szCs w:val="24"/>
          <w:lang w:eastAsia="ru-RU"/>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2.2.12.</w:t>
      </w:r>
      <w:r w:rsidRPr="005275F4">
        <w:rPr>
          <w:rFonts w:ascii="Times New Roman" w:eastAsia="Times New Roman" w:hAnsi="Times New Roman" w:cs="Times New Roman"/>
          <w:sz w:val="24"/>
          <w:szCs w:val="24"/>
          <w:lang w:eastAsia="ru-RU"/>
        </w:rPr>
        <w:tab/>
        <w:t xml:space="preserve"> выполнять требования, предписания, регламенты в отношении Объекта, направляемые Арендодателем;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2.2.13.</w:t>
      </w:r>
      <w:r w:rsidRPr="005275F4">
        <w:rPr>
          <w:rFonts w:ascii="Times New Roman" w:eastAsia="Times New Roman" w:hAnsi="Times New Roman" w:cs="Times New Roman"/>
          <w:sz w:val="24"/>
          <w:szCs w:val="24"/>
          <w:lang w:eastAsia="ru-RU"/>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2.2.14.</w:t>
      </w:r>
      <w:r w:rsidRPr="005275F4">
        <w:rPr>
          <w:rFonts w:ascii="Times New Roman" w:eastAsia="Times New Roman" w:hAnsi="Times New Roman" w:cs="Times New Roman"/>
          <w:sz w:val="24"/>
          <w:szCs w:val="24"/>
          <w:lang w:eastAsia="ru-RU"/>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2.2.15.</w:t>
      </w:r>
      <w:r w:rsidRPr="005275F4">
        <w:rPr>
          <w:rFonts w:ascii="Times New Roman" w:eastAsia="Times New Roman" w:hAnsi="Times New Roman" w:cs="Times New Roman"/>
          <w:sz w:val="24"/>
          <w:szCs w:val="24"/>
          <w:lang w:eastAsia="ru-RU"/>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2.2.16.</w:t>
      </w:r>
      <w:r w:rsidRPr="005275F4">
        <w:rPr>
          <w:rFonts w:ascii="Times New Roman" w:eastAsia="Times New Roman" w:hAnsi="Times New Roman" w:cs="Times New Roman"/>
          <w:sz w:val="24"/>
          <w:szCs w:val="24"/>
          <w:lang w:eastAsia="ru-RU"/>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2.2.17.</w:t>
      </w:r>
      <w:r w:rsidRPr="005275F4">
        <w:rPr>
          <w:rFonts w:ascii="Times New Roman" w:eastAsia="Times New Roman" w:hAnsi="Times New Roman" w:cs="Times New Roman"/>
          <w:sz w:val="24"/>
          <w:szCs w:val="24"/>
          <w:lang w:eastAsia="ru-RU"/>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2.2.18.</w:t>
      </w:r>
      <w:r w:rsidRPr="005275F4">
        <w:rPr>
          <w:rFonts w:ascii="Times New Roman" w:eastAsia="Times New Roman" w:hAnsi="Times New Roman" w:cs="Times New Roman"/>
          <w:sz w:val="24"/>
          <w:szCs w:val="24"/>
          <w:lang w:eastAsia="ru-RU"/>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2.2.19. 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в пределах Объекта;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 Арендодатель имеет право: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2.3.4. осуществлять фото - и видеофиксацию состояния Объекта.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2.4 Арендатор имеет право: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2.4.1. получать от Арендодателя копии правоустанавливающих документов на Объект;</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2.4.2. требовать расторжения настоящего Договора в предусмотренных законодательством Российской Федерации случаях;</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3.</w:t>
      </w:r>
      <w:r w:rsidRPr="005275F4">
        <w:rPr>
          <w:rFonts w:ascii="Times New Roman" w:eastAsia="Times New Roman" w:hAnsi="Times New Roman" w:cs="Times New Roman"/>
          <w:b/>
          <w:sz w:val="24"/>
          <w:szCs w:val="24"/>
          <w:lang w:eastAsia="ru-RU"/>
        </w:rPr>
        <w:tab/>
        <w:t>Арендная плата и порядок расчетов</w:t>
      </w: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3.1.</w:t>
      </w:r>
      <w:r w:rsidRPr="005275F4">
        <w:rPr>
          <w:rFonts w:ascii="Times New Roman" w:eastAsia="Times New Roman" w:hAnsi="Times New Roman" w:cs="Times New Roman"/>
          <w:sz w:val="24"/>
          <w:szCs w:val="24"/>
          <w:lang w:eastAsia="ru-RU"/>
        </w:rPr>
        <w:tab/>
        <w:t xml:space="preserve">Сумма арендной платы состоит из суммы фиксированного платежа (фиксированной части) в размере …………………………………………..рублей … 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тепло, вода, на 1-е число каждого месяца и по тарифам снабжающей организации, а также по тарифам оказания эксплуатационных услуг, согласованными Сторонами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3.2.</w:t>
      </w:r>
      <w:r w:rsidRPr="005275F4">
        <w:rPr>
          <w:rFonts w:ascii="Times New Roman" w:eastAsia="Times New Roman" w:hAnsi="Times New Roman" w:cs="Times New Roman"/>
          <w:sz w:val="24"/>
          <w:szCs w:val="24"/>
          <w:lang w:eastAsia="ru-RU"/>
        </w:rPr>
        <w:tab/>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3.3.</w:t>
      </w:r>
      <w:r w:rsidRPr="005275F4">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3.4.</w:t>
      </w:r>
      <w:r w:rsidRPr="005275F4">
        <w:rPr>
          <w:rFonts w:ascii="Times New Roman" w:eastAsia="Times New Roman" w:hAnsi="Times New Roman" w:cs="Times New Roman"/>
          <w:sz w:val="24"/>
          <w:szCs w:val="24"/>
          <w:lang w:eastAsia="ru-RU"/>
        </w:rPr>
        <w:tab/>
        <w:t>Фиксированная часть арендной платы включает в себя плату за пользование Объектом.</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3.5.</w:t>
      </w:r>
      <w:r w:rsidRPr="005275F4">
        <w:rPr>
          <w:rFonts w:ascii="Times New Roman" w:eastAsia="Times New Roman" w:hAnsi="Times New Roman" w:cs="Times New Roman"/>
          <w:sz w:val="24"/>
          <w:szCs w:val="24"/>
          <w:lang w:eastAsia="ru-RU"/>
        </w:rPr>
        <w:tab/>
        <w:t xml:space="preserve">Арендная плата не включает в себя стоимость услуги по перевозке грузов грузовым лифтом и иные услуги.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3.6.</w:t>
      </w:r>
      <w:r w:rsidRPr="005275F4">
        <w:rPr>
          <w:rFonts w:ascii="Times New Roman" w:eastAsia="Times New Roman" w:hAnsi="Times New Roman" w:cs="Times New Roman"/>
          <w:sz w:val="24"/>
          <w:szCs w:val="24"/>
          <w:lang w:eastAsia="ru-RU"/>
        </w:rPr>
        <w:tab/>
        <w:t>Счет-фактура выставляется Арендодателем в соответствии с требованиями законодательства Российской Федерации.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3.7.</w:t>
      </w:r>
      <w:r w:rsidRPr="005275F4">
        <w:rPr>
          <w:rFonts w:ascii="Times New Roman" w:eastAsia="Times New Roman" w:hAnsi="Times New Roman" w:cs="Times New Roman"/>
          <w:sz w:val="24"/>
          <w:szCs w:val="24"/>
          <w:lang w:eastAsia="ru-RU"/>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3.8.</w:t>
      </w:r>
      <w:r w:rsidRPr="005275F4">
        <w:rPr>
          <w:rFonts w:ascii="Times New Roman" w:eastAsia="Times New Roman" w:hAnsi="Times New Roman" w:cs="Times New Roman"/>
          <w:sz w:val="24"/>
          <w:szCs w:val="24"/>
          <w:lang w:eastAsia="ru-RU"/>
        </w:rPr>
        <w:tab/>
        <w:t>Одновременно с уплатой первого фиксированного платежа Арендатор вносит на расчетный счет Арендодателя гарантийный взнос, составляющий ………………… рублей …. копейки. Сумма гарантийного взноса подлежит зачету при расчетах за последний месяц аренды.</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4.</w:t>
      </w:r>
      <w:r w:rsidRPr="005275F4">
        <w:rPr>
          <w:rFonts w:ascii="Times New Roman" w:eastAsia="Times New Roman" w:hAnsi="Times New Roman" w:cs="Times New Roman"/>
          <w:b/>
          <w:sz w:val="24"/>
          <w:szCs w:val="24"/>
          <w:lang w:eastAsia="ru-RU"/>
        </w:rPr>
        <w:tab/>
        <w:t>Порядок возврата арендуемого помещения Арендодателю</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ab/>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4.1.</w:t>
      </w:r>
      <w:r w:rsidRPr="005275F4">
        <w:rPr>
          <w:rFonts w:ascii="Times New Roman" w:eastAsia="Times New Roman" w:hAnsi="Times New Roman" w:cs="Times New Roman"/>
          <w:sz w:val="24"/>
          <w:szCs w:val="24"/>
          <w:lang w:eastAsia="ru-RU"/>
        </w:rPr>
        <w:tab/>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4.2.</w:t>
      </w:r>
      <w:r w:rsidRPr="005275F4">
        <w:rPr>
          <w:rFonts w:ascii="Times New Roman" w:eastAsia="Times New Roman" w:hAnsi="Times New Roman" w:cs="Times New Roman"/>
          <w:sz w:val="24"/>
          <w:szCs w:val="24"/>
          <w:lang w:eastAsia="ru-RU"/>
        </w:rPr>
        <w:tab/>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4.3.</w:t>
      </w:r>
      <w:r w:rsidRPr="005275F4">
        <w:rPr>
          <w:rFonts w:ascii="Times New Roman" w:eastAsia="Times New Roman" w:hAnsi="Times New Roman" w:cs="Times New Roman"/>
          <w:sz w:val="24"/>
          <w:szCs w:val="24"/>
          <w:lang w:eastAsia="ru-RU"/>
        </w:rPr>
        <w:tab/>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4.4.</w:t>
      </w:r>
      <w:r w:rsidRPr="005275F4">
        <w:rPr>
          <w:rFonts w:ascii="Times New Roman" w:eastAsia="Times New Roman" w:hAnsi="Times New Roman" w:cs="Times New Roman"/>
          <w:sz w:val="24"/>
          <w:szCs w:val="24"/>
          <w:lang w:eastAsia="ru-RU"/>
        </w:rPr>
        <w:tab/>
        <w:t>Арендатор обязан представить Объект готовым к осмотру и передаче Арендодателю в день окончания срока действия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 дата в соответствии с п. 1.5.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4.5.</w:t>
      </w:r>
      <w:r w:rsidRPr="005275F4">
        <w:rPr>
          <w:rFonts w:ascii="Times New Roman" w:eastAsia="Times New Roman" w:hAnsi="Times New Roman" w:cs="Times New Roman"/>
          <w:sz w:val="24"/>
          <w:szCs w:val="24"/>
          <w:lang w:eastAsia="ru-RU"/>
        </w:rPr>
        <w:tab/>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4.6.</w:t>
      </w:r>
      <w:r w:rsidRPr="005275F4">
        <w:rPr>
          <w:rFonts w:ascii="Times New Roman" w:eastAsia="Times New Roman" w:hAnsi="Times New Roman" w:cs="Times New Roman"/>
          <w:sz w:val="24"/>
          <w:szCs w:val="24"/>
          <w:lang w:eastAsia="ru-RU"/>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5.</w:t>
      </w:r>
      <w:r w:rsidRPr="005275F4">
        <w:rPr>
          <w:rFonts w:ascii="Times New Roman" w:eastAsia="Times New Roman" w:hAnsi="Times New Roman" w:cs="Times New Roman"/>
          <w:b/>
          <w:sz w:val="24"/>
          <w:szCs w:val="24"/>
          <w:lang w:eastAsia="ru-RU"/>
        </w:rPr>
        <w:tab/>
        <w:t>Ответственность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5.1.</w:t>
      </w:r>
      <w:r w:rsidRPr="005275F4">
        <w:rPr>
          <w:rFonts w:ascii="Times New Roman" w:eastAsia="Times New Roman" w:hAnsi="Times New Roman" w:cs="Times New Roman"/>
          <w:sz w:val="24"/>
          <w:szCs w:val="24"/>
          <w:lang w:eastAsia="ru-RU"/>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5.2.</w:t>
      </w:r>
      <w:r w:rsidRPr="005275F4">
        <w:rPr>
          <w:rFonts w:ascii="Times New Roman" w:eastAsia="Times New Roman" w:hAnsi="Times New Roman" w:cs="Times New Roman"/>
          <w:sz w:val="24"/>
          <w:szCs w:val="24"/>
          <w:lang w:eastAsia="ru-RU"/>
        </w:rPr>
        <w:tab/>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(одна десятая) процента, подлежащей уплате суммы за каждый день просрочки.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5.3.</w:t>
      </w:r>
      <w:r w:rsidRPr="005275F4">
        <w:rPr>
          <w:rFonts w:ascii="Times New Roman" w:eastAsia="Times New Roman" w:hAnsi="Times New Roman" w:cs="Times New Roman"/>
          <w:sz w:val="24"/>
          <w:szCs w:val="24"/>
          <w:lang w:eastAsia="ru-RU"/>
        </w:rPr>
        <w:tab/>
        <w:t>В случае нарушения Арендатором п.п. 2.2.10. настоящего Договора, Арендодатель вправе потребовать от Арендатора уплаты штрафа в размере …………………… рублей ….. копейки.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5.4.</w:t>
      </w:r>
      <w:r w:rsidRPr="005275F4">
        <w:rPr>
          <w:rFonts w:ascii="Times New Roman" w:eastAsia="Times New Roman" w:hAnsi="Times New Roman" w:cs="Times New Roman"/>
          <w:sz w:val="24"/>
          <w:szCs w:val="24"/>
          <w:lang w:eastAsia="ru-RU"/>
        </w:rPr>
        <w:tab/>
        <w:t>При просрочке оплаты в соответствии с разделом 3 настоящего Договора Арендодатель вправе ограничить доступ Арендатора на Объект.</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5.5.</w:t>
      </w:r>
      <w:r w:rsidRPr="005275F4">
        <w:rPr>
          <w:rFonts w:ascii="Times New Roman" w:eastAsia="Times New Roman" w:hAnsi="Times New Roman" w:cs="Times New Roman"/>
          <w:sz w:val="24"/>
          <w:szCs w:val="24"/>
          <w:lang w:eastAsia="ru-RU"/>
        </w:rPr>
        <w:tab/>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5.6.</w:t>
      </w:r>
      <w:r w:rsidRPr="005275F4">
        <w:rPr>
          <w:rFonts w:ascii="Times New Roman" w:eastAsia="Times New Roman" w:hAnsi="Times New Roman" w:cs="Times New Roman"/>
          <w:sz w:val="24"/>
          <w:szCs w:val="24"/>
          <w:lang w:eastAsia="ru-RU"/>
        </w:rPr>
        <w:tab/>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5.7.</w:t>
      </w:r>
      <w:r w:rsidRPr="005275F4">
        <w:rPr>
          <w:rFonts w:ascii="Times New Roman" w:eastAsia="Times New Roman" w:hAnsi="Times New Roman" w:cs="Times New Roman"/>
          <w:sz w:val="24"/>
          <w:szCs w:val="24"/>
          <w:lang w:eastAsia="ru-RU"/>
        </w:rPr>
        <w:tab/>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6.</w:t>
      </w:r>
      <w:r w:rsidRPr="005275F4">
        <w:rPr>
          <w:rFonts w:ascii="Times New Roman" w:eastAsia="Times New Roman" w:hAnsi="Times New Roman" w:cs="Times New Roman"/>
          <w:b/>
          <w:sz w:val="24"/>
          <w:szCs w:val="24"/>
          <w:lang w:eastAsia="ru-RU"/>
        </w:rPr>
        <w:tab/>
        <w:t>Обстоятельства непреодолимой силы</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6.2. </w:t>
      </w:r>
      <w:r w:rsidRPr="005275F4">
        <w:rPr>
          <w:rFonts w:ascii="Times New Roman" w:eastAsia="Times New Roman" w:hAnsi="Times New Roman" w:cs="Times New Roman"/>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6.3.</w:t>
      </w:r>
      <w:r w:rsidRPr="005275F4">
        <w:rPr>
          <w:rFonts w:ascii="Times New Roman" w:eastAsia="Times New Roman" w:hAnsi="Times New Roman" w:cs="Times New Roman"/>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7.</w:t>
      </w:r>
      <w:r w:rsidRPr="005275F4">
        <w:rPr>
          <w:rFonts w:ascii="Times New Roman" w:eastAsia="Times New Roman" w:hAnsi="Times New Roman" w:cs="Times New Roman"/>
          <w:b/>
          <w:sz w:val="24"/>
          <w:szCs w:val="24"/>
          <w:lang w:eastAsia="ru-RU"/>
        </w:rPr>
        <w:tab/>
        <w:t>Конфиденциальность</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8.</w:t>
      </w:r>
      <w:r w:rsidRPr="005275F4">
        <w:rPr>
          <w:rFonts w:ascii="Times New Roman" w:eastAsia="Times New Roman" w:hAnsi="Times New Roman" w:cs="Times New Roman"/>
          <w:b/>
          <w:sz w:val="24"/>
          <w:szCs w:val="24"/>
          <w:lang w:eastAsia="ru-RU"/>
        </w:rPr>
        <w:tab/>
        <w:t>Порядок разрешения споров</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9. Одностороннее расторжение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9.1.1.</w:t>
      </w:r>
      <w:r w:rsidRPr="005275F4">
        <w:rPr>
          <w:rFonts w:ascii="Times New Roman" w:eastAsia="Times New Roman" w:hAnsi="Times New Roman" w:cs="Times New Roman"/>
          <w:sz w:val="24"/>
          <w:szCs w:val="24"/>
          <w:lang w:eastAsia="ru-RU"/>
        </w:rPr>
        <w:tab/>
        <w:t>при использовании Объекта Арендатором не в соответствии с условиями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9.1.2.</w:t>
      </w:r>
      <w:r w:rsidRPr="005275F4">
        <w:rPr>
          <w:rFonts w:ascii="Times New Roman" w:eastAsia="Times New Roman" w:hAnsi="Times New Roman" w:cs="Times New Roman"/>
          <w:sz w:val="24"/>
          <w:szCs w:val="24"/>
          <w:lang w:eastAsia="ru-RU"/>
        </w:rPr>
        <w:tab/>
        <w:t>при нарушении Арендатором обязательств, предусмотренных Разделом 2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9.1.3.</w:t>
      </w:r>
      <w:r w:rsidRPr="005275F4">
        <w:rPr>
          <w:rFonts w:ascii="Times New Roman" w:eastAsia="Times New Roman" w:hAnsi="Times New Roman" w:cs="Times New Roman"/>
          <w:sz w:val="24"/>
          <w:szCs w:val="24"/>
          <w:lang w:eastAsia="ru-RU"/>
        </w:rPr>
        <w:tab/>
        <w:t>при существенном ухудшении состояния Объекта вне зависимости от вины Арендатора;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9.1.4.</w:t>
      </w:r>
      <w:r w:rsidRPr="005275F4">
        <w:rPr>
          <w:rFonts w:ascii="Times New Roman" w:eastAsia="Times New Roman" w:hAnsi="Times New Roman" w:cs="Times New Roman"/>
          <w:sz w:val="24"/>
          <w:szCs w:val="24"/>
          <w:lang w:eastAsia="ru-RU"/>
        </w:rPr>
        <w:tab/>
        <w:t>при просрочке внесения арендной платы в полном размере (как фиксированной, так и переменной (если применимо) более двух раз и более, чем на 5 (пять) рабочих дней после наступления срока очередного платежа.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9.2.</w:t>
      </w:r>
      <w:r w:rsidRPr="005275F4">
        <w:rPr>
          <w:rFonts w:ascii="Times New Roman" w:eastAsia="Times New Roman" w:hAnsi="Times New Roman" w:cs="Times New Roman"/>
          <w:sz w:val="24"/>
          <w:szCs w:val="24"/>
          <w:lang w:eastAsia="ru-RU"/>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9.3.</w:t>
      </w:r>
      <w:r w:rsidRPr="005275F4">
        <w:rPr>
          <w:rFonts w:ascii="Times New Roman" w:eastAsia="Times New Roman" w:hAnsi="Times New Roman" w:cs="Times New Roman"/>
          <w:sz w:val="24"/>
          <w:szCs w:val="24"/>
          <w:lang w:eastAsia="ru-RU"/>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9.4. </w:t>
      </w:r>
      <w:r w:rsidRPr="005275F4">
        <w:rPr>
          <w:rFonts w:ascii="Times New Roman" w:eastAsia="Times New Roman" w:hAnsi="Times New Roman" w:cs="Times New Roman"/>
          <w:sz w:val="24"/>
          <w:szCs w:val="24"/>
          <w:lang w:eastAsia="ru-RU"/>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9.5.</w:t>
      </w:r>
      <w:r w:rsidRPr="005275F4">
        <w:rPr>
          <w:rFonts w:ascii="Times New Roman" w:eastAsia="Times New Roman" w:hAnsi="Times New Roman" w:cs="Times New Roman"/>
          <w:sz w:val="24"/>
          <w:szCs w:val="24"/>
          <w:lang w:eastAsia="ru-RU"/>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9.6.</w:t>
      </w:r>
      <w:r w:rsidRPr="005275F4">
        <w:rPr>
          <w:rFonts w:ascii="Times New Roman" w:eastAsia="Times New Roman" w:hAnsi="Times New Roman" w:cs="Times New Roman"/>
          <w:sz w:val="24"/>
          <w:szCs w:val="24"/>
          <w:lang w:eastAsia="ru-RU"/>
        </w:rPr>
        <w:tab/>
        <w:t>В случае досрочного расторжения настоящего Договора Стороны должны произвести сверку взаиморасчетов.</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10. Прочие условия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10.1.</w:t>
      </w:r>
      <w:r w:rsidRPr="005275F4">
        <w:rPr>
          <w:rFonts w:ascii="Times New Roman" w:eastAsia="Times New Roman" w:hAnsi="Times New Roman" w:cs="Times New Roman"/>
          <w:sz w:val="24"/>
          <w:szCs w:val="24"/>
          <w:lang w:eastAsia="ru-RU"/>
        </w:rPr>
        <w:tab/>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Доступ на Объект, осуществляемый без присутствия Арендатора, может фиксироваться с помощью видеозаписи.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10.2.</w:t>
      </w:r>
      <w:r w:rsidRPr="005275F4">
        <w:rPr>
          <w:rFonts w:ascii="Times New Roman" w:eastAsia="Times New Roman" w:hAnsi="Times New Roman" w:cs="Times New Roman"/>
          <w:sz w:val="24"/>
          <w:szCs w:val="24"/>
          <w:lang w:eastAsia="ru-RU"/>
        </w:rPr>
        <w:tab/>
        <w:t>Представителем Арендодателя для обеспечения оперативного взаимодействия</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Сторон по настоящему Договору является -______________________________________________  ___________________________________________________________________________________</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(указывается должность, Ф.И.О.), тел.(495) 319-77-27. электронная почта_____________.</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10.3.</w:t>
      </w:r>
      <w:r w:rsidRPr="005275F4">
        <w:rPr>
          <w:rFonts w:ascii="Times New Roman" w:eastAsia="Times New Roman" w:hAnsi="Times New Roman" w:cs="Times New Roman"/>
          <w:sz w:val="24"/>
          <w:szCs w:val="24"/>
          <w:lang w:eastAsia="ru-RU"/>
        </w:rPr>
        <w:tab/>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275F4">
        <w:rPr>
          <w:rFonts w:ascii="Times New Roman" w:eastAsia="Times New Roman" w:hAnsi="Times New Roman" w:cs="Times New Roman"/>
          <w:sz w:val="24"/>
          <w:szCs w:val="24"/>
          <w:lang w:eastAsia="ru-RU"/>
        </w:rPr>
        <w:tab/>
        <w:t>(указывается должность, Ф.И.О.), тел.______________. электронная почта__________________.</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10.4.</w:t>
      </w:r>
      <w:r w:rsidRPr="005275F4">
        <w:rPr>
          <w:rFonts w:ascii="Times New Roman" w:eastAsia="Times New Roman" w:hAnsi="Times New Roman" w:cs="Times New Roman"/>
          <w:sz w:val="24"/>
          <w:szCs w:val="24"/>
          <w:lang w:eastAsia="ru-RU"/>
        </w:rPr>
        <w:tab/>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10.5.</w:t>
      </w:r>
      <w:r w:rsidRPr="005275F4">
        <w:rPr>
          <w:rFonts w:ascii="Times New Roman" w:eastAsia="Times New Roman" w:hAnsi="Times New Roman" w:cs="Times New Roman"/>
          <w:sz w:val="24"/>
          <w:szCs w:val="24"/>
          <w:lang w:eastAsia="ru-RU"/>
        </w:rPr>
        <w:tab/>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10.6.</w:t>
      </w:r>
      <w:r w:rsidRPr="005275F4">
        <w:rPr>
          <w:rFonts w:ascii="Times New Roman" w:eastAsia="Times New Roman" w:hAnsi="Times New Roman" w:cs="Times New Roman"/>
          <w:sz w:val="24"/>
          <w:szCs w:val="24"/>
          <w:lang w:eastAsia="ru-RU"/>
        </w:rPr>
        <w:tab/>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10.7.</w:t>
      </w:r>
      <w:r w:rsidRPr="005275F4">
        <w:rPr>
          <w:rFonts w:ascii="Times New Roman" w:eastAsia="Times New Roman" w:hAnsi="Times New Roman" w:cs="Times New Roman"/>
          <w:sz w:val="24"/>
          <w:szCs w:val="24"/>
          <w:lang w:eastAsia="ru-RU"/>
        </w:rPr>
        <w:tab/>
        <w:t>Во всем, что прямо не предусмотрено настоящим Договором, Стороны руководствуются законодательством Российской Федерации.</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10.8.</w:t>
      </w:r>
      <w:r w:rsidRPr="005275F4">
        <w:rPr>
          <w:rFonts w:ascii="Times New Roman" w:eastAsia="Times New Roman" w:hAnsi="Times New Roman" w:cs="Times New Roman"/>
          <w:sz w:val="24"/>
          <w:szCs w:val="24"/>
          <w:lang w:eastAsia="ru-RU"/>
        </w:rPr>
        <w:tab/>
        <w:t>Настоящий Договор составлен в двух подлинных аутентичных экземплярах, по одному экземпляру для каждой из Сторон.</w:t>
      </w:r>
    </w:p>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sz w:val="24"/>
          <w:szCs w:val="24"/>
          <w:lang w:eastAsia="ru-RU"/>
        </w:rPr>
      </w:pPr>
    </w:p>
    <w:p w:rsid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b/>
          <w:sz w:val="24"/>
          <w:szCs w:val="24"/>
          <w:lang w:eastAsia="ru-RU"/>
        </w:rPr>
        <w:t>11.</w:t>
      </w:r>
      <w:r w:rsidRPr="005275F4">
        <w:rPr>
          <w:rFonts w:ascii="Times New Roman" w:eastAsia="Times New Roman" w:hAnsi="Times New Roman" w:cs="Times New Roman"/>
          <w:b/>
          <w:sz w:val="24"/>
          <w:szCs w:val="24"/>
          <w:lang w:eastAsia="ru-RU"/>
        </w:rPr>
        <w:tab/>
        <w:t>Адреса и реквизиты Сторон</w:t>
      </w:r>
    </w:p>
    <w:tbl>
      <w:tblPr>
        <w:tblStyle w:val="a4"/>
        <w:tblW w:w="0" w:type="auto"/>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444"/>
      </w:tblGrid>
      <w:tr w:rsidR="005275F4" w:rsidTr="005275F4">
        <w:tc>
          <w:tcPr>
            <w:tcW w:w="4673" w:type="dxa"/>
          </w:tcPr>
          <w:p w:rsidR="005275F4" w:rsidRPr="005275F4" w:rsidRDefault="005275F4" w:rsidP="005275F4">
            <w:pPr>
              <w:overflowPunct w:val="0"/>
              <w:autoSpaceDE w:val="0"/>
              <w:autoSpaceDN w:val="0"/>
              <w:adjustRightInd w:val="0"/>
              <w:ind w:right="121" w:firstLine="284"/>
              <w:jc w:val="both"/>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b/>
                <w:sz w:val="24"/>
                <w:szCs w:val="24"/>
                <w:lang w:eastAsia="ru-RU"/>
              </w:rPr>
              <w:t>Арендодатель:</w:t>
            </w:r>
          </w:p>
          <w:p w:rsidR="005275F4" w:rsidRPr="005275F4" w:rsidRDefault="005275F4" w:rsidP="005275F4">
            <w:pPr>
              <w:overflowPunct w:val="0"/>
              <w:autoSpaceDE w:val="0"/>
              <w:autoSpaceDN w:val="0"/>
              <w:adjustRightInd w:val="0"/>
              <w:ind w:right="121" w:firstLine="284"/>
              <w:jc w:val="both"/>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(АО «НИЦЭВТ»)</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275F4">
                <w:rPr>
                  <w:rFonts w:ascii="Times New Roman" w:eastAsia="Times New Roman" w:hAnsi="Times New Roman" w:cs="Times New Roman"/>
                  <w:sz w:val="24"/>
                  <w:szCs w:val="24"/>
                  <w:lang w:eastAsia="ru-RU"/>
                </w:rPr>
                <w:t>117587, г</w:t>
              </w:r>
            </w:smartTag>
            <w:r w:rsidRPr="005275F4">
              <w:rPr>
                <w:rFonts w:ascii="Times New Roman" w:eastAsia="Times New Roman" w:hAnsi="Times New Roman" w:cs="Times New Roman"/>
                <w:sz w:val="24"/>
                <w:szCs w:val="24"/>
                <w:lang w:eastAsia="ru-RU"/>
              </w:rPr>
              <w:t>. Москва, Варшавское шоссе, д. 125, стр. 1</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275F4">
                <w:rPr>
                  <w:rFonts w:ascii="Times New Roman" w:eastAsia="Times New Roman" w:hAnsi="Times New Roman" w:cs="Times New Roman"/>
                  <w:sz w:val="24"/>
                  <w:szCs w:val="24"/>
                  <w:lang w:eastAsia="ru-RU"/>
                </w:rPr>
                <w:t>117587, г</w:t>
              </w:r>
            </w:smartTag>
            <w:r w:rsidRPr="005275F4">
              <w:rPr>
                <w:rFonts w:ascii="Times New Roman" w:eastAsia="Times New Roman" w:hAnsi="Times New Roman" w:cs="Times New Roman"/>
                <w:sz w:val="24"/>
                <w:szCs w:val="24"/>
                <w:lang w:eastAsia="ru-RU"/>
              </w:rPr>
              <w:t>. Москва, Варшавское шоссе, д. 125, стр. 1</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ИНН 7726019325 КПП 772601001</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ОГРН 1027700015298</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р/с 40702810938060111370</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в ПАО Сбербанк России, г. Москва</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к/с 30101810400000000225</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БИК 044525225</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Телефон: 8-495-319-17-90, </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факс 8-495-319-69-78.</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p w:rsidR="005275F4" w:rsidRPr="005275F4" w:rsidRDefault="005275F4" w:rsidP="005275F4">
            <w:pPr>
              <w:rPr>
                <w:rFonts w:ascii="Times New Roman" w:eastAsia="Times New Roman" w:hAnsi="Times New Roman" w:cs="Times New Roman"/>
                <w:sz w:val="24"/>
                <w:szCs w:val="24"/>
              </w:rPr>
            </w:pPr>
          </w:p>
          <w:p w:rsidR="005275F4" w:rsidRPr="005275F4" w:rsidRDefault="005275F4" w:rsidP="005275F4">
            <w:pPr>
              <w:rPr>
                <w:rFonts w:ascii="Times New Roman" w:eastAsia="Times New Roman" w:hAnsi="Times New Roman" w:cs="Times New Roman"/>
                <w:sz w:val="24"/>
                <w:szCs w:val="24"/>
              </w:rPr>
            </w:pPr>
          </w:p>
          <w:p w:rsidR="005275F4" w:rsidRPr="005275F4" w:rsidRDefault="005275F4" w:rsidP="005275F4">
            <w:pPr>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p>
          <w:p w:rsidR="005275F4" w:rsidRDefault="005275F4" w:rsidP="005275F4">
            <w:pPr>
              <w:pStyle w:val="a7"/>
              <w:overflowPunct w:val="0"/>
              <w:autoSpaceDE w:val="0"/>
              <w:autoSpaceDN w:val="0"/>
              <w:adjustRightInd w:val="0"/>
              <w:ind w:left="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sz w:val="24"/>
                <w:szCs w:val="24"/>
                <w:lang w:eastAsia="ru-RU"/>
              </w:rPr>
              <w:t>М.П.</w:t>
            </w:r>
          </w:p>
        </w:tc>
        <w:tc>
          <w:tcPr>
            <w:tcW w:w="4674" w:type="dxa"/>
          </w:tcPr>
          <w:p w:rsidR="005275F4" w:rsidRPr="005275F4" w:rsidRDefault="005275F4" w:rsidP="005275F4">
            <w:pPr>
              <w:overflowPunct w:val="0"/>
              <w:autoSpaceDE w:val="0"/>
              <w:autoSpaceDN w:val="0"/>
              <w:adjustRightInd w:val="0"/>
              <w:ind w:firstLine="284"/>
              <w:jc w:val="both"/>
              <w:textAlignment w:val="baseline"/>
              <w:rPr>
                <w:rFonts w:ascii="Times New Roman" w:eastAsia="Times New Roman" w:hAnsi="Times New Roman" w:cs="Times New Roman"/>
                <w:b/>
                <w:bCs/>
                <w:sz w:val="24"/>
                <w:szCs w:val="24"/>
                <w:lang w:eastAsia="ru-RU"/>
              </w:rPr>
            </w:pPr>
            <w:r w:rsidRPr="005275F4">
              <w:rPr>
                <w:rFonts w:ascii="Times New Roman" w:eastAsia="Times New Roman" w:hAnsi="Times New Roman" w:cs="Times New Roman"/>
                <w:b/>
                <w:bCs/>
                <w:sz w:val="24"/>
                <w:szCs w:val="24"/>
                <w:lang w:eastAsia="ru-RU"/>
              </w:rPr>
              <w:t>Арендатор:</w:t>
            </w:r>
          </w:p>
          <w:p w:rsidR="005275F4" w:rsidRPr="005275F4" w:rsidRDefault="005275F4" w:rsidP="005275F4">
            <w:pPr>
              <w:widowControl w:val="0"/>
              <w:overflowPunct w:val="0"/>
              <w:autoSpaceDE w:val="0"/>
              <w:autoSpaceDN w:val="0"/>
              <w:adjustRightInd w:val="0"/>
              <w:ind w:right="-70" w:firstLine="284"/>
              <w:jc w:val="both"/>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 общество «………»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w:t>
            </w: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napToGrid w:val="0"/>
                <w:sz w:val="24"/>
                <w:szCs w:val="24"/>
                <w:lang w:eastAsia="ru-RU"/>
              </w:rPr>
              <w:t xml:space="preserve">Адрес: </w:t>
            </w:r>
            <w:r w:rsidRPr="005275F4">
              <w:rPr>
                <w:rFonts w:ascii="Times New Roman" w:eastAsia="Times New Roman" w:hAnsi="Times New Roman" w:cs="Times New Roman"/>
                <w:sz w:val="24"/>
                <w:szCs w:val="24"/>
                <w:lang w:eastAsia="ru-RU"/>
              </w:rPr>
              <w:t xml:space="preserve">117587. г. Москва, Варшавское шоссе, дом. 125, строение .., секция ..,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этаж .., пом. .., ком.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ИНН ………….. / КПП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ОГРН</w:t>
            </w:r>
            <w:r w:rsidRPr="005275F4">
              <w:rPr>
                <w:rFonts w:ascii="Times New Roman" w:eastAsia="Times New Roman" w:hAnsi="Times New Roman" w:cs="Times New Roman"/>
                <w:color w:val="000000"/>
                <w:sz w:val="24"/>
                <w:szCs w:val="24"/>
                <w:lang w:eastAsia="ru-RU"/>
              </w:rPr>
              <w:t xml:space="preserve"> </w:t>
            </w:r>
            <w:r w:rsidRPr="005275F4">
              <w:rPr>
                <w:rFonts w:ascii="Times New Roman" w:eastAsia="Times New Roman" w:hAnsi="Times New Roman" w:cs="Times New Roman"/>
                <w:snapToGrid w:val="0"/>
                <w:sz w:val="24"/>
                <w:szCs w:val="24"/>
                <w:lang w:eastAsia="ru-RU"/>
              </w:rPr>
              <w:t>…………………..</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р/с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r w:rsidRPr="005275F4">
              <w:rPr>
                <w:rFonts w:ascii="Times New Roman" w:eastAsia="Times New Roman" w:hAnsi="Times New Roman" w:cs="Times New Roman"/>
                <w:sz w:val="24"/>
                <w:szCs w:val="24"/>
                <w:lang w:eastAsia="ru-RU"/>
              </w:rPr>
              <w:t>в …………… Банка …….. г. Москва</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к/с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БИК ……………</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napToGrid w:val="0"/>
                <w:sz w:val="24"/>
                <w:szCs w:val="24"/>
                <w:lang w:eastAsia="ru-RU"/>
              </w:rPr>
              <w:t>Телефон:…………………</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napToGrid w:val="0"/>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Генеральный директор</w:t>
            </w: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p>
          <w:p w:rsidR="005275F4" w:rsidRPr="005275F4" w:rsidRDefault="005275F4" w:rsidP="005275F4">
            <w:pPr>
              <w:overflowPunct w:val="0"/>
              <w:autoSpaceDE w:val="0"/>
              <w:autoSpaceDN w:val="0"/>
              <w:adjustRightInd w:val="0"/>
              <w:ind w:left="88"/>
              <w:textAlignment w:val="baseline"/>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xml:space="preserve">___________________ ……………. </w:t>
            </w:r>
          </w:p>
          <w:p w:rsidR="005275F4" w:rsidRDefault="005275F4" w:rsidP="005275F4">
            <w:pPr>
              <w:pStyle w:val="a7"/>
              <w:overflowPunct w:val="0"/>
              <w:autoSpaceDE w:val="0"/>
              <w:autoSpaceDN w:val="0"/>
              <w:adjustRightInd w:val="0"/>
              <w:ind w:left="0"/>
              <w:jc w:val="center"/>
              <w:textAlignment w:val="baseline"/>
              <w:rPr>
                <w:rFonts w:ascii="Times New Roman" w:eastAsia="Times New Roman" w:hAnsi="Times New Roman" w:cs="Times New Roman"/>
                <w:b/>
                <w:sz w:val="24"/>
                <w:szCs w:val="24"/>
                <w:lang w:eastAsia="ru-RU"/>
              </w:rPr>
            </w:pPr>
            <w:r w:rsidRPr="005275F4">
              <w:rPr>
                <w:rFonts w:ascii="Times New Roman" w:eastAsia="Times New Roman" w:hAnsi="Times New Roman" w:cs="Times New Roman"/>
                <w:sz w:val="24"/>
                <w:szCs w:val="24"/>
                <w:lang w:eastAsia="ru-RU"/>
              </w:rPr>
              <w:t xml:space="preserve"> М.П.</w:t>
            </w:r>
          </w:p>
        </w:tc>
      </w:tr>
    </w:tbl>
    <w:p w:rsidR="005275F4" w:rsidRDefault="005275F4" w:rsidP="005275F4">
      <w:pPr>
        <w:pStyle w:val="a7"/>
        <w:overflowPunct w:val="0"/>
        <w:autoSpaceDE w:val="0"/>
        <w:autoSpaceDN w:val="0"/>
        <w:adjustRightInd w:val="0"/>
        <w:spacing w:after="0" w:line="240" w:lineRule="auto"/>
        <w:ind w:left="480"/>
        <w:jc w:val="center"/>
        <w:textAlignment w:val="baseline"/>
        <w:rPr>
          <w:rFonts w:ascii="Times New Roman" w:eastAsia="Times New Roman" w:hAnsi="Times New Roman" w:cs="Times New Roman"/>
          <w:b/>
          <w:sz w:val="24"/>
          <w:szCs w:val="24"/>
          <w:lang w:eastAsia="ru-RU"/>
        </w:rPr>
      </w:pPr>
    </w:p>
    <w:p w:rsidR="005275F4" w:rsidRDefault="005275F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tbl>
      <w:tblPr>
        <w:tblW w:w="0" w:type="auto"/>
        <w:jc w:val="right"/>
        <w:tblLook w:val="0000" w:firstRow="0" w:lastRow="0" w:firstColumn="0" w:lastColumn="0" w:noHBand="0" w:noVBand="0"/>
      </w:tblPr>
      <w:tblGrid>
        <w:gridCol w:w="3600"/>
      </w:tblGrid>
      <w:tr w:rsidR="005275F4" w:rsidRPr="005275F4" w:rsidTr="0002085A">
        <w:trPr>
          <w:trHeight w:val="1800"/>
          <w:jc w:val="right"/>
        </w:trPr>
        <w:tc>
          <w:tcPr>
            <w:tcW w:w="3600" w:type="dxa"/>
          </w:tcPr>
          <w:p w:rsidR="005275F4" w:rsidRPr="005275F4" w:rsidRDefault="005275F4" w:rsidP="005275F4">
            <w:pPr>
              <w:widowControl w:val="0"/>
              <w:autoSpaceDE w:val="0"/>
              <w:autoSpaceDN w:val="0"/>
              <w:adjustRightInd w:val="0"/>
              <w:spacing w:after="0" w:line="276" w:lineRule="auto"/>
              <w:rPr>
                <w:rFonts w:ascii="Times New Roman" w:eastAsia="Times New Roman" w:hAnsi="Times New Roman" w:cs="Times New Roman"/>
                <w:sz w:val="20"/>
                <w:szCs w:val="20"/>
              </w:rPr>
            </w:pPr>
            <w:r w:rsidRPr="005275F4">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5275F4" w:rsidRPr="005275F4" w:rsidRDefault="005275F4" w:rsidP="005275F4">
            <w:pPr>
              <w:widowControl w:val="0"/>
              <w:autoSpaceDE w:val="0"/>
              <w:autoSpaceDN w:val="0"/>
              <w:adjustRightInd w:val="0"/>
              <w:spacing w:after="0" w:line="276" w:lineRule="auto"/>
              <w:rPr>
                <w:rFonts w:ascii="Times New Roman" w:eastAsia="Times New Roman" w:hAnsi="Times New Roman" w:cs="Times New Roman"/>
                <w:sz w:val="20"/>
                <w:szCs w:val="20"/>
              </w:rPr>
            </w:pPr>
            <w:r w:rsidRPr="005275F4">
              <w:rPr>
                <w:rFonts w:ascii="Times New Roman" w:eastAsia="Times New Roman" w:hAnsi="Times New Roman" w:cs="Times New Roman"/>
                <w:sz w:val="20"/>
                <w:szCs w:val="20"/>
              </w:rPr>
              <w:t>от ......2022 №21/АР-</w:t>
            </w:r>
          </w:p>
        </w:tc>
      </w:tr>
    </w:tbl>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АКТ</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приема-передачи</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Times New Roman" w:hAnsi="Times New Roman" w:cs="Times New Roman"/>
          <w:sz w:val="24"/>
          <w:szCs w:val="24"/>
        </w:rPr>
      </w:pPr>
      <w:r w:rsidRPr="005275F4">
        <w:rPr>
          <w:rFonts w:ascii="Times New Roman" w:eastAsia="Calibri" w:hAnsi="Times New Roman" w:cs="Times New Roman"/>
          <w:sz w:val="24"/>
          <w:szCs w:val="24"/>
          <w:lang w:eastAsia="ru-RU"/>
        </w:rPr>
        <w:t xml:space="preserve"> г. Москва                                                                                                         </w:t>
      </w:r>
      <w:r w:rsidRPr="005275F4">
        <w:rPr>
          <w:rFonts w:ascii="Times New Roman" w:eastAsia="Calibri" w:hAnsi="Times New Roman" w:cs="Times New Roman"/>
          <w:sz w:val="24"/>
          <w:szCs w:val="24"/>
          <w:u w:val="single"/>
          <w:lang w:eastAsia="ru-RU"/>
        </w:rPr>
        <w:t>«……» ………… 202… г.</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АО «НИЦЭВТ», именуемое в дальнейшем "Арендодатель", в лице </w:t>
      </w:r>
      <w:r w:rsidRPr="005275F4">
        <w:rPr>
          <w:rFonts w:ascii="Times New Roman" w:eastAsia="Times New Roman" w:hAnsi="Times New Roman" w:cs="Times New Roman"/>
          <w:sz w:val="24"/>
          <w:szCs w:val="24"/>
          <w:lang w:eastAsia="ru-RU"/>
        </w:rPr>
        <w:t>………………, действующего на основании Доверенности от …………………..</w:t>
      </w:r>
      <w:r w:rsidRPr="005275F4">
        <w:rPr>
          <w:rFonts w:ascii="Times New Roman" w:eastAsia="Times New Roman" w:hAnsi="Times New Roman" w:cs="Times New Roman"/>
          <w:sz w:val="24"/>
          <w:szCs w:val="24"/>
        </w:rPr>
        <w:t xml:space="preserve">, с одной стороны, и </w:t>
      </w:r>
    </w:p>
    <w:p w:rsidR="005275F4" w:rsidRPr="005275F4" w:rsidRDefault="005275F4" w:rsidP="005275F4">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lang w:eastAsia="ru-RU"/>
        </w:rPr>
        <w:t>……. «……»</w:t>
      </w:r>
      <w:r w:rsidRPr="005275F4">
        <w:rPr>
          <w:rFonts w:ascii="Times New Roman" w:eastAsia="Times New Roman" w:hAnsi="Times New Roman" w:cs="Times New Roman"/>
          <w:sz w:val="24"/>
          <w:szCs w:val="24"/>
        </w:rPr>
        <w:t xml:space="preserve">, именуемое в дальнейшем «Арендатор», в лице </w:t>
      </w:r>
      <w:r w:rsidRPr="005275F4">
        <w:rPr>
          <w:rFonts w:ascii="Times New Roman" w:eastAsia="Times New Roman" w:hAnsi="Times New Roman" w:cs="Times New Roman"/>
          <w:sz w:val="24"/>
          <w:szCs w:val="24"/>
          <w:lang w:eastAsia="ru-RU"/>
        </w:rPr>
        <w:t>генерального директора ………………….</w:t>
      </w:r>
      <w:r w:rsidRPr="005275F4">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275F4" w:rsidRPr="005275F4" w:rsidRDefault="005275F4" w:rsidP="005275F4">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275F4">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 кв. м., расположенный по адресу: </w:t>
      </w:r>
      <w:r w:rsidRPr="005275F4">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 секция .., этаж .., пом…, ком.:…………. </w:t>
      </w:r>
      <w:r w:rsidRPr="005275F4">
        <w:rPr>
          <w:rFonts w:ascii="Times New Roman" w:eastAsia="Times New Roman" w:hAnsi="Times New Roman" w:cs="Times New Roman"/>
          <w:sz w:val="24"/>
          <w:szCs w:val="24"/>
        </w:rPr>
        <w:t xml:space="preserve">для использования в качестве: </w:t>
      </w:r>
      <w:r w:rsidRPr="005275F4">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5275F4" w:rsidRPr="005275F4" w:rsidRDefault="005275F4" w:rsidP="005275F4">
      <w:pPr>
        <w:widowControl w:val="0"/>
        <w:autoSpaceDE w:val="0"/>
        <w:autoSpaceDN w:val="0"/>
        <w:adjustRightInd w:val="0"/>
        <w:spacing w:after="0" w:line="276" w:lineRule="auto"/>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АРЕНДОДАТЕЛЬ:</w:t>
      </w:r>
      <w:r w:rsidRPr="005275F4">
        <w:rPr>
          <w:rFonts w:ascii="Times New Roman" w:eastAsia="Calibri" w:hAnsi="Times New Roman" w:cs="Times New Roman"/>
          <w:sz w:val="24"/>
          <w:szCs w:val="24"/>
          <w:lang w:eastAsia="ru-RU"/>
        </w:rPr>
        <w:tab/>
        <w:t>АРЕНДАТОР:</w:t>
      </w:r>
    </w:p>
    <w:p w:rsidR="005275F4" w:rsidRPr="005275F4" w:rsidRDefault="005275F4" w:rsidP="005275F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275F4" w:rsidRPr="005275F4" w:rsidTr="0002085A">
        <w:tc>
          <w:tcPr>
            <w:tcW w:w="5353" w:type="dxa"/>
            <w:shd w:val="clear" w:color="auto" w:fill="auto"/>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АО «НИЦЭВТ»</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r w:rsidRPr="005275F4">
              <w:rPr>
                <w:rFonts w:ascii="Times New Roman" w:eastAsia="Times New Roman" w:hAnsi="Times New Roman" w:cs="Times New Roman"/>
                <w:sz w:val="24"/>
                <w:szCs w:val="24"/>
              </w:rPr>
              <w:t xml:space="preserve"> </w:t>
            </w: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c>
          <w:tcPr>
            <w:tcW w:w="4568" w:type="dxa"/>
            <w:shd w:val="clear" w:color="auto" w:fill="auto"/>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Генеральный директор</w:t>
            </w:r>
          </w:p>
          <w:p w:rsidR="005275F4" w:rsidRPr="005275F4" w:rsidRDefault="005275F4" w:rsidP="005275F4">
            <w:pPr>
              <w:spacing w:after="0" w:line="240" w:lineRule="auto"/>
              <w:rPr>
                <w:rFonts w:ascii="Times New Roman" w:eastAsia="Times New Roman" w:hAnsi="Times New Roman" w:cs="Times New Roman"/>
                <w:sz w:val="24"/>
                <w:szCs w:val="24"/>
                <w:lang w:eastAsia="ru-RU"/>
              </w:rPr>
            </w:pPr>
            <w:r w:rsidRPr="005275F4">
              <w:rPr>
                <w:rFonts w:ascii="Times New Roman" w:eastAsia="Times New Roman" w:hAnsi="Times New Roman" w:cs="Times New Roman"/>
                <w:sz w:val="24"/>
                <w:szCs w:val="24"/>
                <w:lang w:eastAsia="ru-RU"/>
              </w:rPr>
              <w:t>……. «……….»</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___________________</w:t>
            </w:r>
            <w:r w:rsidRPr="005275F4">
              <w:rPr>
                <w:rFonts w:ascii="Times New Roman" w:eastAsia="Times New Roman" w:hAnsi="Times New Roman" w:cs="Times New Roman"/>
                <w:sz w:val="24"/>
                <w:szCs w:val="24"/>
                <w:lang w:eastAsia="ru-RU"/>
              </w:rPr>
              <w:t xml:space="preserve"> ………….</w:t>
            </w: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r>
    </w:tbl>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275F4">
        <w:rPr>
          <w:rFonts w:ascii="Times New Roman" w:eastAsia="Times New Roman" w:hAnsi="Times New Roman" w:cs="Times New Roman"/>
          <w:b/>
          <w:bCs/>
          <w:sz w:val="24"/>
          <w:szCs w:val="24"/>
        </w:rPr>
        <w:t>СОГЛАСОВАНО:</w:t>
      </w: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6"/>
        <w:tblW w:w="0" w:type="auto"/>
        <w:tblInd w:w="-318" w:type="dxa"/>
        <w:tblLayout w:type="fixed"/>
        <w:tblLook w:val="04A0" w:firstRow="1" w:lastRow="0" w:firstColumn="1" w:lastColumn="0" w:noHBand="0" w:noVBand="1"/>
      </w:tblPr>
      <w:tblGrid>
        <w:gridCol w:w="4254"/>
        <w:gridCol w:w="1417"/>
        <w:gridCol w:w="2268"/>
        <w:gridCol w:w="1418"/>
      </w:tblGrid>
      <w:tr w:rsidR="005275F4" w:rsidRPr="005275F4" w:rsidTr="0002085A">
        <w:trPr>
          <w:trHeight w:val="421"/>
        </w:trPr>
        <w:tc>
          <w:tcPr>
            <w:tcW w:w="4254"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Должность</w:t>
            </w:r>
          </w:p>
        </w:tc>
        <w:tc>
          <w:tcPr>
            <w:tcW w:w="1417"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Подпись</w:t>
            </w:r>
          </w:p>
        </w:tc>
        <w:tc>
          <w:tcPr>
            <w:tcW w:w="2268"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И.О. Фамилия</w:t>
            </w:r>
          </w:p>
        </w:tc>
        <w:tc>
          <w:tcPr>
            <w:tcW w:w="1418" w:type="dxa"/>
          </w:tcPr>
          <w:p w:rsidR="005275F4" w:rsidRPr="005275F4" w:rsidRDefault="005275F4" w:rsidP="005275F4">
            <w:pPr>
              <w:widowControl w:val="0"/>
              <w:autoSpaceDE w:val="0"/>
              <w:autoSpaceDN w:val="0"/>
              <w:adjustRightInd w:val="0"/>
              <w:outlineLvl w:val="2"/>
              <w:rPr>
                <w:b/>
                <w:bCs/>
                <w:sz w:val="24"/>
                <w:szCs w:val="24"/>
              </w:rPr>
            </w:pPr>
            <w:r w:rsidRPr="005275F4">
              <w:rPr>
                <w:b/>
                <w:bCs/>
                <w:sz w:val="24"/>
                <w:szCs w:val="24"/>
              </w:rPr>
              <w:t>Дата</w:t>
            </w:r>
          </w:p>
        </w:tc>
      </w:tr>
      <w:tr w:rsidR="005275F4" w:rsidRPr="005275F4" w:rsidTr="0002085A">
        <w:trPr>
          <w:trHeight w:val="421"/>
        </w:trPr>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комплексной безопасности</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Заместитель главного инженера-главный энергетик</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планирования и учета энергоресурсов</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отдела информационных технологий</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r w:rsidR="005275F4" w:rsidRPr="005275F4" w:rsidTr="0002085A">
        <w:tc>
          <w:tcPr>
            <w:tcW w:w="4254" w:type="dxa"/>
          </w:tcPr>
          <w:p w:rsidR="005275F4" w:rsidRPr="005275F4" w:rsidRDefault="005275F4" w:rsidP="005275F4">
            <w:pPr>
              <w:widowControl w:val="0"/>
              <w:autoSpaceDE w:val="0"/>
              <w:autoSpaceDN w:val="0"/>
              <w:adjustRightInd w:val="0"/>
              <w:outlineLvl w:val="2"/>
              <w:rPr>
                <w:bCs/>
                <w:sz w:val="24"/>
                <w:szCs w:val="24"/>
              </w:rPr>
            </w:pPr>
            <w:r w:rsidRPr="005275F4">
              <w:rPr>
                <w:bCs/>
                <w:sz w:val="24"/>
                <w:szCs w:val="24"/>
              </w:rPr>
              <w:t>Начальник административно-хозяйственного отдела</w:t>
            </w:r>
          </w:p>
        </w:tc>
        <w:tc>
          <w:tcPr>
            <w:tcW w:w="1417" w:type="dxa"/>
          </w:tcPr>
          <w:p w:rsidR="005275F4" w:rsidRPr="005275F4" w:rsidRDefault="005275F4" w:rsidP="005275F4">
            <w:pPr>
              <w:widowControl w:val="0"/>
              <w:autoSpaceDE w:val="0"/>
              <w:autoSpaceDN w:val="0"/>
              <w:adjustRightInd w:val="0"/>
              <w:outlineLvl w:val="2"/>
              <w:rPr>
                <w:bCs/>
                <w:sz w:val="24"/>
                <w:szCs w:val="24"/>
              </w:rPr>
            </w:pPr>
          </w:p>
        </w:tc>
        <w:tc>
          <w:tcPr>
            <w:tcW w:w="2268" w:type="dxa"/>
          </w:tcPr>
          <w:p w:rsidR="005275F4" w:rsidRPr="005275F4" w:rsidRDefault="005275F4" w:rsidP="005275F4">
            <w:pPr>
              <w:widowControl w:val="0"/>
              <w:autoSpaceDE w:val="0"/>
              <w:autoSpaceDN w:val="0"/>
              <w:adjustRightInd w:val="0"/>
              <w:outlineLvl w:val="2"/>
              <w:rPr>
                <w:bCs/>
                <w:sz w:val="24"/>
                <w:szCs w:val="24"/>
              </w:rPr>
            </w:pPr>
          </w:p>
        </w:tc>
        <w:tc>
          <w:tcPr>
            <w:tcW w:w="1418" w:type="dxa"/>
          </w:tcPr>
          <w:p w:rsidR="005275F4" w:rsidRPr="005275F4" w:rsidRDefault="005275F4" w:rsidP="005275F4">
            <w:pPr>
              <w:widowControl w:val="0"/>
              <w:autoSpaceDE w:val="0"/>
              <w:autoSpaceDN w:val="0"/>
              <w:adjustRightInd w:val="0"/>
              <w:outlineLvl w:val="2"/>
              <w:rPr>
                <w:bCs/>
                <w:sz w:val="24"/>
                <w:szCs w:val="24"/>
              </w:rPr>
            </w:pPr>
          </w:p>
        </w:tc>
      </w:tr>
    </w:tbl>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275F4" w:rsidRPr="005275F4" w:rsidRDefault="005275F4" w:rsidP="005275F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АКТ</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приема-передачи</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275F4">
        <w:rPr>
          <w:rFonts w:ascii="Times New Roman" w:eastAsia="Times New Roman" w:hAnsi="Times New Roman" w:cs="Times New Roman"/>
          <w:b/>
          <w:bCs/>
          <w:sz w:val="28"/>
          <w:szCs w:val="28"/>
        </w:rPr>
        <w:t>(возврата объекта недвижимого имущества)</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275F4">
        <w:rPr>
          <w:rFonts w:ascii="Times New Roman" w:eastAsia="Times New Roman" w:hAnsi="Times New Roman" w:cs="Times New Roman"/>
          <w:b/>
          <w:bCs/>
          <w:sz w:val="24"/>
          <w:szCs w:val="24"/>
        </w:rPr>
        <w:t>к договору №21/АР- от ………… г.</w:t>
      </w: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275F4" w:rsidRPr="005275F4" w:rsidRDefault="005275F4" w:rsidP="005275F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 xml:space="preserve"> г. Москва                                                                                                               </w:t>
      </w:r>
      <w:r w:rsidRPr="005275F4">
        <w:rPr>
          <w:rFonts w:ascii="Times New Roman" w:eastAsia="Calibri" w:hAnsi="Times New Roman" w:cs="Times New Roman"/>
          <w:sz w:val="24"/>
          <w:szCs w:val="24"/>
          <w:highlight w:val="yellow"/>
          <w:u w:val="single"/>
          <w:lang w:eastAsia="ru-RU"/>
        </w:rPr>
        <w:t>«</w:t>
      </w:r>
      <w:r w:rsidRPr="005275F4">
        <w:rPr>
          <w:rFonts w:ascii="Times New Roman" w:eastAsia="Calibri" w:hAnsi="Times New Roman" w:cs="Times New Roman"/>
          <w:sz w:val="24"/>
          <w:szCs w:val="24"/>
          <w:u w:val="single"/>
          <w:lang w:eastAsia="ru-RU"/>
        </w:rPr>
        <w:t>….»  202. г.</w:t>
      </w: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АО «НИЦЭВТ», именуемое в дальнейшем "Арендодатель", в лице </w:t>
      </w:r>
      <w:r w:rsidRPr="005275F4">
        <w:rPr>
          <w:rFonts w:ascii="Times New Roman" w:eastAsia="Times New Roman" w:hAnsi="Times New Roman" w:cs="Times New Roman"/>
          <w:sz w:val="24"/>
          <w:szCs w:val="24"/>
          <w:lang w:eastAsia="ru-RU"/>
        </w:rPr>
        <w:t>………………………………, действующего на основании Доверенности от</w:t>
      </w:r>
      <w:r w:rsidRPr="005275F4">
        <w:rPr>
          <w:rFonts w:ascii="Times New Roman" w:eastAsia="Times New Roman" w:hAnsi="Times New Roman" w:cs="Times New Roman"/>
          <w:sz w:val="24"/>
          <w:szCs w:val="24"/>
        </w:rPr>
        <w:t>, с одной стороны, и                                                 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@12 кв. м., расположенный по адресу: </w:t>
      </w:r>
      <w:r w:rsidRPr="005275F4">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w:t>
      </w:r>
      <w:r w:rsidRPr="005275F4">
        <w:rPr>
          <w:rFonts w:ascii="Times New Roman" w:eastAsia="Times New Roman" w:hAnsi="Times New Roman" w:cs="Times New Roman"/>
          <w:sz w:val="24"/>
          <w:szCs w:val="24"/>
        </w:rPr>
        <w:t>, @11@11@11@11@11@11@11@11@11@11, для использования в качестве: осуществления основного вида деятельности предусмотренного Уставом Арендатора.</w:t>
      </w:r>
    </w:p>
    <w:p w:rsidR="005275F4" w:rsidRPr="005275F4" w:rsidRDefault="005275F4" w:rsidP="005275F4">
      <w:pPr>
        <w:widowControl w:val="0"/>
        <w:autoSpaceDE w:val="0"/>
        <w:autoSpaceDN w:val="0"/>
        <w:adjustRightInd w:val="0"/>
        <w:spacing w:after="0" w:line="240" w:lineRule="auto"/>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275F4" w:rsidRPr="005275F4" w:rsidRDefault="005275F4" w:rsidP="005275F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75F4">
        <w:rPr>
          <w:rFonts w:ascii="Times New Roman" w:eastAsia="Calibri" w:hAnsi="Times New Roman" w:cs="Times New Roman"/>
          <w:sz w:val="24"/>
          <w:szCs w:val="24"/>
          <w:lang w:eastAsia="ru-RU"/>
        </w:rPr>
        <w:t>АРЕНДОДАТЕЛЬ                                                            АРЕНДАТОР</w:t>
      </w:r>
    </w:p>
    <w:p w:rsidR="005275F4" w:rsidRPr="005275F4" w:rsidRDefault="005275F4" w:rsidP="005275F4">
      <w:pPr>
        <w:tabs>
          <w:tab w:val="left" w:pos="5385"/>
        </w:tabs>
        <w:spacing w:after="0" w:line="276"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w:t>
      </w:r>
    </w:p>
    <w:tbl>
      <w:tblPr>
        <w:tblW w:w="9819" w:type="dxa"/>
        <w:tblLook w:val="0000" w:firstRow="0" w:lastRow="0" w:firstColumn="0" w:lastColumn="0" w:noHBand="0" w:noVBand="0"/>
      </w:tblPr>
      <w:tblGrid>
        <w:gridCol w:w="5495"/>
        <w:gridCol w:w="4324"/>
      </w:tblGrid>
      <w:tr w:rsidR="005275F4" w:rsidRPr="005275F4" w:rsidTr="0002085A">
        <w:trPr>
          <w:trHeight w:val="2160"/>
        </w:trPr>
        <w:tc>
          <w:tcPr>
            <w:tcW w:w="5495" w:type="dxa"/>
          </w:tcPr>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АО «НИЦЭВТ»</w:t>
            </w:r>
          </w:p>
          <w:p w:rsidR="005275F4" w:rsidRPr="005275F4" w:rsidRDefault="005275F4" w:rsidP="005275F4">
            <w:pPr>
              <w:spacing w:after="0" w:line="240" w:lineRule="auto"/>
              <w:rPr>
                <w:rFonts w:ascii="Times New Roman" w:eastAsia="Times New Roman" w:hAnsi="Times New Roman" w:cs="Times New Roman"/>
                <w:sz w:val="24"/>
                <w:szCs w:val="24"/>
              </w:rPr>
            </w:pPr>
          </w:p>
          <w:p w:rsidR="005275F4" w:rsidRPr="005275F4" w:rsidRDefault="005275F4" w:rsidP="005275F4">
            <w:pPr>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 xml:space="preserve">____________________ </w:t>
            </w:r>
            <w:r w:rsidRPr="005275F4">
              <w:rPr>
                <w:rFonts w:ascii="Times New Roman" w:eastAsia="Times New Roman" w:hAnsi="Times New Roman" w:cs="Times New Roman"/>
                <w:sz w:val="24"/>
                <w:szCs w:val="24"/>
                <w:lang w:eastAsia="ru-RU"/>
              </w:rPr>
              <w:t>…………….</w:t>
            </w:r>
            <w:r w:rsidRPr="005275F4">
              <w:rPr>
                <w:rFonts w:ascii="Times New Roman" w:eastAsia="Times New Roman" w:hAnsi="Times New Roman" w:cs="Times New Roman"/>
                <w:sz w:val="24"/>
                <w:szCs w:val="24"/>
              </w:rPr>
              <w:t xml:space="preserve"> </w:t>
            </w:r>
          </w:p>
          <w:p w:rsidR="005275F4" w:rsidRPr="005275F4" w:rsidRDefault="005275F4" w:rsidP="005275F4">
            <w:pPr>
              <w:tabs>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c>
          <w:tcPr>
            <w:tcW w:w="4324" w:type="dxa"/>
          </w:tcPr>
          <w:p w:rsidR="005275F4" w:rsidRPr="005275F4" w:rsidRDefault="005275F4" w:rsidP="005275F4">
            <w:pPr>
              <w:tabs>
                <w:tab w:val="left" w:pos="72"/>
                <w:tab w:val="left" w:pos="5385"/>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Генеральный директор</w:t>
            </w:r>
          </w:p>
          <w:p w:rsidR="005275F4" w:rsidRPr="005275F4" w:rsidRDefault="005275F4" w:rsidP="005275F4">
            <w:pPr>
              <w:tabs>
                <w:tab w:val="left" w:pos="72"/>
                <w:tab w:val="left" w:pos="5385"/>
              </w:tabs>
              <w:spacing w:after="0" w:line="240" w:lineRule="auto"/>
              <w:rPr>
                <w:rFonts w:ascii="Times New Roman" w:eastAsia="Times New Roman" w:hAnsi="Times New Roman" w:cs="Times New Roman"/>
                <w:sz w:val="24"/>
                <w:szCs w:val="24"/>
              </w:rPr>
            </w:pPr>
          </w:p>
          <w:p w:rsidR="005275F4" w:rsidRPr="005275F4" w:rsidRDefault="005275F4" w:rsidP="005275F4">
            <w:pPr>
              <w:tabs>
                <w:tab w:val="left" w:pos="72"/>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________________</w:t>
            </w:r>
          </w:p>
          <w:p w:rsidR="005275F4" w:rsidRPr="005275F4" w:rsidRDefault="005275F4" w:rsidP="005275F4">
            <w:pPr>
              <w:tabs>
                <w:tab w:val="left" w:pos="72"/>
                <w:tab w:val="left" w:pos="5370"/>
              </w:tabs>
              <w:spacing w:after="0" w:line="240" w:lineRule="auto"/>
              <w:rPr>
                <w:rFonts w:ascii="Times New Roman" w:eastAsia="Times New Roman" w:hAnsi="Times New Roman" w:cs="Times New Roman"/>
                <w:sz w:val="24"/>
                <w:szCs w:val="24"/>
              </w:rPr>
            </w:pPr>
            <w:r w:rsidRPr="005275F4">
              <w:rPr>
                <w:rFonts w:ascii="Times New Roman" w:eastAsia="Times New Roman" w:hAnsi="Times New Roman" w:cs="Times New Roman"/>
                <w:sz w:val="24"/>
                <w:szCs w:val="24"/>
              </w:rPr>
              <w:t>М.П.</w:t>
            </w:r>
          </w:p>
        </w:tc>
      </w:tr>
    </w:tbl>
    <w:p w:rsidR="005275F4" w:rsidRPr="005275F4" w:rsidRDefault="005275F4" w:rsidP="005275F4">
      <w:pPr>
        <w:pStyle w:val="a7"/>
        <w:overflowPunct w:val="0"/>
        <w:autoSpaceDE w:val="0"/>
        <w:autoSpaceDN w:val="0"/>
        <w:adjustRightInd w:val="0"/>
        <w:spacing w:after="0" w:line="240" w:lineRule="auto"/>
        <w:ind w:left="480"/>
        <w:jc w:val="both"/>
        <w:textAlignment w:val="baseline"/>
        <w:rPr>
          <w:rFonts w:ascii="Times New Roman" w:eastAsia="Times New Roman" w:hAnsi="Times New Roman" w:cs="Times New Roman"/>
          <w:b/>
          <w:sz w:val="24"/>
          <w:szCs w:val="24"/>
          <w:lang w:eastAsia="ru-RU"/>
        </w:rPr>
      </w:pPr>
    </w:p>
    <w:sectPr w:rsidR="005275F4" w:rsidRPr="005275F4" w:rsidSect="00D304E5">
      <w:footerReference w:type="default" r:id="rId18"/>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30E" w:rsidRDefault="00D8530E" w:rsidP="007B375A">
      <w:pPr>
        <w:spacing w:after="0" w:line="240" w:lineRule="auto"/>
      </w:pPr>
      <w:r>
        <w:separator/>
      </w:r>
    </w:p>
  </w:endnote>
  <w:endnote w:type="continuationSeparator" w:id="0">
    <w:p w:rsidR="00D8530E" w:rsidRDefault="00D8530E"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EndPr/>
    <w:sdtContent>
      <w:p w:rsidR="002475D4" w:rsidRDefault="002475D4">
        <w:pPr>
          <w:pStyle w:val="af5"/>
          <w:jc w:val="right"/>
        </w:pPr>
        <w:r>
          <w:fldChar w:fldCharType="begin"/>
        </w:r>
        <w:r>
          <w:instrText>PAGE   \* MERGEFORMAT</w:instrText>
        </w:r>
        <w:r>
          <w:fldChar w:fldCharType="separate"/>
        </w:r>
        <w:r w:rsidR="00A54F21">
          <w:rPr>
            <w:noProof/>
          </w:rPr>
          <w:t>2</w:t>
        </w:r>
        <w:r>
          <w:fldChar w:fldCharType="end"/>
        </w:r>
      </w:p>
    </w:sdtContent>
  </w:sdt>
  <w:p w:rsidR="002475D4" w:rsidRDefault="002475D4">
    <w:pPr>
      <w:pStyle w:val="af5"/>
    </w:pPr>
  </w:p>
  <w:p w:rsidR="002475D4" w:rsidRDefault="002475D4"/>
  <w:p w:rsidR="002475D4" w:rsidRDefault="002475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30E" w:rsidRDefault="00D8530E" w:rsidP="007B375A">
      <w:pPr>
        <w:spacing w:after="0" w:line="240" w:lineRule="auto"/>
      </w:pPr>
      <w:r>
        <w:separator/>
      </w:r>
    </w:p>
  </w:footnote>
  <w:footnote w:type="continuationSeparator" w:id="0">
    <w:p w:rsidR="00D8530E" w:rsidRDefault="00D8530E"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5pt;height:9.6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46E2367"/>
    <w:multiLevelType w:val="multilevel"/>
    <w:tmpl w:val="E042F88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BA4B28"/>
    <w:multiLevelType w:val="multilevel"/>
    <w:tmpl w:val="8A7C1A7A"/>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E0F7FA3"/>
    <w:multiLevelType w:val="multilevel"/>
    <w:tmpl w:val="B3D6B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24F1256"/>
    <w:multiLevelType w:val="multilevel"/>
    <w:tmpl w:val="47F86792"/>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5E64F60"/>
    <w:multiLevelType w:val="multilevel"/>
    <w:tmpl w:val="9F02B9C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5E1475"/>
    <w:multiLevelType w:val="multilevel"/>
    <w:tmpl w:val="1144DF9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BBE7D70"/>
    <w:multiLevelType w:val="multilevel"/>
    <w:tmpl w:val="5DFE522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1D2E373D"/>
    <w:multiLevelType w:val="multilevel"/>
    <w:tmpl w:val="CFF0DFC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2F84257"/>
    <w:multiLevelType w:val="multilevel"/>
    <w:tmpl w:val="B120B1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3885447"/>
    <w:multiLevelType w:val="multilevel"/>
    <w:tmpl w:val="80BE85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68B56AD"/>
    <w:multiLevelType w:val="multilevel"/>
    <w:tmpl w:val="E2DA4F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28F03BF7"/>
    <w:multiLevelType w:val="multilevel"/>
    <w:tmpl w:val="6D4EC4E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D8461CD"/>
    <w:multiLevelType w:val="multilevel"/>
    <w:tmpl w:val="877C0278"/>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ADD62A2"/>
    <w:multiLevelType w:val="multilevel"/>
    <w:tmpl w:val="3334B36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0AC48D7"/>
    <w:multiLevelType w:val="multilevel"/>
    <w:tmpl w:val="5E88DE6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3317B0E"/>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7">
    <w:nsid w:val="434155AA"/>
    <w:multiLevelType w:val="multilevel"/>
    <w:tmpl w:val="6D4EC4E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6864FDB"/>
    <w:multiLevelType w:val="multilevel"/>
    <w:tmpl w:val="8E0E4E1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9615A5C"/>
    <w:multiLevelType w:val="multilevel"/>
    <w:tmpl w:val="92D447B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85633AB"/>
    <w:multiLevelType w:val="multilevel"/>
    <w:tmpl w:val="D21AD0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E3E2C5D"/>
    <w:multiLevelType w:val="multilevel"/>
    <w:tmpl w:val="352E6CA4"/>
    <w:lvl w:ilvl="0">
      <w:start w:val="3"/>
      <w:numFmt w:val="decimal"/>
      <w:lvlText w:val="%1"/>
      <w:lvlJc w:val="left"/>
      <w:pPr>
        <w:ind w:left="360" w:hanging="360"/>
      </w:pPr>
      <w:rPr>
        <w:rFonts w:hint="default"/>
      </w:rPr>
    </w:lvl>
    <w:lvl w:ilvl="1">
      <w:start w:val="3"/>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35">
    <w:nsid w:val="62B86C46"/>
    <w:multiLevelType w:val="multilevel"/>
    <w:tmpl w:val="FDE01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48179AE"/>
    <w:multiLevelType w:val="multilevel"/>
    <w:tmpl w:val="C8309398"/>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66D00CC9"/>
    <w:multiLevelType w:val="multilevel"/>
    <w:tmpl w:val="47E4541A"/>
    <w:lvl w:ilvl="0">
      <w:start w:val="1"/>
      <w:numFmt w:val="bullet"/>
      <w:pStyle w:val="a"/>
      <w:lvlText w:val=""/>
      <w:lvlJc w:val="left"/>
      <w:pPr>
        <w:tabs>
          <w:tab w:val="num" w:pos="927"/>
        </w:tabs>
        <w:ind w:left="927" w:hanging="360"/>
      </w:pPr>
      <w:rPr>
        <w:rFonts w:ascii="Wingdings" w:hAnsi="Wingdings" w:hint="default"/>
      </w:rPr>
    </w:lvl>
    <w:lvl w:ilvl="1">
      <w:start w:val="1"/>
      <w:numFmt w:val="decimal"/>
      <w:lvlText w:val="%1.%2"/>
      <w:lvlJc w:val="left"/>
      <w:pPr>
        <w:tabs>
          <w:tab w:val="num" w:pos="284"/>
        </w:tabs>
        <w:ind w:left="0" w:firstLine="284"/>
      </w:pPr>
      <w:rPr>
        <w:rFonts w:hint="default"/>
      </w:rPr>
    </w:lvl>
    <w:lvl w:ilvl="2">
      <w:start w:val="1"/>
      <w:numFmt w:val="decimal"/>
      <w:pStyle w:val="a"/>
      <w:lvlText w:val="%1.%2.%3"/>
      <w:lvlJc w:val="left"/>
      <w:pPr>
        <w:tabs>
          <w:tab w:val="num" w:pos="567"/>
        </w:tabs>
        <w:ind w:left="567" w:firstLine="0"/>
      </w:pPr>
      <w:rPr>
        <w:rFonts w:hint="default"/>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39">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0"/>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F43999"/>
    <w:multiLevelType w:val="multilevel"/>
    <w:tmpl w:val="BFB89AE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E8B0BAC"/>
    <w:multiLevelType w:val="hybridMultilevel"/>
    <w:tmpl w:val="D17E65D6"/>
    <w:lvl w:ilvl="0" w:tplc="ECCC15A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0A3621B"/>
    <w:multiLevelType w:val="multilevel"/>
    <w:tmpl w:val="D67E3198"/>
    <w:lvl w:ilvl="0">
      <w:start w:val="1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1A10AC5"/>
    <w:multiLevelType w:val="multilevel"/>
    <w:tmpl w:val="DBEC75A2"/>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3431CB5"/>
    <w:multiLevelType w:val="multilevel"/>
    <w:tmpl w:val="0B68F22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57C6EA0"/>
    <w:multiLevelType w:val="multilevel"/>
    <w:tmpl w:val="3F54C8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74261F4"/>
    <w:multiLevelType w:val="multilevel"/>
    <w:tmpl w:val="183E5EA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972543B"/>
    <w:multiLevelType w:val="multilevel"/>
    <w:tmpl w:val="52CA854E"/>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480DCD"/>
    <w:multiLevelType w:val="multilevel"/>
    <w:tmpl w:val="1898E88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7DA31B01"/>
    <w:multiLevelType w:val="multilevel"/>
    <w:tmpl w:val="7610E80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12"/>
  </w:num>
  <w:num w:numId="3">
    <w:abstractNumId w:val="28"/>
  </w:num>
  <w:num w:numId="4">
    <w:abstractNumId w:val="39"/>
  </w:num>
  <w:num w:numId="5">
    <w:abstractNumId w:val="31"/>
  </w:num>
  <w:num w:numId="6">
    <w:abstractNumId w:val="11"/>
  </w:num>
  <w:num w:numId="7">
    <w:abstractNumId w:val="11"/>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1"/>
    <w:lvlOverride w:ilvl="0">
      <w:startOverride w:val="11"/>
    </w:lvlOverride>
  </w:num>
  <w:num w:numId="14">
    <w:abstractNumId w:val="24"/>
  </w:num>
  <w:num w:numId="15">
    <w:abstractNumId w:val="33"/>
  </w:num>
  <w:num w:numId="16">
    <w:abstractNumId w:val="26"/>
  </w:num>
  <w:num w:numId="17">
    <w:abstractNumId w:val="37"/>
  </w:num>
  <w:num w:numId="18">
    <w:abstractNumId w:val="45"/>
  </w:num>
  <w:num w:numId="19">
    <w:abstractNumId w:val="11"/>
    <w:lvlOverride w:ilvl="0">
      <w:startOverride w:val="3"/>
    </w:lvlOverride>
    <w:lvlOverride w:ilvl="1">
      <w:startOverride w:val="6"/>
    </w:lvlOverride>
  </w:num>
  <w:num w:numId="20">
    <w:abstractNumId w:val="11"/>
    <w:lvlOverride w:ilvl="0">
      <w:startOverride w:val="3"/>
    </w:lvlOverride>
    <w:lvlOverride w:ilvl="1">
      <w:startOverride w:val="8"/>
    </w:lvlOverride>
  </w:num>
  <w:num w:numId="21">
    <w:abstractNumId w:val="43"/>
  </w:num>
  <w:num w:numId="22">
    <w:abstractNumId w:val="9"/>
  </w:num>
  <w:num w:numId="23">
    <w:abstractNumId w:val="29"/>
  </w:num>
  <w:num w:numId="24">
    <w:abstractNumId w:val="17"/>
  </w:num>
  <w:num w:numId="25">
    <w:abstractNumId w:val="30"/>
  </w:num>
  <w:num w:numId="26">
    <w:abstractNumId w:val="10"/>
  </w:num>
  <w:num w:numId="27">
    <w:abstractNumId w:val="14"/>
  </w:num>
  <w:num w:numId="28">
    <w:abstractNumId w:val="36"/>
  </w:num>
  <w:num w:numId="29">
    <w:abstractNumId w:val="19"/>
  </w:num>
  <w:num w:numId="30">
    <w:abstractNumId w:val="46"/>
  </w:num>
  <w:num w:numId="31">
    <w:abstractNumId w:val="41"/>
  </w:num>
  <w:num w:numId="32">
    <w:abstractNumId w:val="18"/>
  </w:num>
  <w:num w:numId="33">
    <w:abstractNumId w:val="15"/>
  </w:num>
  <w:num w:numId="34">
    <w:abstractNumId w:val="16"/>
  </w:num>
  <w:num w:numId="35">
    <w:abstractNumId w:val="13"/>
  </w:num>
  <w:num w:numId="36">
    <w:abstractNumId w:val="25"/>
  </w:num>
  <w:num w:numId="37">
    <w:abstractNumId w:val="48"/>
  </w:num>
  <w:num w:numId="38">
    <w:abstractNumId w:val="49"/>
  </w:num>
  <w:num w:numId="39">
    <w:abstractNumId w:val="35"/>
  </w:num>
  <w:num w:numId="40">
    <w:abstractNumId w:val="47"/>
  </w:num>
  <w:num w:numId="41">
    <w:abstractNumId w:val="23"/>
  </w:num>
  <w:num w:numId="42">
    <w:abstractNumId w:val="42"/>
  </w:num>
  <w:num w:numId="43">
    <w:abstractNumId w:val="32"/>
  </w:num>
  <w:num w:numId="44">
    <w:abstractNumId w:val="21"/>
  </w:num>
  <w:num w:numId="45">
    <w:abstractNumId w:val="34"/>
  </w:num>
  <w:num w:numId="46">
    <w:abstractNumId w:val="40"/>
  </w:num>
  <w:num w:numId="47">
    <w:abstractNumId w:val="44"/>
  </w:num>
  <w:num w:numId="48">
    <w:abstractNumId w:val="22"/>
  </w:num>
  <w:num w:numId="49">
    <w:abstractNumId w:val="20"/>
  </w:num>
  <w:num w:numId="50">
    <w:abstractNumId w:val="2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1106F"/>
    <w:rsid w:val="00020B4F"/>
    <w:rsid w:val="00022178"/>
    <w:rsid w:val="0002274A"/>
    <w:rsid w:val="00031082"/>
    <w:rsid w:val="00035DB5"/>
    <w:rsid w:val="00050017"/>
    <w:rsid w:val="000523C4"/>
    <w:rsid w:val="00062993"/>
    <w:rsid w:val="00082336"/>
    <w:rsid w:val="0008247F"/>
    <w:rsid w:val="000A2311"/>
    <w:rsid w:val="000A481E"/>
    <w:rsid w:val="000D51DB"/>
    <w:rsid w:val="000E430B"/>
    <w:rsid w:val="000F1B98"/>
    <w:rsid w:val="000F3158"/>
    <w:rsid w:val="0011293C"/>
    <w:rsid w:val="00127185"/>
    <w:rsid w:val="00142585"/>
    <w:rsid w:val="001522F0"/>
    <w:rsid w:val="00160C8B"/>
    <w:rsid w:val="00176956"/>
    <w:rsid w:val="00177191"/>
    <w:rsid w:val="00183851"/>
    <w:rsid w:val="0018428F"/>
    <w:rsid w:val="00194D91"/>
    <w:rsid w:val="00196FA6"/>
    <w:rsid w:val="001B64DB"/>
    <w:rsid w:val="001B7326"/>
    <w:rsid w:val="001C009B"/>
    <w:rsid w:val="001C1223"/>
    <w:rsid w:val="001D3F41"/>
    <w:rsid w:val="001D48B4"/>
    <w:rsid w:val="001F022B"/>
    <w:rsid w:val="001F52E3"/>
    <w:rsid w:val="001F5ADC"/>
    <w:rsid w:val="00201E75"/>
    <w:rsid w:val="002063DC"/>
    <w:rsid w:val="00221D41"/>
    <w:rsid w:val="00232B0D"/>
    <w:rsid w:val="00242CD5"/>
    <w:rsid w:val="002475D4"/>
    <w:rsid w:val="002517D1"/>
    <w:rsid w:val="002578F0"/>
    <w:rsid w:val="00263535"/>
    <w:rsid w:val="002656A6"/>
    <w:rsid w:val="002770A4"/>
    <w:rsid w:val="00281190"/>
    <w:rsid w:val="00291336"/>
    <w:rsid w:val="002A2316"/>
    <w:rsid w:val="002A44D2"/>
    <w:rsid w:val="002B3796"/>
    <w:rsid w:val="002C09FD"/>
    <w:rsid w:val="002C3A37"/>
    <w:rsid w:val="002D1C11"/>
    <w:rsid w:val="002E4A34"/>
    <w:rsid w:val="002E650E"/>
    <w:rsid w:val="00303B7D"/>
    <w:rsid w:val="00305434"/>
    <w:rsid w:val="00310C9C"/>
    <w:rsid w:val="003121BE"/>
    <w:rsid w:val="003140AD"/>
    <w:rsid w:val="003150A8"/>
    <w:rsid w:val="00323383"/>
    <w:rsid w:val="00342494"/>
    <w:rsid w:val="00352679"/>
    <w:rsid w:val="00352D0B"/>
    <w:rsid w:val="003576E2"/>
    <w:rsid w:val="00393101"/>
    <w:rsid w:val="00397A0B"/>
    <w:rsid w:val="003A2160"/>
    <w:rsid w:val="003A277F"/>
    <w:rsid w:val="003A5354"/>
    <w:rsid w:val="003A71B2"/>
    <w:rsid w:val="003A71BE"/>
    <w:rsid w:val="003A769F"/>
    <w:rsid w:val="003B498E"/>
    <w:rsid w:val="003B4BD6"/>
    <w:rsid w:val="003C5AA0"/>
    <w:rsid w:val="003D1079"/>
    <w:rsid w:val="003E2440"/>
    <w:rsid w:val="003F2009"/>
    <w:rsid w:val="003F3D6C"/>
    <w:rsid w:val="00402CB0"/>
    <w:rsid w:val="00406B4E"/>
    <w:rsid w:val="004267E7"/>
    <w:rsid w:val="00427AD7"/>
    <w:rsid w:val="004310BB"/>
    <w:rsid w:val="004334C9"/>
    <w:rsid w:val="0045228D"/>
    <w:rsid w:val="004667DD"/>
    <w:rsid w:val="00481069"/>
    <w:rsid w:val="00485CC4"/>
    <w:rsid w:val="0049619B"/>
    <w:rsid w:val="004E5E15"/>
    <w:rsid w:val="004F3C5A"/>
    <w:rsid w:val="004F5A69"/>
    <w:rsid w:val="005105B5"/>
    <w:rsid w:val="005275F4"/>
    <w:rsid w:val="0054438D"/>
    <w:rsid w:val="005526E8"/>
    <w:rsid w:val="005567E5"/>
    <w:rsid w:val="00561105"/>
    <w:rsid w:val="00565A4D"/>
    <w:rsid w:val="005705B9"/>
    <w:rsid w:val="00570BE9"/>
    <w:rsid w:val="00572ED6"/>
    <w:rsid w:val="005771F6"/>
    <w:rsid w:val="00580C24"/>
    <w:rsid w:val="005811F6"/>
    <w:rsid w:val="00583142"/>
    <w:rsid w:val="00584263"/>
    <w:rsid w:val="00594FEB"/>
    <w:rsid w:val="005B2B4D"/>
    <w:rsid w:val="005C398F"/>
    <w:rsid w:val="005D466F"/>
    <w:rsid w:val="005D69CC"/>
    <w:rsid w:val="005F0E29"/>
    <w:rsid w:val="0060324D"/>
    <w:rsid w:val="006034B6"/>
    <w:rsid w:val="00606F1B"/>
    <w:rsid w:val="00616AD2"/>
    <w:rsid w:val="006238F6"/>
    <w:rsid w:val="00627F78"/>
    <w:rsid w:val="0063140A"/>
    <w:rsid w:val="00686FD0"/>
    <w:rsid w:val="006B67B6"/>
    <w:rsid w:val="006C5B34"/>
    <w:rsid w:val="006E1985"/>
    <w:rsid w:val="006F2F5D"/>
    <w:rsid w:val="006F56B0"/>
    <w:rsid w:val="00701B40"/>
    <w:rsid w:val="00707D89"/>
    <w:rsid w:val="007119EE"/>
    <w:rsid w:val="00722321"/>
    <w:rsid w:val="007260AF"/>
    <w:rsid w:val="007358B8"/>
    <w:rsid w:val="007410F1"/>
    <w:rsid w:val="007426D6"/>
    <w:rsid w:val="00754039"/>
    <w:rsid w:val="00764159"/>
    <w:rsid w:val="00780370"/>
    <w:rsid w:val="00780410"/>
    <w:rsid w:val="00780420"/>
    <w:rsid w:val="00796DA7"/>
    <w:rsid w:val="007A6364"/>
    <w:rsid w:val="007B375A"/>
    <w:rsid w:val="007B78AD"/>
    <w:rsid w:val="007C08E4"/>
    <w:rsid w:val="007D158C"/>
    <w:rsid w:val="007D34F1"/>
    <w:rsid w:val="007D6EEB"/>
    <w:rsid w:val="007E5055"/>
    <w:rsid w:val="007F3DD5"/>
    <w:rsid w:val="008002BB"/>
    <w:rsid w:val="00811EB6"/>
    <w:rsid w:val="0083162A"/>
    <w:rsid w:val="00834007"/>
    <w:rsid w:val="008422D8"/>
    <w:rsid w:val="008509D1"/>
    <w:rsid w:val="008546CB"/>
    <w:rsid w:val="00866CD0"/>
    <w:rsid w:val="008858AD"/>
    <w:rsid w:val="008919BB"/>
    <w:rsid w:val="0089424C"/>
    <w:rsid w:val="008B1595"/>
    <w:rsid w:val="008B6082"/>
    <w:rsid w:val="008C3556"/>
    <w:rsid w:val="008C6F1C"/>
    <w:rsid w:val="008E40BC"/>
    <w:rsid w:val="008E5515"/>
    <w:rsid w:val="008F223B"/>
    <w:rsid w:val="008F5F47"/>
    <w:rsid w:val="009002EB"/>
    <w:rsid w:val="00905D5F"/>
    <w:rsid w:val="00921EB6"/>
    <w:rsid w:val="009366B6"/>
    <w:rsid w:val="00945269"/>
    <w:rsid w:val="00947F95"/>
    <w:rsid w:val="00970CA2"/>
    <w:rsid w:val="00985029"/>
    <w:rsid w:val="0099010B"/>
    <w:rsid w:val="00991506"/>
    <w:rsid w:val="00994BA4"/>
    <w:rsid w:val="009973F3"/>
    <w:rsid w:val="009B1807"/>
    <w:rsid w:val="009B2626"/>
    <w:rsid w:val="009B4721"/>
    <w:rsid w:val="009C52F1"/>
    <w:rsid w:val="009D2E43"/>
    <w:rsid w:val="009E3FC6"/>
    <w:rsid w:val="009E43BB"/>
    <w:rsid w:val="009E4952"/>
    <w:rsid w:val="009F5ADE"/>
    <w:rsid w:val="009F7EDF"/>
    <w:rsid w:val="00A235D3"/>
    <w:rsid w:val="00A24D93"/>
    <w:rsid w:val="00A47D36"/>
    <w:rsid w:val="00A54F21"/>
    <w:rsid w:val="00A80F07"/>
    <w:rsid w:val="00A97DEF"/>
    <w:rsid w:val="00AB0BF3"/>
    <w:rsid w:val="00AB75A5"/>
    <w:rsid w:val="00AC7C7E"/>
    <w:rsid w:val="00AE1849"/>
    <w:rsid w:val="00AE38A9"/>
    <w:rsid w:val="00AE7445"/>
    <w:rsid w:val="00B1024E"/>
    <w:rsid w:val="00B14892"/>
    <w:rsid w:val="00B2785F"/>
    <w:rsid w:val="00B3267A"/>
    <w:rsid w:val="00B3375F"/>
    <w:rsid w:val="00B37490"/>
    <w:rsid w:val="00B44903"/>
    <w:rsid w:val="00B5147F"/>
    <w:rsid w:val="00B52F10"/>
    <w:rsid w:val="00B643D2"/>
    <w:rsid w:val="00B67096"/>
    <w:rsid w:val="00B7076E"/>
    <w:rsid w:val="00B74566"/>
    <w:rsid w:val="00B9045A"/>
    <w:rsid w:val="00B918A3"/>
    <w:rsid w:val="00B95B97"/>
    <w:rsid w:val="00BA3D90"/>
    <w:rsid w:val="00BA6D84"/>
    <w:rsid w:val="00BB336A"/>
    <w:rsid w:val="00BB3B95"/>
    <w:rsid w:val="00BC5D77"/>
    <w:rsid w:val="00BD435C"/>
    <w:rsid w:val="00BD72AA"/>
    <w:rsid w:val="00BE2ABE"/>
    <w:rsid w:val="00BF15C2"/>
    <w:rsid w:val="00BF1CF4"/>
    <w:rsid w:val="00BF3EE4"/>
    <w:rsid w:val="00C14AC2"/>
    <w:rsid w:val="00C27827"/>
    <w:rsid w:val="00C3389B"/>
    <w:rsid w:val="00C507DB"/>
    <w:rsid w:val="00C52B40"/>
    <w:rsid w:val="00C53ED8"/>
    <w:rsid w:val="00C5718D"/>
    <w:rsid w:val="00C66982"/>
    <w:rsid w:val="00C67EA5"/>
    <w:rsid w:val="00C82C79"/>
    <w:rsid w:val="00C85E41"/>
    <w:rsid w:val="00C912BF"/>
    <w:rsid w:val="00C9222B"/>
    <w:rsid w:val="00CB0272"/>
    <w:rsid w:val="00CB53E2"/>
    <w:rsid w:val="00CB7460"/>
    <w:rsid w:val="00CC5353"/>
    <w:rsid w:val="00CC5B67"/>
    <w:rsid w:val="00CE14D1"/>
    <w:rsid w:val="00D11C13"/>
    <w:rsid w:val="00D1240F"/>
    <w:rsid w:val="00D1689D"/>
    <w:rsid w:val="00D304E5"/>
    <w:rsid w:val="00D37AF2"/>
    <w:rsid w:val="00D44935"/>
    <w:rsid w:val="00D6005E"/>
    <w:rsid w:val="00D72111"/>
    <w:rsid w:val="00D73A83"/>
    <w:rsid w:val="00D8530E"/>
    <w:rsid w:val="00D8670E"/>
    <w:rsid w:val="00DA13CF"/>
    <w:rsid w:val="00DE6048"/>
    <w:rsid w:val="00DF253C"/>
    <w:rsid w:val="00E0118F"/>
    <w:rsid w:val="00E03D07"/>
    <w:rsid w:val="00E47425"/>
    <w:rsid w:val="00E57C5A"/>
    <w:rsid w:val="00E66E6C"/>
    <w:rsid w:val="00E76F2D"/>
    <w:rsid w:val="00E81621"/>
    <w:rsid w:val="00E86E7D"/>
    <w:rsid w:val="00E8742B"/>
    <w:rsid w:val="00E90EDA"/>
    <w:rsid w:val="00EA0AB9"/>
    <w:rsid w:val="00EA313C"/>
    <w:rsid w:val="00EA62C4"/>
    <w:rsid w:val="00ED2440"/>
    <w:rsid w:val="00ED26E5"/>
    <w:rsid w:val="00ED4E9F"/>
    <w:rsid w:val="00ED7620"/>
    <w:rsid w:val="00EF4077"/>
    <w:rsid w:val="00EF6C57"/>
    <w:rsid w:val="00F02259"/>
    <w:rsid w:val="00F0443F"/>
    <w:rsid w:val="00F052F3"/>
    <w:rsid w:val="00F12F1B"/>
    <w:rsid w:val="00F22F2B"/>
    <w:rsid w:val="00F23491"/>
    <w:rsid w:val="00F24963"/>
    <w:rsid w:val="00F44B09"/>
    <w:rsid w:val="00F755D6"/>
    <w:rsid w:val="00F83106"/>
    <w:rsid w:val="00F83CC5"/>
    <w:rsid w:val="00F85D81"/>
    <w:rsid w:val="00F90341"/>
    <w:rsid w:val="00F91724"/>
    <w:rsid w:val="00F96855"/>
    <w:rsid w:val="00FA1819"/>
    <w:rsid w:val="00FA4651"/>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0"/>
    <w:next w:val="a0"/>
    <w:link w:val="21"/>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1"/>
    <w:qFormat/>
    <w:rsid w:val="00183851"/>
    <w:pPr>
      <w:spacing w:after="0" w:line="240" w:lineRule="auto"/>
    </w:pPr>
    <w:rPr>
      <w:rFonts w:eastAsiaTheme="minorEastAsia"/>
      <w:lang w:eastAsia="ru-RU"/>
    </w:rPr>
  </w:style>
  <w:style w:type="character" w:customStyle="1" w:styleId="a6">
    <w:name w:val="Без интервала Знак"/>
    <w:basedOn w:val="a1"/>
    <w:link w:val="a5"/>
    <w:uiPriority w:val="1"/>
    <w:rsid w:val="00183851"/>
    <w:rPr>
      <w:rFonts w:eastAsiaTheme="minorEastAsia"/>
      <w:lang w:eastAsia="ru-RU"/>
    </w:rPr>
  </w:style>
  <w:style w:type="paragraph" w:styleId="a7">
    <w:name w:val="List Paragraph"/>
    <w:basedOn w:val="a0"/>
    <w:uiPriority w:val="34"/>
    <w:qFormat/>
    <w:rsid w:val="00D11C13"/>
    <w:pPr>
      <w:ind w:left="720"/>
      <w:contextualSpacing/>
    </w:pPr>
  </w:style>
  <w:style w:type="paragraph" w:styleId="a8">
    <w:name w:val="Body Text Indent"/>
    <w:basedOn w:val="a0"/>
    <w:link w:val="a9"/>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1"/>
    <w:link w:val="a8"/>
    <w:rsid w:val="006238F6"/>
    <w:rPr>
      <w:rFonts w:ascii="Times New Roman" w:eastAsia="Times New Roman" w:hAnsi="Times New Roman" w:cs="Times New Roman"/>
      <w:sz w:val="24"/>
      <w:szCs w:val="24"/>
      <w:shd w:val="clear" w:color="auto" w:fill="FFFFFF"/>
      <w:lang w:eastAsia="ru-RU"/>
    </w:rPr>
  </w:style>
  <w:style w:type="paragraph" w:styleId="aa">
    <w:name w:val="Body Text"/>
    <w:basedOn w:val="a0"/>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b">
    <w:name w:val="Основной текст Знак"/>
    <w:basedOn w:val="a1"/>
    <w:rsid w:val="006238F6"/>
  </w:style>
  <w:style w:type="character" w:customStyle="1" w:styleId="12">
    <w:name w:val="Основной текст Знак1"/>
    <w:link w:val="aa"/>
    <w:rsid w:val="006238F6"/>
    <w:rPr>
      <w:rFonts w:ascii="Courier New" w:eastAsia="Times New Roman" w:hAnsi="Courier New" w:cs="Courier New"/>
      <w:b/>
      <w:bCs/>
      <w:sz w:val="20"/>
      <w:szCs w:val="20"/>
      <w:lang w:eastAsia="ru-RU"/>
    </w:rPr>
  </w:style>
  <w:style w:type="paragraph" w:styleId="ac">
    <w:name w:val="Subtitle"/>
    <w:basedOn w:val="a0"/>
    <w:link w:val="ad"/>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d">
    <w:name w:val="Подзаголовок Знак"/>
    <w:basedOn w:val="a1"/>
    <w:link w:val="ac"/>
    <w:rsid w:val="006238F6"/>
    <w:rPr>
      <w:rFonts w:ascii="Arial" w:eastAsia="Times New Roman" w:hAnsi="Arial" w:cs="Arial"/>
      <w:sz w:val="24"/>
      <w:szCs w:val="24"/>
      <w:lang w:eastAsia="ar-SA"/>
    </w:rPr>
  </w:style>
  <w:style w:type="character" w:customStyle="1" w:styleId="11">
    <w:name w:val="Заголовок 1 Знак"/>
    <w:basedOn w:val="a1"/>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e">
    <w:name w:val="Основной текст_"/>
    <w:basedOn w:val="a1"/>
    <w:link w:val="13"/>
    <w:rsid w:val="009973F3"/>
    <w:rPr>
      <w:rFonts w:ascii="Arial Narrow" w:eastAsia="Arial Narrow" w:hAnsi="Arial Narrow" w:cs="Arial Narrow"/>
      <w:shd w:val="clear" w:color="auto" w:fill="FFFFFF"/>
    </w:rPr>
  </w:style>
  <w:style w:type="paragraph" w:customStyle="1" w:styleId="13">
    <w:name w:val="Основной текст1"/>
    <w:basedOn w:val="a0"/>
    <w:link w:val="ae"/>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0"/>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f">
    <w:name w:val="Hyperlink"/>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1"/>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1"/>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0">
    <w:name w:val="Основной текст + Курсив"/>
    <w:basedOn w:val="ae"/>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1"/>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0"/>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0"/>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0"/>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1">
    <w:name w:val="Balloon Text"/>
    <w:basedOn w:val="a0"/>
    <w:link w:val="af2"/>
    <w:unhideWhenUsed/>
    <w:rsid w:val="00F83106"/>
    <w:pPr>
      <w:spacing w:after="0" w:line="240" w:lineRule="auto"/>
    </w:pPr>
    <w:rPr>
      <w:rFonts w:ascii="Segoe UI" w:hAnsi="Segoe UI" w:cs="Segoe UI"/>
      <w:sz w:val="18"/>
      <w:szCs w:val="18"/>
    </w:rPr>
  </w:style>
  <w:style w:type="character" w:customStyle="1" w:styleId="af2">
    <w:name w:val="Текст выноски Знак"/>
    <w:basedOn w:val="a1"/>
    <w:link w:val="af1"/>
    <w:rsid w:val="00F83106"/>
    <w:rPr>
      <w:rFonts w:ascii="Segoe UI" w:hAnsi="Segoe UI" w:cs="Segoe UI"/>
      <w:sz w:val="18"/>
      <w:szCs w:val="18"/>
    </w:rPr>
  </w:style>
  <w:style w:type="paragraph" w:styleId="af3">
    <w:name w:val="header"/>
    <w:basedOn w:val="a0"/>
    <w:link w:val="af4"/>
    <w:unhideWhenUsed/>
    <w:rsid w:val="007B375A"/>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B375A"/>
  </w:style>
  <w:style w:type="paragraph" w:styleId="af5">
    <w:name w:val="footer"/>
    <w:basedOn w:val="a0"/>
    <w:link w:val="af6"/>
    <w:uiPriority w:val="99"/>
    <w:unhideWhenUsed/>
    <w:rsid w:val="007B375A"/>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B375A"/>
  </w:style>
  <w:style w:type="character" w:customStyle="1" w:styleId="21">
    <w:name w:val="Заголовок 2 Знак"/>
    <w:basedOn w:val="a1"/>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a"/>
    <w:next w:val="aa"/>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a"/>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a"/>
    <w:next w:val="22"/>
    <w:link w:val="3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0"/>
    <w:link w:val="23"/>
    <w:unhideWhenUsed/>
    <w:rsid w:val="0018428F"/>
    <w:pPr>
      <w:ind w:left="566" w:hanging="283"/>
      <w:contextualSpacing/>
    </w:pPr>
  </w:style>
  <w:style w:type="paragraph" w:customStyle="1" w:styleId="af7">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 w:type="paragraph" w:customStyle="1" w:styleId="94ad1fe00fdc9e61bd6ff683d8d0a42f228bf8a64b8551e1msonormal">
    <w:name w:val="94ad1fe00fdc9e61bd6ff683d8d0a42f228bf8a64b8551e1msonormal"/>
    <w:basedOn w:val="a0"/>
    <w:rsid w:val="008C35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3"/>
    <w:uiPriority w:val="99"/>
    <w:semiHidden/>
    <w:unhideWhenUsed/>
    <w:rsid w:val="005567E5"/>
  </w:style>
  <w:style w:type="paragraph" w:customStyle="1" w:styleId="16">
    <w:name w:val="Текст выноски1"/>
    <w:basedOn w:val="a0"/>
    <w:rsid w:val="005567E5"/>
    <w:pPr>
      <w:overflowPunct w:val="0"/>
      <w:autoSpaceDE w:val="0"/>
      <w:autoSpaceDN w:val="0"/>
      <w:adjustRightInd w:val="0"/>
      <w:spacing w:after="0" w:line="240" w:lineRule="auto"/>
      <w:textAlignment w:val="baseline"/>
    </w:pPr>
    <w:rPr>
      <w:rFonts w:ascii="Tahoma" w:eastAsia="Times New Roman" w:hAnsi="Tahoma" w:cs="Times New Roman"/>
      <w:sz w:val="16"/>
      <w:szCs w:val="20"/>
      <w:lang w:eastAsia="ru-RU"/>
    </w:rPr>
  </w:style>
  <w:style w:type="paragraph" w:styleId="25">
    <w:name w:val="Body Text 2"/>
    <w:basedOn w:val="a0"/>
    <w:link w:val="26"/>
    <w:rsid w:val="005567E5"/>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rsid w:val="005567E5"/>
    <w:rPr>
      <w:rFonts w:ascii="Times New Roman" w:eastAsia="Times New Roman" w:hAnsi="Times New Roman" w:cs="Times New Roman"/>
      <w:sz w:val="20"/>
      <w:szCs w:val="20"/>
      <w:lang w:eastAsia="ru-RU"/>
    </w:rPr>
  </w:style>
  <w:style w:type="paragraph" w:styleId="33">
    <w:name w:val="Body Text 3"/>
    <w:basedOn w:val="a0"/>
    <w:link w:val="34"/>
    <w:rsid w:val="005567E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5567E5"/>
    <w:rPr>
      <w:rFonts w:ascii="Times New Roman" w:eastAsia="Times New Roman" w:hAnsi="Times New Roman" w:cs="Times New Roman"/>
      <w:sz w:val="16"/>
      <w:szCs w:val="16"/>
      <w:lang w:eastAsia="ru-RU"/>
    </w:rPr>
  </w:style>
  <w:style w:type="paragraph" w:styleId="27">
    <w:name w:val="Body Text Indent 2"/>
    <w:basedOn w:val="a0"/>
    <w:link w:val="28"/>
    <w:rsid w:val="005567E5"/>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rsid w:val="005567E5"/>
    <w:rPr>
      <w:rFonts w:ascii="Times New Roman" w:eastAsia="Times New Roman" w:hAnsi="Times New Roman" w:cs="Times New Roman"/>
      <w:sz w:val="20"/>
      <w:szCs w:val="20"/>
      <w:lang w:eastAsia="ru-RU"/>
    </w:rPr>
  </w:style>
  <w:style w:type="paragraph" w:styleId="35">
    <w:name w:val="Body Text Indent 3"/>
    <w:basedOn w:val="a0"/>
    <w:link w:val="36"/>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5567E5"/>
    <w:rPr>
      <w:rFonts w:ascii="Times New Roman" w:eastAsia="Times New Roman" w:hAnsi="Times New Roman" w:cs="Times New Roman"/>
      <w:sz w:val="16"/>
      <w:szCs w:val="16"/>
      <w:lang w:eastAsia="ru-RU"/>
    </w:rPr>
  </w:style>
  <w:style w:type="numbering" w:styleId="111111">
    <w:name w:val="Outline List 2"/>
    <w:basedOn w:val="a3"/>
    <w:rsid w:val="005567E5"/>
    <w:pPr>
      <w:numPr>
        <w:numId w:val="16"/>
      </w:numPr>
    </w:pPr>
  </w:style>
  <w:style w:type="paragraph" w:styleId="42">
    <w:name w:val="List 4"/>
    <w:basedOn w:val="a0"/>
    <w:rsid w:val="005567E5"/>
    <w:pPr>
      <w:overflowPunct w:val="0"/>
      <w:autoSpaceDE w:val="0"/>
      <w:autoSpaceDN w:val="0"/>
      <w:adjustRightInd w:val="0"/>
      <w:spacing w:after="0" w:line="240" w:lineRule="auto"/>
      <w:ind w:left="1132" w:hanging="283"/>
      <w:textAlignment w:val="baseline"/>
    </w:pPr>
    <w:rPr>
      <w:rFonts w:ascii="Times New Roman" w:eastAsia="Times New Roman" w:hAnsi="Times New Roman" w:cs="Times New Roman"/>
      <w:sz w:val="20"/>
      <w:szCs w:val="20"/>
      <w:lang w:eastAsia="ru-RU"/>
    </w:rPr>
  </w:style>
  <w:style w:type="paragraph" w:styleId="51">
    <w:name w:val="List 5"/>
    <w:basedOn w:val="a0"/>
    <w:rsid w:val="005567E5"/>
    <w:pPr>
      <w:overflowPunct w:val="0"/>
      <w:autoSpaceDE w:val="0"/>
      <w:autoSpaceDN w:val="0"/>
      <w:adjustRightInd w:val="0"/>
      <w:spacing w:after="0" w:line="240" w:lineRule="auto"/>
      <w:ind w:left="1415" w:hanging="283"/>
      <w:textAlignment w:val="baseline"/>
    </w:pPr>
    <w:rPr>
      <w:rFonts w:ascii="Times New Roman" w:eastAsia="Times New Roman" w:hAnsi="Times New Roman" w:cs="Times New Roman"/>
      <w:sz w:val="20"/>
      <w:szCs w:val="20"/>
      <w:lang w:eastAsia="ru-RU"/>
    </w:rPr>
  </w:style>
  <w:style w:type="paragraph" w:styleId="af8">
    <w:name w:val="List Continue"/>
    <w:basedOn w:val="a0"/>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ru-RU"/>
    </w:rPr>
  </w:style>
  <w:style w:type="paragraph" w:styleId="af9">
    <w:name w:val="Body Text First Indent"/>
    <w:basedOn w:val="aa"/>
    <w:link w:val="afa"/>
    <w:rsid w:val="005567E5"/>
    <w:pPr>
      <w:overflowPunct w:val="0"/>
      <w:autoSpaceDE w:val="0"/>
      <w:autoSpaceDN w:val="0"/>
      <w:adjustRightInd w:val="0"/>
      <w:spacing w:after="120"/>
      <w:ind w:firstLine="210"/>
      <w:jc w:val="left"/>
      <w:textAlignment w:val="baseline"/>
    </w:pPr>
    <w:rPr>
      <w:rFonts w:ascii="Times New Roman" w:hAnsi="Times New Roman" w:cs="Times New Roman"/>
      <w:b w:val="0"/>
      <w:bCs w:val="0"/>
    </w:rPr>
  </w:style>
  <w:style w:type="character" w:customStyle="1" w:styleId="afa">
    <w:name w:val="Красная строка Знак"/>
    <w:basedOn w:val="12"/>
    <w:link w:val="af9"/>
    <w:rsid w:val="005567E5"/>
    <w:rPr>
      <w:rFonts w:ascii="Times New Roman" w:eastAsia="Times New Roman" w:hAnsi="Times New Roman" w:cs="Times New Roman"/>
      <w:b w:val="0"/>
      <w:bCs w:val="0"/>
      <w:sz w:val="20"/>
      <w:szCs w:val="20"/>
      <w:lang w:eastAsia="ru-RU"/>
    </w:rPr>
  </w:style>
  <w:style w:type="paragraph" w:styleId="a">
    <w:name w:val="List Number"/>
    <w:aliases w:val="Список*"/>
    <w:basedOn w:val="aa"/>
    <w:next w:val="22"/>
    <w:rsid w:val="005567E5"/>
    <w:pPr>
      <w:numPr>
        <w:ilvl w:val="2"/>
        <w:numId w:val="17"/>
      </w:numPr>
      <w:tabs>
        <w:tab w:val="clear" w:pos="567"/>
        <w:tab w:val="num" w:pos="927"/>
      </w:tabs>
      <w:overflowPunct w:val="0"/>
      <w:autoSpaceDE w:val="0"/>
      <w:autoSpaceDN w:val="0"/>
      <w:adjustRightInd w:val="0"/>
      <w:ind w:left="927" w:hanging="360"/>
      <w:textAlignment w:val="baseline"/>
    </w:pPr>
    <w:rPr>
      <w:rFonts w:ascii="Times New Roman" w:hAnsi="Times New Roman" w:cs="Times New Roman"/>
      <w:b w:val="0"/>
      <w:bCs w:val="0"/>
      <w:sz w:val="22"/>
      <w:szCs w:val="22"/>
    </w:rPr>
  </w:style>
  <w:style w:type="character" w:customStyle="1" w:styleId="32">
    <w:name w:val="Список 3 Знак"/>
    <w:aliases w:val="Список3 Знак"/>
    <w:basedOn w:val="ab"/>
    <w:link w:val="3"/>
    <w:rsid w:val="005567E5"/>
    <w:rPr>
      <w:rFonts w:ascii="Times New Roman" w:eastAsia="Times New Roman" w:hAnsi="Times New Roman" w:cs="Times New Roman"/>
      <w:lang w:eastAsia="ru-RU"/>
    </w:rPr>
  </w:style>
  <w:style w:type="character" w:customStyle="1" w:styleId="23">
    <w:name w:val="Список 2 Знак"/>
    <w:basedOn w:val="a1"/>
    <w:link w:val="22"/>
    <w:rsid w:val="005567E5"/>
  </w:style>
  <w:style w:type="paragraph" w:customStyle="1" w:styleId="30">
    <w:name w:val="Стиль Список 3"/>
    <w:aliases w:val="Список3 + разреженный на  01 пт"/>
    <w:basedOn w:val="3"/>
    <w:link w:val="37"/>
    <w:autoRedefine/>
    <w:rsid w:val="005567E5"/>
    <w:pPr>
      <w:numPr>
        <w:numId w:val="4"/>
      </w:numPr>
    </w:pPr>
  </w:style>
  <w:style w:type="character" w:customStyle="1" w:styleId="37">
    <w:name w:val="Стиль Список 3 Знак"/>
    <w:aliases w:val="Список3 + разреженный на  01 пт Знак"/>
    <w:basedOn w:val="32"/>
    <w:link w:val="30"/>
    <w:rsid w:val="005567E5"/>
    <w:rPr>
      <w:rFonts w:ascii="Times New Roman" w:eastAsia="Times New Roman" w:hAnsi="Times New Roman" w:cs="Times New Roman"/>
      <w:lang w:eastAsia="ru-RU"/>
    </w:rPr>
  </w:style>
  <w:style w:type="character" w:styleId="afb">
    <w:name w:val="page number"/>
    <w:basedOn w:val="a1"/>
    <w:rsid w:val="005567E5"/>
  </w:style>
  <w:style w:type="table" w:customStyle="1" w:styleId="38">
    <w:name w:val="Сетка таблицы3"/>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46929">
      <w:bodyDiv w:val="1"/>
      <w:marLeft w:val="0"/>
      <w:marRight w:val="0"/>
      <w:marTop w:val="0"/>
      <w:marBottom w:val="0"/>
      <w:divBdr>
        <w:top w:val="none" w:sz="0" w:space="0" w:color="auto"/>
        <w:left w:val="none" w:sz="0" w:space="0" w:color="auto"/>
        <w:bottom w:val="none" w:sz="0" w:space="0" w:color="auto"/>
        <w:right w:val="none" w:sz="0" w:space="0" w:color="auto"/>
      </w:divBdr>
      <w:divsChild>
        <w:div w:id="573901142">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653337623">
              <w:marLeft w:val="0"/>
              <w:marRight w:val="0"/>
              <w:marTop w:val="0"/>
              <w:marBottom w:val="0"/>
              <w:divBdr>
                <w:top w:val="single" w:sz="6" w:space="8" w:color="auto"/>
                <w:left w:val="single" w:sz="6" w:space="8" w:color="auto"/>
                <w:bottom w:val="none" w:sz="0" w:space="0" w:color="auto"/>
                <w:right w:val="single" w:sz="6" w:space="8" w:color="auto"/>
              </w:divBdr>
              <w:divsChild>
                <w:div w:id="21337894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FD2FD-805E-4F6A-9A50-444D21C73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97</Pages>
  <Words>59488</Words>
  <Characters>339086</Characters>
  <Application>Microsoft Office Word</Application>
  <DocSecurity>0</DocSecurity>
  <Lines>2825</Lines>
  <Paragraphs>795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16</cp:revision>
  <cp:lastPrinted>2018-10-22T13:03:00Z</cp:lastPrinted>
  <dcterms:created xsi:type="dcterms:W3CDTF">2020-10-14T11:55:00Z</dcterms:created>
  <dcterms:modified xsi:type="dcterms:W3CDTF">2021-12-01T14:02:00Z</dcterms:modified>
</cp:coreProperties>
</file>